
<file path=[Content_Types].xml><?xml version="1.0" encoding="utf-8"?>
<Types xmlns="http://schemas.openxmlformats.org/package/2006/content-types">
  <Default Extension="jpeg" ContentType="image/jpeg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676" w:rsidRDefault="00A33961" w:rsidP="00A33961">
      <w:pPr>
        <w:ind w:left="-426" w:firstLine="426"/>
      </w:pPr>
      <w:r>
        <w:rPr>
          <w:noProof/>
          <w:lang w:eastAsia="ru-RU"/>
        </w:rPr>
        <w:drawing>
          <wp:inline distT="0" distB="0" distL="0" distR="0">
            <wp:extent cx="6331788" cy="8708147"/>
            <wp:effectExtent l="19050" t="0" r="0" b="0"/>
            <wp:docPr id="1" name="Рисунок 1" descr="D:\рабочие новые\Сканы Документов\скан физ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чие новые\Сканы Документов\скан физик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600" cy="87092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3961" w:rsidRDefault="00A33961"/>
    <w:p w:rsidR="00A33961" w:rsidRDefault="00A33961"/>
    <w:p w:rsidR="00A33961" w:rsidRDefault="00A33961"/>
    <w:p w:rsidR="00A33961" w:rsidRDefault="00A33961"/>
    <w:p w:rsidR="00A33961" w:rsidRDefault="00A33961"/>
    <w:p w:rsidR="00A33961" w:rsidRDefault="00A33961"/>
    <w:p w:rsidR="00A33961" w:rsidRDefault="00A33961" w:rsidP="00A33961">
      <w:pPr>
        <w:pStyle w:val="1"/>
        <w:rPr>
          <w:b w:val="0"/>
          <w:w w:val="80"/>
          <w:sz w:val="18"/>
          <w:szCs w:val="18"/>
        </w:rPr>
      </w:pPr>
      <w:bookmarkStart w:id="0" w:name="_Toc105425964"/>
      <w:r>
        <w:rPr>
          <w:b w:val="0"/>
          <w:noProof/>
          <w:w w:val="80"/>
          <w:sz w:val="18"/>
          <w:szCs w:val="18"/>
          <w:lang w:eastAsia="ru-RU"/>
        </w:rPr>
        <w:drawing>
          <wp:inline distT="0" distB="0" distL="0" distR="0">
            <wp:extent cx="4210050" cy="5790108"/>
            <wp:effectExtent l="19050" t="0" r="0" b="0"/>
            <wp:docPr id="3" name="Рисунок 3" descr="D:\рабочие новые\Сканы Документов\скан физ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рабочие новые\Сканы Документов\скан физик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5790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3961" w:rsidRDefault="00A33961" w:rsidP="00A33961">
      <w:pPr>
        <w:pStyle w:val="1"/>
        <w:rPr>
          <w:b w:val="0"/>
          <w:w w:val="80"/>
          <w:sz w:val="18"/>
          <w:szCs w:val="18"/>
        </w:rPr>
      </w:pPr>
      <w:r>
        <w:rPr>
          <w:b w:val="0"/>
          <w:noProof/>
          <w:w w:val="80"/>
          <w:sz w:val="18"/>
          <w:szCs w:val="18"/>
          <w:lang w:eastAsia="ru-RU"/>
        </w:rPr>
        <w:drawing>
          <wp:inline distT="0" distB="0" distL="0" distR="0">
            <wp:extent cx="4210050" cy="5790108"/>
            <wp:effectExtent l="19050" t="0" r="0" b="0"/>
            <wp:docPr id="2" name="Рисунок 2" descr="D:\рабочие новые\Сканы Документов\скан физ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рабочие новые\Сканы Документов\скан физик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5790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3961" w:rsidRDefault="00A33961" w:rsidP="00A33961">
      <w:pPr>
        <w:pStyle w:val="1"/>
        <w:rPr>
          <w:b w:val="0"/>
          <w:w w:val="80"/>
          <w:sz w:val="18"/>
          <w:szCs w:val="18"/>
        </w:rPr>
      </w:pPr>
    </w:p>
    <w:p w:rsidR="00A33961" w:rsidRDefault="00A33961" w:rsidP="00A33961">
      <w:pPr>
        <w:pStyle w:val="1"/>
        <w:rPr>
          <w:b w:val="0"/>
          <w:w w:val="80"/>
          <w:sz w:val="18"/>
          <w:szCs w:val="18"/>
        </w:rPr>
      </w:pPr>
    </w:p>
    <w:p w:rsidR="00A33961" w:rsidRDefault="00A33961" w:rsidP="00A33961">
      <w:pPr>
        <w:pStyle w:val="1"/>
        <w:rPr>
          <w:b w:val="0"/>
          <w:w w:val="80"/>
          <w:sz w:val="18"/>
          <w:szCs w:val="18"/>
        </w:rPr>
      </w:pPr>
    </w:p>
    <w:p w:rsidR="00A33961" w:rsidRDefault="00A33961" w:rsidP="00A33961">
      <w:pPr>
        <w:pStyle w:val="1"/>
        <w:rPr>
          <w:b w:val="0"/>
          <w:w w:val="80"/>
          <w:sz w:val="18"/>
          <w:szCs w:val="18"/>
        </w:rPr>
      </w:pPr>
    </w:p>
    <w:p w:rsidR="00A33961" w:rsidRDefault="00A33961" w:rsidP="00A33961">
      <w:pPr>
        <w:pStyle w:val="1"/>
        <w:rPr>
          <w:b w:val="0"/>
          <w:w w:val="80"/>
          <w:sz w:val="18"/>
          <w:szCs w:val="18"/>
        </w:rPr>
      </w:pPr>
    </w:p>
    <w:p w:rsidR="00A33961" w:rsidRDefault="00A33961" w:rsidP="00A33961">
      <w:pPr>
        <w:pStyle w:val="1"/>
        <w:rPr>
          <w:b w:val="0"/>
          <w:w w:val="80"/>
          <w:sz w:val="18"/>
          <w:szCs w:val="18"/>
        </w:rPr>
      </w:pPr>
    </w:p>
    <w:p w:rsidR="00A33961" w:rsidRDefault="00A33961" w:rsidP="00A33961">
      <w:pPr>
        <w:pStyle w:val="1"/>
        <w:rPr>
          <w:b w:val="0"/>
          <w:w w:val="80"/>
          <w:sz w:val="18"/>
          <w:szCs w:val="18"/>
        </w:rPr>
      </w:pPr>
    </w:p>
    <w:p w:rsidR="00A33961" w:rsidRDefault="00A33961" w:rsidP="00A33961">
      <w:pPr>
        <w:pStyle w:val="1"/>
        <w:rPr>
          <w:b w:val="0"/>
          <w:w w:val="80"/>
          <w:sz w:val="18"/>
          <w:szCs w:val="18"/>
        </w:rPr>
      </w:pPr>
    </w:p>
    <w:p w:rsidR="00A33961" w:rsidRDefault="00A33961" w:rsidP="00A33961">
      <w:pPr>
        <w:pStyle w:val="1"/>
        <w:rPr>
          <w:b w:val="0"/>
          <w:w w:val="80"/>
          <w:sz w:val="18"/>
          <w:szCs w:val="18"/>
        </w:rPr>
      </w:pPr>
    </w:p>
    <w:p w:rsidR="00A33961" w:rsidRDefault="00A33961" w:rsidP="00A33961">
      <w:pPr>
        <w:pStyle w:val="1"/>
        <w:rPr>
          <w:b w:val="0"/>
          <w:w w:val="80"/>
          <w:sz w:val="18"/>
          <w:szCs w:val="18"/>
        </w:rPr>
      </w:pPr>
    </w:p>
    <w:p w:rsidR="00A33961" w:rsidRDefault="00A33961" w:rsidP="00A33961">
      <w:pPr>
        <w:pStyle w:val="1"/>
        <w:rPr>
          <w:b w:val="0"/>
          <w:w w:val="80"/>
          <w:sz w:val="18"/>
          <w:szCs w:val="18"/>
        </w:rPr>
      </w:pPr>
    </w:p>
    <w:p w:rsidR="00A33961" w:rsidRDefault="00A33961" w:rsidP="00A33961">
      <w:pPr>
        <w:pStyle w:val="1"/>
        <w:rPr>
          <w:b w:val="0"/>
          <w:w w:val="80"/>
          <w:sz w:val="18"/>
          <w:szCs w:val="18"/>
        </w:rPr>
      </w:pPr>
    </w:p>
    <w:p w:rsidR="00A33961" w:rsidRDefault="00A33961" w:rsidP="00A33961">
      <w:pPr>
        <w:pStyle w:val="1"/>
        <w:rPr>
          <w:b w:val="0"/>
          <w:w w:val="80"/>
          <w:sz w:val="18"/>
          <w:szCs w:val="18"/>
        </w:rPr>
      </w:pPr>
    </w:p>
    <w:p w:rsidR="00A33961" w:rsidRDefault="00A33961" w:rsidP="00A33961">
      <w:pPr>
        <w:pStyle w:val="1"/>
        <w:rPr>
          <w:b w:val="0"/>
          <w:w w:val="80"/>
          <w:sz w:val="18"/>
          <w:szCs w:val="18"/>
        </w:rPr>
      </w:pPr>
    </w:p>
    <w:p w:rsidR="00A33961" w:rsidRDefault="00A33961" w:rsidP="00A33961">
      <w:pPr>
        <w:pStyle w:val="1"/>
        <w:rPr>
          <w:b w:val="0"/>
          <w:w w:val="80"/>
          <w:sz w:val="18"/>
          <w:szCs w:val="18"/>
        </w:rPr>
      </w:pPr>
    </w:p>
    <w:p w:rsidR="00A33961" w:rsidRDefault="00A33961" w:rsidP="00A33961">
      <w:pPr>
        <w:pStyle w:val="1"/>
        <w:rPr>
          <w:b w:val="0"/>
          <w:w w:val="80"/>
          <w:sz w:val="18"/>
          <w:szCs w:val="18"/>
        </w:rPr>
      </w:pPr>
    </w:p>
    <w:p w:rsidR="00A33961" w:rsidRDefault="00A33961" w:rsidP="00A33961">
      <w:pPr>
        <w:pStyle w:val="1"/>
        <w:rPr>
          <w:b w:val="0"/>
          <w:w w:val="80"/>
          <w:sz w:val="18"/>
          <w:szCs w:val="18"/>
        </w:rPr>
      </w:pPr>
    </w:p>
    <w:p w:rsidR="00A33961" w:rsidRDefault="00A33961" w:rsidP="00A33961">
      <w:pPr>
        <w:pStyle w:val="1"/>
        <w:rPr>
          <w:b w:val="0"/>
          <w:w w:val="80"/>
          <w:sz w:val="18"/>
          <w:szCs w:val="18"/>
        </w:rPr>
      </w:pPr>
    </w:p>
    <w:p w:rsidR="00A33961" w:rsidRDefault="00A33961" w:rsidP="00A33961">
      <w:pPr>
        <w:pStyle w:val="1"/>
        <w:rPr>
          <w:b w:val="0"/>
          <w:w w:val="80"/>
          <w:sz w:val="18"/>
          <w:szCs w:val="18"/>
        </w:rPr>
      </w:pPr>
    </w:p>
    <w:p w:rsidR="00A33961" w:rsidRDefault="00A33961" w:rsidP="00A33961">
      <w:pPr>
        <w:pStyle w:val="1"/>
        <w:rPr>
          <w:b w:val="0"/>
          <w:w w:val="80"/>
          <w:sz w:val="18"/>
          <w:szCs w:val="18"/>
        </w:rPr>
      </w:pPr>
    </w:p>
    <w:p w:rsidR="00A33961" w:rsidRDefault="00A33961" w:rsidP="00A33961">
      <w:pPr>
        <w:pStyle w:val="1"/>
        <w:rPr>
          <w:b w:val="0"/>
          <w:w w:val="80"/>
          <w:sz w:val="18"/>
          <w:szCs w:val="18"/>
        </w:rPr>
      </w:pPr>
    </w:p>
    <w:p w:rsidR="00A33961" w:rsidRDefault="00A33961" w:rsidP="00A33961">
      <w:pPr>
        <w:pStyle w:val="1"/>
        <w:rPr>
          <w:b w:val="0"/>
          <w:w w:val="80"/>
          <w:sz w:val="18"/>
          <w:szCs w:val="18"/>
        </w:rPr>
      </w:pPr>
    </w:p>
    <w:p w:rsidR="00A33961" w:rsidRDefault="00A33961" w:rsidP="00A33961">
      <w:pPr>
        <w:pStyle w:val="1"/>
        <w:rPr>
          <w:b w:val="0"/>
          <w:w w:val="80"/>
          <w:sz w:val="18"/>
          <w:szCs w:val="18"/>
        </w:rPr>
      </w:pPr>
    </w:p>
    <w:p w:rsidR="00A33961" w:rsidRDefault="00A33961" w:rsidP="00A33961">
      <w:pPr>
        <w:pStyle w:val="1"/>
        <w:rPr>
          <w:b w:val="0"/>
          <w:w w:val="80"/>
          <w:sz w:val="18"/>
          <w:szCs w:val="18"/>
        </w:rPr>
      </w:pPr>
    </w:p>
    <w:p w:rsidR="00A33961" w:rsidRDefault="00A33961" w:rsidP="00A33961">
      <w:pPr>
        <w:pStyle w:val="1"/>
        <w:rPr>
          <w:b w:val="0"/>
          <w:w w:val="80"/>
          <w:sz w:val="18"/>
          <w:szCs w:val="18"/>
        </w:rPr>
      </w:pPr>
    </w:p>
    <w:p w:rsidR="00A33961" w:rsidRDefault="00A33961" w:rsidP="00A33961">
      <w:pPr>
        <w:pStyle w:val="1"/>
        <w:rPr>
          <w:b w:val="0"/>
          <w:w w:val="80"/>
          <w:sz w:val="18"/>
          <w:szCs w:val="18"/>
        </w:rPr>
      </w:pPr>
    </w:p>
    <w:p w:rsidR="00A33961" w:rsidRDefault="00A33961" w:rsidP="00A33961">
      <w:pPr>
        <w:pStyle w:val="1"/>
        <w:rPr>
          <w:b w:val="0"/>
          <w:w w:val="80"/>
          <w:sz w:val="18"/>
          <w:szCs w:val="18"/>
        </w:rPr>
      </w:pPr>
    </w:p>
    <w:p w:rsidR="00A33961" w:rsidRDefault="00A33961" w:rsidP="00A33961">
      <w:pPr>
        <w:pStyle w:val="1"/>
        <w:rPr>
          <w:b w:val="0"/>
          <w:w w:val="80"/>
          <w:sz w:val="18"/>
          <w:szCs w:val="18"/>
        </w:rPr>
      </w:pPr>
    </w:p>
    <w:p w:rsidR="00A33961" w:rsidRDefault="00A33961" w:rsidP="00A33961">
      <w:pPr>
        <w:pStyle w:val="1"/>
        <w:rPr>
          <w:b w:val="0"/>
          <w:w w:val="80"/>
          <w:sz w:val="18"/>
          <w:szCs w:val="18"/>
        </w:rPr>
      </w:pPr>
    </w:p>
    <w:p w:rsidR="00A33961" w:rsidRPr="00A33961" w:rsidRDefault="00A33961" w:rsidP="00A33961">
      <w:pPr>
        <w:pStyle w:val="1"/>
        <w:rPr>
          <w:b w:val="0"/>
          <w:sz w:val="16"/>
          <w:szCs w:val="16"/>
        </w:rPr>
      </w:pPr>
      <w:r w:rsidRPr="00A33961">
        <w:rPr>
          <w:b w:val="0"/>
          <w:w w:val="80"/>
          <w:sz w:val="16"/>
          <w:szCs w:val="16"/>
        </w:rPr>
        <w:lastRenderedPageBreak/>
        <w:t>СОДЕРЖАНИЕ</w:t>
      </w:r>
      <w:r w:rsidRPr="00A33961">
        <w:rPr>
          <w:b w:val="0"/>
          <w:spacing w:val="46"/>
          <w:sz w:val="16"/>
          <w:szCs w:val="16"/>
        </w:rPr>
        <w:t xml:space="preserve"> </w:t>
      </w:r>
      <w:r w:rsidRPr="00A33961">
        <w:rPr>
          <w:b w:val="0"/>
          <w:w w:val="80"/>
          <w:sz w:val="16"/>
          <w:szCs w:val="16"/>
        </w:rPr>
        <w:t>УЧЕБНОГО</w:t>
      </w:r>
      <w:r w:rsidRPr="00A33961">
        <w:rPr>
          <w:b w:val="0"/>
          <w:spacing w:val="47"/>
          <w:sz w:val="16"/>
          <w:szCs w:val="16"/>
        </w:rPr>
        <w:t xml:space="preserve"> </w:t>
      </w:r>
      <w:r w:rsidRPr="00A33961">
        <w:rPr>
          <w:b w:val="0"/>
          <w:w w:val="80"/>
          <w:sz w:val="16"/>
          <w:szCs w:val="16"/>
        </w:rPr>
        <w:t>ПРЕДМЕТА</w:t>
      </w:r>
      <w:r w:rsidRPr="00A33961">
        <w:rPr>
          <w:b w:val="0"/>
          <w:spacing w:val="45"/>
          <w:sz w:val="16"/>
          <w:szCs w:val="16"/>
        </w:rPr>
        <w:t xml:space="preserve"> </w:t>
      </w:r>
      <w:r w:rsidRPr="00A33961">
        <w:rPr>
          <w:b w:val="0"/>
          <w:w w:val="80"/>
          <w:sz w:val="16"/>
          <w:szCs w:val="16"/>
        </w:rPr>
        <w:t>«ФИЗИКА»</w:t>
      </w:r>
      <w:bookmarkEnd w:id="0"/>
    </w:p>
    <w:p w:rsidR="00A33961" w:rsidRPr="00A33961" w:rsidRDefault="00A33961" w:rsidP="00A33961">
      <w:pPr>
        <w:pStyle w:val="4"/>
        <w:keepNext w:val="0"/>
        <w:keepLines w:val="0"/>
        <w:numPr>
          <w:ilvl w:val="0"/>
          <w:numId w:val="31"/>
        </w:numPr>
        <w:tabs>
          <w:tab w:val="left" w:pos="295"/>
        </w:tabs>
        <w:spacing w:before="208"/>
        <w:jc w:val="both"/>
        <w:rPr>
          <w:rFonts w:ascii="Times New Roman" w:hAnsi="Times New Roman" w:cs="Times New Roman"/>
          <w:b w:val="0"/>
          <w:color w:val="auto"/>
          <w:sz w:val="16"/>
          <w:szCs w:val="16"/>
        </w:rPr>
      </w:pPr>
      <w:r w:rsidRPr="00A33961">
        <w:rPr>
          <w:rFonts w:ascii="Times New Roman" w:hAnsi="Times New Roman" w:cs="Times New Roman"/>
          <w:b w:val="0"/>
          <w:color w:val="auto"/>
          <w:w w:val="95"/>
          <w:sz w:val="16"/>
          <w:szCs w:val="16"/>
        </w:rPr>
        <w:t>класс</w:t>
      </w:r>
    </w:p>
    <w:p w:rsidR="00A33961" w:rsidRPr="00A33961" w:rsidRDefault="00A33961" w:rsidP="00A33961">
      <w:pPr>
        <w:spacing w:before="75"/>
        <w:ind w:left="343"/>
        <w:jc w:val="both"/>
        <w:rPr>
          <w:rFonts w:ascii="Times New Roman" w:hAnsi="Times New Roman" w:cs="Times New Roman"/>
          <w:sz w:val="16"/>
          <w:szCs w:val="16"/>
        </w:rPr>
      </w:pPr>
      <w:r w:rsidRPr="00A33961">
        <w:rPr>
          <w:rFonts w:ascii="Times New Roman" w:hAnsi="Times New Roman" w:cs="Times New Roman"/>
          <w:w w:val="105"/>
          <w:sz w:val="16"/>
          <w:szCs w:val="16"/>
        </w:rPr>
        <w:t>Раздел</w:t>
      </w:r>
      <w:r w:rsidRPr="00A33961">
        <w:rPr>
          <w:rFonts w:ascii="Times New Roman" w:hAnsi="Times New Roman" w:cs="Times New Roman"/>
          <w:spacing w:val="-10"/>
          <w:w w:val="10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w w:val="105"/>
          <w:sz w:val="16"/>
          <w:szCs w:val="16"/>
        </w:rPr>
        <w:t>1.</w:t>
      </w:r>
      <w:r w:rsidRPr="00A33961">
        <w:rPr>
          <w:rFonts w:ascii="Times New Roman" w:hAnsi="Times New Roman" w:cs="Times New Roman"/>
          <w:spacing w:val="-10"/>
          <w:w w:val="10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w w:val="105"/>
          <w:sz w:val="16"/>
          <w:szCs w:val="16"/>
        </w:rPr>
        <w:t>Физика</w:t>
      </w:r>
      <w:r w:rsidRPr="00A33961">
        <w:rPr>
          <w:rFonts w:ascii="Times New Roman" w:hAnsi="Times New Roman" w:cs="Times New Roman"/>
          <w:spacing w:val="-10"/>
          <w:w w:val="10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w w:val="105"/>
          <w:sz w:val="16"/>
          <w:szCs w:val="16"/>
        </w:rPr>
        <w:t>и</w:t>
      </w:r>
      <w:r w:rsidRPr="00A33961">
        <w:rPr>
          <w:rFonts w:ascii="Times New Roman" w:hAnsi="Times New Roman" w:cs="Times New Roman"/>
          <w:spacing w:val="-9"/>
          <w:w w:val="10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w w:val="105"/>
          <w:sz w:val="16"/>
          <w:szCs w:val="16"/>
        </w:rPr>
        <w:t>её</w:t>
      </w:r>
      <w:r w:rsidRPr="00A33961">
        <w:rPr>
          <w:rFonts w:ascii="Times New Roman" w:hAnsi="Times New Roman" w:cs="Times New Roman"/>
          <w:spacing w:val="-10"/>
          <w:w w:val="10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w w:val="105"/>
          <w:sz w:val="16"/>
          <w:szCs w:val="16"/>
        </w:rPr>
        <w:t>роль</w:t>
      </w:r>
      <w:r w:rsidRPr="00A33961">
        <w:rPr>
          <w:rFonts w:ascii="Times New Roman" w:hAnsi="Times New Roman" w:cs="Times New Roman"/>
          <w:spacing w:val="-10"/>
          <w:w w:val="10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w w:val="105"/>
          <w:sz w:val="16"/>
          <w:szCs w:val="16"/>
        </w:rPr>
        <w:t>в</w:t>
      </w:r>
      <w:r w:rsidRPr="00A33961">
        <w:rPr>
          <w:rFonts w:ascii="Times New Roman" w:hAnsi="Times New Roman" w:cs="Times New Roman"/>
          <w:spacing w:val="-10"/>
          <w:w w:val="10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w w:val="105"/>
          <w:sz w:val="16"/>
          <w:szCs w:val="16"/>
        </w:rPr>
        <w:t>познании</w:t>
      </w:r>
      <w:r w:rsidRPr="00A33961">
        <w:rPr>
          <w:rFonts w:ascii="Times New Roman" w:hAnsi="Times New Roman" w:cs="Times New Roman"/>
          <w:spacing w:val="-9"/>
          <w:w w:val="10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w w:val="105"/>
          <w:sz w:val="16"/>
          <w:szCs w:val="16"/>
        </w:rPr>
        <w:t>окружающего</w:t>
      </w:r>
      <w:r w:rsidRPr="00A33961">
        <w:rPr>
          <w:rFonts w:ascii="Times New Roman" w:hAnsi="Times New Roman" w:cs="Times New Roman"/>
          <w:spacing w:val="-10"/>
          <w:w w:val="10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w w:val="105"/>
          <w:sz w:val="16"/>
          <w:szCs w:val="16"/>
        </w:rPr>
        <w:t>мира</w:t>
      </w:r>
    </w:p>
    <w:p w:rsidR="00A33961" w:rsidRPr="00A33961" w:rsidRDefault="00A33961" w:rsidP="00A33961">
      <w:pPr>
        <w:pStyle w:val="a5"/>
        <w:spacing w:before="10" w:line="252" w:lineRule="auto"/>
        <w:ind w:left="116" w:right="155" w:firstLine="226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Физика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—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наука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природе.</w:t>
      </w:r>
      <w:r w:rsidRPr="00A33961">
        <w:rPr>
          <w:spacing w:val="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Явления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природы</w:t>
      </w:r>
      <w:r w:rsidRPr="00A33961">
        <w:rPr>
          <w:spacing w:val="-9"/>
          <w:w w:val="110"/>
          <w:sz w:val="16"/>
          <w:szCs w:val="16"/>
        </w:rPr>
        <w:t xml:space="preserve"> </w:t>
      </w:r>
      <w:proofErr w:type="spellStart"/>
      <w:proofErr w:type="gramStart"/>
      <w:r w:rsidRPr="00A33961">
        <w:rPr>
          <w:w w:val="110"/>
          <w:sz w:val="16"/>
          <w:szCs w:val="16"/>
        </w:rPr>
        <w:t>Физиче</w:t>
      </w:r>
      <w:proofErr w:type="spellEnd"/>
      <w:r w:rsidRPr="00A33961">
        <w:rPr>
          <w:w w:val="110"/>
          <w:sz w:val="16"/>
          <w:szCs w:val="16"/>
        </w:rPr>
        <w:t>­</w:t>
      </w:r>
      <w:r w:rsidRPr="00A33961">
        <w:rPr>
          <w:spacing w:val="-47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ские</w:t>
      </w:r>
      <w:proofErr w:type="spellEnd"/>
      <w:proofErr w:type="gramEnd"/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явления: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механические,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тепловые,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электрические,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маг­</w:t>
      </w:r>
      <w:r w:rsidRPr="00A33961">
        <w:rPr>
          <w:spacing w:val="1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нитные</w:t>
      </w:r>
      <w:proofErr w:type="spellEnd"/>
      <w:r w:rsidRPr="00A33961">
        <w:rPr>
          <w:w w:val="110"/>
          <w:sz w:val="16"/>
          <w:szCs w:val="16"/>
        </w:rPr>
        <w:t>,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световые,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звуковые.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2" w:line="252" w:lineRule="auto"/>
        <w:ind w:left="116" w:firstLine="226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Физические величины.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Измерение физических величин.</w:t>
      </w:r>
      <w:r w:rsidRPr="00A33961">
        <w:rPr>
          <w:spacing w:val="1"/>
          <w:w w:val="110"/>
          <w:sz w:val="16"/>
          <w:szCs w:val="16"/>
        </w:rPr>
        <w:t xml:space="preserve"> </w:t>
      </w:r>
      <w:proofErr w:type="gramStart"/>
      <w:r w:rsidRPr="00A33961">
        <w:rPr>
          <w:w w:val="110"/>
          <w:sz w:val="16"/>
          <w:szCs w:val="16"/>
        </w:rPr>
        <w:t>Фи­</w:t>
      </w:r>
      <w:r w:rsidRPr="00A33961">
        <w:rPr>
          <w:spacing w:val="1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зические</w:t>
      </w:r>
      <w:proofErr w:type="spellEnd"/>
      <w:proofErr w:type="gramEnd"/>
      <w:r w:rsidRPr="00A33961">
        <w:rPr>
          <w:w w:val="110"/>
          <w:sz w:val="16"/>
          <w:szCs w:val="16"/>
        </w:rPr>
        <w:t xml:space="preserve"> приборы.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Погрешность измерений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Международная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система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единиц.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3" w:line="252" w:lineRule="auto"/>
        <w:ind w:left="116" w:firstLine="226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Как физика и другие естественные науки изучают природу.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Естественно­научный метод познания: наблюдение, постановка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 xml:space="preserve">научного вопроса, выдвижение гипотез, эксперимент по </w:t>
      </w:r>
      <w:proofErr w:type="gramStart"/>
      <w:r w:rsidRPr="00A33961">
        <w:rPr>
          <w:w w:val="110"/>
          <w:sz w:val="16"/>
          <w:szCs w:val="16"/>
        </w:rPr>
        <w:t>про­</w:t>
      </w:r>
      <w:r w:rsidRPr="00A33961">
        <w:rPr>
          <w:spacing w:val="1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верке</w:t>
      </w:r>
      <w:proofErr w:type="spellEnd"/>
      <w:proofErr w:type="gramEnd"/>
      <w:r w:rsidRPr="00A33961">
        <w:rPr>
          <w:w w:val="110"/>
          <w:sz w:val="16"/>
          <w:szCs w:val="16"/>
        </w:rPr>
        <w:t xml:space="preserve"> гипотез, объяснение наблюдаемого явления.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Описание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физических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явлений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помощью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моделей.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5"/>
        <w:spacing w:before="7"/>
        <w:rPr>
          <w:rFonts w:ascii="Times New Roman" w:hAnsi="Times New Roman" w:cs="Times New Roman"/>
          <w:color w:val="auto"/>
          <w:sz w:val="16"/>
          <w:szCs w:val="16"/>
        </w:rPr>
      </w:pPr>
      <w:r w:rsidRPr="00A33961">
        <w:rPr>
          <w:rFonts w:ascii="Times New Roman" w:hAnsi="Times New Roman" w:cs="Times New Roman"/>
          <w:color w:val="auto"/>
          <w:w w:val="130"/>
          <w:sz w:val="16"/>
          <w:szCs w:val="16"/>
        </w:rPr>
        <w:t>Демонстрации</w:t>
      </w:r>
    </w:p>
    <w:p w:rsidR="00A33961" w:rsidRPr="00A33961" w:rsidRDefault="00A33961" w:rsidP="00A33961">
      <w:pPr>
        <w:pStyle w:val="a5"/>
        <w:spacing w:before="14" w:line="252" w:lineRule="auto"/>
        <w:ind w:left="513" w:hanging="248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1.</w:t>
      </w:r>
      <w:r w:rsidRPr="00A33961">
        <w:rPr>
          <w:spacing w:val="3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Механические,</w:t>
      </w:r>
      <w:r w:rsidRPr="00A33961">
        <w:rPr>
          <w:spacing w:val="3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тепловые,</w:t>
      </w:r>
      <w:r w:rsidRPr="00A33961">
        <w:rPr>
          <w:spacing w:val="3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электрические,</w:t>
      </w:r>
      <w:r w:rsidRPr="00A33961">
        <w:rPr>
          <w:spacing w:val="3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магнитные,</w:t>
      </w:r>
      <w:r w:rsidRPr="00A33961">
        <w:rPr>
          <w:spacing w:val="34"/>
          <w:w w:val="110"/>
          <w:sz w:val="16"/>
          <w:szCs w:val="16"/>
        </w:rPr>
        <w:t xml:space="preserve"> </w:t>
      </w:r>
      <w:proofErr w:type="spellStart"/>
      <w:proofErr w:type="gramStart"/>
      <w:r w:rsidRPr="00A33961">
        <w:rPr>
          <w:w w:val="110"/>
          <w:sz w:val="16"/>
          <w:szCs w:val="16"/>
        </w:rPr>
        <w:t>све</w:t>
      </w:r>
      <w:proofErr w:type="spellEnd"/>
      <w:r w:rsidRPr="00A33961">
        <w:rPr>
          <w:w w:val="110"/>
          <w:sz w:val="16"/>
          <w:szCs w:val="16"/>
        </w:rPr>
        <w:t>­</w:t>
      </w:r>
      <w:r w:rsidRPr="00A33961">
        <w:rPr>
          <w:spacing w:val="-46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товые</w:t>
      </w:r>
      <w:proofErr w:type="spellEnd"/>
      <w:proofErr w:type="gramEnd"/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явления.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1" w:line="252" w:lineRule="auto"/>
        <w:ind w:left="513" w:hanging="248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2.</w:t>
      </w:r>
      <w:r w:rsidRPr="00A33961">
        <w:rPr>
          <w:spacing w:val="1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Физические</w:t>
      </w:r>
      <w:r w:rsidRPr="00A33961">
        <w:rPr>
          <w:spacing w:val="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приборы</w:t>
      </w:r>
      <w:r w:rsidRPr="00A33961">
        <w:rPr>
          <w:spacing w:val="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процедура</w:t>
      </w:r>
      <w:r w:rsidRPr="00A33961">
        <w:rPr>
          <w:spacing w:val="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прямых</w:t>
      </w:r>
      <w:r w:rsidRPr="00A33961">
        <w:rPr>
          <w:spacing w:val="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измерений</w:t>
      </w:r>
      <w:r w:rsidRPr="00A33961">
        <w:rPr>
          <w:spacing w:val="11"/>
          <w:w w:val="110"/>
          <w:sz w:val="16"/>
          <w:szCs w:val="16"/>
        </w:rPr>
        <w:t xml:space="preserve"> </w:t>
      </w:r>
      <w:proofErr w:type="spellStart"/>
      <w:proofErr w:type="gramStart"/>
      <w:r w:rsidRPr="00A33961">
        <w:rPr>
          <w:w w:val="110"/>
          <w:sz w:val="16"/>
          <w:szCs w:val="16"/>
        </w:rPr>
        <w:t>ана</w:t>
      </w:r>
      <w:proofErr w:type="spellEnd"/>
      <w:r w:rsidRPr="00A33961">
        <w:rPr>
          <w:w w:val="110"/>
          <w:sz w:val="16"/>
          <w:szCs w:val="16"/>
        </w:rPr>
        <w:t>­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логовым</w:t>
      </w:r>
      <w:proofErr w:type="gramEnd"/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цифровым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прибором.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5"/>
        <w:spacing w:before="0" w:line="235" w:lineRule="exact"/>
        <w:rPr>
          <w:rFonts w:ascii="Times New Roman" w:hAnsi="Times New Roman" w:cs="Times New Roman"/>
          <w:i/>
          <w:color w:val="auto"/>
          <w:sz w:val="16"/>
          <w:szCs w:val="16"/>
        </w:rPr>
      </w:pP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Лабораторные</w:t>
      </w:r>
      <w:r w:rsidRPr="00A33961">
        <w:rPr>
          <w:rFonts w:ascii="Times New Roman" w:hAnsi="Times New Roman" w:cs="Times New Roman"/>
          <w:color w:val="auto"/>
          <w:spacing w:val="34"/>
          <w:w w:val="12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работы</w:t>
      </w:r>
      <w:r w:rsidRPr="00A33961">
        <w:rPr>
          <w:rFonts w:ascii="Times New Roman" w:hAnsi="Times New Roman" w:cs="Times New Roman"/>
          <w:color w:val="auto"/>
          <w:spacing w:val="35"/>
          <w:w w:val="12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и</w:t>
      </w:r>
      <w:r w:rsidRPr="00A33961">
        <w:rPr>
          <w:rFonts w:ascii="Times New Roman" w:hAnsi="Times New Roman" w:cs="Times New Roman"/>
          <w:color w:val="auto"/>
          <w:spacing w:val="35"/>
          <w:w w:val="12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опыты</w:t>
      </w:r>
    </w:p>
    <w:p w:rsidR="00A33961" w:rsidRPr="00A33961" w:rsidRDefault="00A33961" w:rsidP="00A33961">
      <w:pPr>
        <w:pStyle w:val="a5"/>
        <w:spacing w:before="14" w:line="252" w:lineRule="auto"/>
        <w:ind w:left="513" w:right="155" w:hanging="248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1.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Определение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цены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деления шкалы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 xml:space="preserve">измерительного </w:t>
      </w:r>
      <w:proofErr w:type="gramStart"/>
      <w:r w:rsidRPr="00A33961">
        <w:rPr>
          <w:w w:val="105"/>
          <w:sz w:val="16"/>
          <w:szCs w:val="16"/>
        </w:rPr>
        <w:t>при</w:t>
      </w:r>
      <w:proofErr w:type="gramEnd"/>
      <w:r w:rsidRPr="00A33961">
        <w:rPr>
          <w:w w:val="105"/>
          <w:sz w:val="16"/>
          <w:szCs w:val="16"/>
        </w:rPr>
        <w:t>­</w:t>
      </w:r>
      <w:r w:rsidRPr="00A33961">
        <w:rPr>
          <w:spacing w:val="-4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бора.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2"/>
        <w:ind w:left="266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2.</w:t>
      </w:r>
      <w:r w:rsidRPr="00A33961">
        <w:rPr>
          <w:spacing w:val="1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Измерение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расстояний.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12" w:line="252" w:lineRule="auto"/>
        <w:ind w:left="266" w:right="1600" w:hanging="1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3. Измерение</w:t>
      </w:r>
      <w:r w:rsidRPr="00A33961">
        <w:rPr>
          <w:spacing w:val="9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объёма</w:t>
      </w:r>
      <w:r w:rsidRPr="00A33961">
        <w:rPr>
          <w:spacing w:val="9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жидкости</w:t>
      </w:r>
      <w:r w:rsidRPr="00A33961">
        <w:rPr>
          <w:spacing w:val="9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</w:t>
      </w:r>
      <w:r w:rsidRPr="00A33961">
        <w:rPr>
          <w:spacing w:val="9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твёрдого</w:t>
      </w:r>
      <w:r w:rsidRPr="00A33961">
        <w:rPr>
          <w:spacing w:val="9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тела.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4.</w:t>
      </w:r>
      <w:r w:rsidRPr="00A33961">
        <w:rPr>
          <w:spacing w:val="2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Определение</w:t>
      </w:r>
      <w:r w:rsidRPr="00A33961">
        <w:rPr>
          <w:spacing w:val="2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размеров</w:t>
      </w:r>
      <w:r w:rsidRPr="00A33961">
        <w:rPr>
          <w:spacing w:val="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малых</w:t>
      </w:r>
      <w:r w:rsidRPr="00A33961">
        <w:rPr>
          <w:spacing w:val="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тел.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2" w:line="252" w:lineRule="auto"/>
        <w:ind w:left="513" w:right="155" w:hanging="248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5.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 xml:space="preserve">Измерение температуры при помощи жидкостного </w:t>
      </w:r>
      <w:proofErr w:type="spellStart"/>
      <w:proofErr w:type="gramStart"/>
      <w:r w:rsidRPr="00A33961">
        <w:rPr>
          <w:w w:val="110"/>
          <w:sz w:val="16"/>
          <w:szCs w:val="16"/>
        </w:rPr>
        <w:t>термо</w:t>
      </w:r>
      <w:proofErr w:type="spellEnd"/>
      <w:r w:rsidRPr="00A33961">
        <w:rPr>
          <w:w w:val="110"/>
          <w:sz w:val="16"/>
          <w:szCs w:val="16"/>
        </w:rPr>
        <w:t>­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метра</w:t>
      </w:r>
      <w:proofErr w:type="gramEnd"/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датчика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температуры.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1" w:line="252" w:lineRule="auto"/>
        <w:ind w:left="513" w:right="155" w:hanging="248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6.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Проведение исследования по проверке гипотезы: дальность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полёта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шарика,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пущенного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горизонтально,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тем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больше,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чем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больше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высота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пуска.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4"/>
        <w:spacing w:before="116"/>
        <w:rPr>
          <w:rFonts w:ascii="Times New Roman" w:hAnsi="Times New Roman" w:cs="Times New Roman"/>
          <w:b w:val="0"/>
          <w:color w:val="auto"/>
          <w:sz w:val="16"/>
          <w:szCs w:val="16"/>
        </w:rPr>
      </w:pPr>
      <w:r w:rsidRPr="00A33961">
        <w:rPr>
          <w:rFonts w:ascii="Times New Roman" w:hAnsi="Times New Roman" w:cs="Times New Roman"/>
          <w:b w:val="0"/>
          <w:color w:val="auto"/>
          <w:sz w:val="16"/>
          <w:szCs w:val="16"/>
        </w:rPr>
        <w:t>Раздел</w:t>
      </w:r>
      <w:r w:rsidRPr="00A33961">
        <w:rPr>
          <w:rFonts w:ascii="Times New Roman" w:hAnsi="Times New Roman" w:cs="Times New Roman"/>
          <w:b w:val="0"/>
          <w:color w:val="auto"/>
          <w:spacing w:val="19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sz w:val="16"/>
          <w:szCs w:val="16"/>
        </w:rPr>
        <w:t>2.</w:t>
      </w:r>
      <w:r w:rsidRPr="00A33961">
        <w:rPr>
          <w:rFonts w:ascii="Times New Roman" w:hAnsi="Times New Roman" w:cs="Times New Roman"/>
          <w:b w:val="0"/>
          <w:color w:val="auto"/>
          <w:spacing w:val="19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sz w:val="16"/>
          <w:szCs w:val="16"/>
        </w:rPr>
        <w:t>Первоначальные</w:t>
      </w:r>
      <w:r w:rsidRPr="00A33961">
        <w:rPr>
          <w:rFonts w:ascii="Times New Roman" w:hAnsi="Times New Roman" w:cs="Times New Roman"/>
          <w:b w:val="0"/>
          <w:color w:val="auto"/>
          <w:spacing w:val="20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sz w:val="16"/>
          <w:szCs w:val="16"/>
        </w:rPr>
        <w:t>сведения</w:t>
      </w:r>
      <w:r w:rsidRPr="00A33961">
        <w:rPr>
          <w:rFonts w:ascii="Times New Roman" w:hAnsi="Times New Roman" w:cs="Times New Roman"/>
          <w:b w:val="0"/>
          <w:color w:val="auto"/>
          <w:spacing w:val="19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sz w:val="16"/>
          <w:szCs w:val="16"/>
        </w:rPr>
        <w:t>о</w:t>
      </w:r>
      <w:r w:rsidRPr="00A33961">
        <w:rPr>
          <w:rFonts w:ascii="Times New Roman" w:hAnsi="Times New Roman" w:cs="Times New Roman"/>
          <w:b w:val="0"/>
          <w:color w:val="auto"/>
          <w:spacing w:val="19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sz w:val="16"/>
          <w:szCs w:val="16"/>
        </w:rPr>
        <w:t>строении</w:t>
      </w:r>
      <w:r w:rsidRPr="00A33961">
        <w:rPr>
          <w:rFonts w:ascii="Times New Roman" w:hAnsi="Times New Roman" w:cs="Times New Roman"/>
          <w:b w:val="0"/>
          <w:color w:val="auto"/>
          <w:spacing w:val="20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sz w:val="16"/>
          <w:szCs w:val="16"/>
        </w:rPr>
        <w:t>вещества</w:t>
      </w:r>
    </w:p>
    <w:p w:rsidR="00A33961" w:rsidRPr="00A33961" w:rsidRDefault="00A33961" w:rsidP="00A33961">
      <w:pPr>
        <w:pStyle w:val="a5"/>
        <w:spacing w:before="13" w:line="252" w:lineRule="auto"/>
        <w:ind w:left="117" w:right="155" w:firstLine="226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Строение вещества: атомы и молекулы, их размеры.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Опыты,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доказывающие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дискретное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строение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вещества.</w:t>
      </w:r>
      <w:r w:rsidRPr="00A33961">
        <w:rPr>
          <w:w w:val="174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Движение</w:t>
      </w:r>
      <w:r w:rsidRPr="00A33961">
        <w:rPr>
          <w:spacing w:val="-1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частиц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вещества.</w:t>
      </w:r>
      <w:r w:rsidRPr="00A33961">
        <w:rPr>
          <w:spacing w:val="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Связь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скорости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движения</w:t>
      </w:r>
      <w:r w:rsidRPr="00A33961">
        <w:rPr>
          <w:spacing w:val="-1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частиц</w:t>
      </w:r>
      <w:r w:rsidRPr="00A33961">
        <w:rPr>
          <w:spacing w:val="-4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температурой.</w:t>
      </w:r>
      <w:r w:rsidRPr="00A33961">
        <w:rPr>
          <w:spacing w:val="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Броуновское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движение,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диффузия.</w:t>
      </w:r>
      <w:r w:rsidRPr="00A33961">
        <w:rPr>
          <w:spacing w:val="1"/>
          <w:w w:val="110"/>
          <w:sz w:val="16"/>
          <w:szCs w:val="16"/>
        </w:rPr>
        <w:t xml:space="preserve"> </w:t>
      </w:r>
      <w:proofErr w:type="spellStart"/>
      <w:proofErr w:type="gramStart"/>
      <w:r w:rsidRPr="00A33961">
        <w:rPr>
          <w:w w:val="110"/>
          <w:sz w:val="16"/>
          <w:szCs w:val="16"/>
        </w:rPr>
        <w:t>Взаимодей</w:t>
      </w:r>
      <w:proofErr w:type="spellEnd"/>
      <w:r w:rsidRPr="00A33961">
        <w:rPr>
          <w:w w:val="110"/>
          <w:sz w:val="16"/>
          <w:szCs w:val="16"/>
        </w:rPr>
        <w:t>­</w:t>
      </w:r>
      <w:r w:rsidRPr="00A33961">
        <w:rPr>
          <w:spacing w:val="-47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ствие</w:t>
      </w:r>
      <w:proofErr w:type="spellEnd"/>
      <w:proofErr w:type="gramEnd"/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частиц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вещества: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притяжение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отталкивание.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7" w:line="249" w:lineRule="auto"/>
        <w:ind w:left="116" w:firstLine="226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Агрегатные состояния вещества: строение газов, жидкостей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твёрдых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(кристаллических)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тел.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Взаимосвязь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между</w:t>
      </w:r>
      <w:r w:rsidRPr="00A33961">
        <w:rPr>
          <w:spacing w:val="1"/>
          <w:w w:val="110"/>
          <w:sz w:val="16"/>
          <w:szCs w:val="16"/>
        </w:rPr>
        <w:t xml:space="preserve"> </w:t>
      </w:r>
      <w:proofErr w:type="gramStart"/>
      <w:r w:rsidRPr="00A33961">
        <w:rPr>
          <w:w w:val="110"/>
          <w:sz w:val="16"/>
          <w:szCs w:val="16"/>
        </w:rPr>
        <w:t>свой­</w:t>
      </w:r>
      <w:r w:rsidRPr="00A33961">
        <w:rPr>
          <w:spacing w:val="-46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ствами</w:t>
      </w:r>
      <w:proofErr w:type="spellEnd"/>
      <w:proofErr w:type="gramEnd"/>
      <w:r w:rsidRPr="00A33961">
        <w:rPr>
          <w:w w:val="110"/>
          <w:sz w:val="16"/>
          <w:szCs w:val="16"/>
        </w:rPr>
        <w:t xml:space="preserve"> веществ в разных агрегатных состояниях и их атом­</w:t>
      </w:r>
      <w:r w:rsidRPr="00A33961">
        <w:rPr>
          <w:spacing w:val="1"/>
          <w:w w:val="110"/>
          <w:sz w:val="16"/>
          <w:szCs w:val="16"/>
        </w:rPr>
        <w:t xml:space="preserve"> </w:t>
      </w:r>
      <w:proofErr w:type="spellStart"/>
      <w:r w:rsidRPr="00A33961">
        <w:rPr>
          <w:spacing w:val="-1"/>
          <w:w w:val="110"/>
          <w:sz w:val="16"/>
          <w:szCs w:val="16"/>
        </w:rPr>
        <w:t>но­молекулярным</w:t>
      </w:r>
      <w:proofErr w:type="spellEnd"/>
      <w:r w:rsidRPr="00A33961">
        <w:rPr>
          <w:spacing w:val="-1"/>
          <w:w w:val="110"/>
          <w:sz w:val="16"/>
          <w:szCs w:val="16"/>
        </w:rPr>
        <w:t xml:space="preserve"> строением.</w:t>
      </w:r>
      <w:r w:rsidRPr="00A33961">
        <w:rPr>
          <w:w w:val="110"/>
          <w:sz w:val="16"/>
          <w:szCs w:val="16"/>
        </w:rPr>
        <w:t xml:space="preserve"> Особенности агрегатных </w:t>
      </w:r>
      <w:proofErr w:type="gramStart"/>
      <w:r w:rsidRPr="00A33961">
        <w:rPr>
          <w:w w:val="110"/>
          <w:sz w:val="16"/>
          <w:szCs w:val="16"/>
        </w:rPr>
        <w:t>состоя­</w:t>
      </w:r>
      <w:r w:rsidRPr="00A33961">
        <w:rPr>
          <w:spacing w:val="-46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ний</w:t>
      </w:r>
      <w:proofErr w:type="spellEnd"/>
      <w:proofErr w:type="gramEnd"/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воды.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5"/>
        <w:spacing w:before="10"/>
        <w:rPr>
          <w:rFonts w:ascii="Times New Roman" w:hAnsi="Times New Roman" w:cs="Times New Roman"/>
          <w:color w:val="auto"/>
          <w:sz w:val="16"/>
          <w:szCs w:val="16"/>
        </w:rPr>
      </w:pPr>
      <w:r w:rsidRPr="00A33961">
        <w:rPr>
          <w:rFonts w:ascii="Times New Roman" w:hAnsi="Times New Roman" w:cs="Times New Roman"/>
          <w:color w:val="auto"/>
          <w:w w:val="130"/>
          <w:sz w:val="16"/>
          <w:szCs w:val="16"/>
        </w:rPr>
        <w:t>Демонстрации</w:t>
      </w:r>
    </w:p>
    <w:p w:rsidR="00A33961" w:rsidRPr="00A33961" w:rsidRDefault="00A33961" w:rsidP="00A33961">
      <w:pPr>
        <w:pStyle w:val="a5"/>
        <w:spacing w:before="11" w:line="249" w:lineRule="auto"/>
        <w:ind w:left="266" w:right="2411" w:hanging="1"/>
        <w:rPr>
          <w:w w:val="105"/>
          <w:sz w:val="16"/>
          <w:szCs w:val="16"/>
        </w:rPr>
      </w:pPr>
      <w:r w:rsidRPr="00A33961">
        <w:rPr>
          <w:w w:val="105"/>
          <w:sz w:val="16"/>
          <w:szCs w:val="16"/>
        </w:rPr>
        <w:t>1. Наблюдение броуновского движения.</w:t>
      </w:r>
    </w:p>
    <w:p w:rsidR="00A33961" w:rsidRPr="00A33961" w:rsidRDefault="00A33961" w:rsidP="00A33961">
      <w:pPr>
        <w:pStyle w:val="a5"/>
        <w:spacing w:before="11" w:line="249" w:lineRule="auto"/>
        <w:ind w:left="266" w:right="2411" w:hanging="1"/>
        <w:rPr>
          <w:sz w:val="16"/>
          <w:szCs w:val="16"/>
        </w:rPr>
      </w:pPr>
      <w:r w:rsidRPr="00A33961">
        <w:rPr>
          <w:spacing w:val="-44"/>
          <w:w w:val="105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2.</w:t>
      </w:r>
      <w:r w:rsidRPr="00A33961">
        <w:rPr>
          <w:spacing w:val="3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Наблюдение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диффузии.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3" w:line="249" w:lineRule="auto"/>
        <w:ind w:left="513" w:right="155" w:hanging="248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3.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Наблюдение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явлений,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объясняющихся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притяжением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или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отталкиванием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частиц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вещества.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5"/>
        <w:rPr>
          <w:rFonts w:ascii="Times New Roman" w:hAnsi="Times New Roman" w:cs="Times New Roman"/>
          <w:color w:val="auto"/>
          <w:sz w:val="16"/>
          <w:szCs w:val="16"/>
        </w:rPr>
      </w:pP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Лабораторные</w:t>
      </w:r>
      <w:r w:rsidRPr="00A33961">
        <w:rPr>
          <w:rFonts w:ascii="Times New Roman" w:hAnsi="Times New Roman" w:cs="Times New Roman"/>
          <w:color w:val="auto"/>
          <w:spacing w:val="38"/>
          <w:w w:val="12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работы</w:t>
      </w:r>
      <w:r w:rsidRPr="00A33961">
        <w:rPr>
          <w:rFonts w:ascii="Times New Roman" w:hAnsi="Times New Roman" w:cs="Times New Roman"/>
          <w:color w:val="auto"/>
          <w:spacing w:val="39"/>
          <w:w w:val="12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и</w:t>
      </w:r>
      <w:r w:rsidRPr="00A33961">
        <w:rPr>
          <w:rFonts w:ascii="Times New Roman" w:hAnsi="Times New Roman" w:cs="Times New Roman"/>
          <w:color w:val="auto"/>
          <w:spacing w:val="39"/>
          <w:w w:val="12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опыты</w:t>
      </w:r>
    </w:p>
    <w:p w:rsidR="00A33961" w:rsidRPr="00A33961" w:rsidRDefault="00A33961" w:rsidP="00A33961">
      <w:pPr>
        <w:pStyle w:val="a5"/>
        <w:spacing w:before="12" w:line="249" w:lineRule="auto"/>
        <w:ind w:left="513" w:hanging="248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1.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Оценка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диаметра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атома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методом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рядов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(с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использованием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фотографий).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2"/>
        <w:ind w:left="266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2. Опыты</w:t>
      </w:r>
      <w:r w:rsidRPr="00A33961">
        <w:rPr>
          <w:spacing w:val="10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по</w:t>
      </w:r>
      <w:r w:rsidRPr="00A33961">
        <w:rPr>
          <w:spacing w:val="10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наблюдению</w:t>
      </w:r>
      <w:r w:rsidRPr="00A33961">
        <w:rPr>
          <w:spacing w:val="10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теплового</w:t>
      </w:r>
      <w:r w:rsidRPr="00A33961">
        <w:rPr>
          <w:spacing w:val="10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расширения</w:t>
      </w:r>
      <w:r w:rsidRPr="00A33961">
        <w:rPr>
          <w:spacing w:val="10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газов.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11" w:line="249" w:lineRule="auto"/>
        <w:ind w:left="513" w:right="155" w:hanging="248"/>
        <w:rPr>
          <w:sz w:val="16"/>
          <w:szCs w:val="16"/>
        </w:rPr>
      </w:pPr>
      <w:r w:rsidRPr="00A33961">
        <w:rPr>
          <w:w w:val="110"/>
          <w:sz w:val="16"/>
          <w:szCs w:val="16"/>
        </w:rPr>
        <w:lastRenderedPageBreak/>
        <w:t>3.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 xml:space="preserve">Опыты по обнаружению действия сил молекулярного </w:t>
      </w:r>
      <w:proofErr w:type="gramStart"/>
      <w:r w:rsidRPr="00A33961">
        <w:rPr>
          <w:w w:val="110"/>
          <w:sz w:val="16"/>
          <w:szCs w:val="16"/>
        </w:rPr>
        <w:t>при­</w:t>
      </w:r>
      <w:r w:rsidRPr="00A33961">
        <w:rPr>
          <w:spacing w:val="1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тяжения</w:t>
      </w:r>
      <w:proofErr w:type="spellEnd"/>
      <w:proofErr w:type="gramEnd"/>
      <w:r w:rsidRPr="00A33961">
        <w:rPr>
          <w:w w:val="110"/>
          <w:sz w:val="16"/>
          <w:szCs w:val="16"/>
        </w:rPr>
        <w:t>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4"/>
        <w:rPr>
          <w:rFonts w:ascii="Times New Roman" w:hAnsi="Times New Roman" w:cs="Times New Roman"/>
          <w:b w:val="0"/>
          <w:color w:val="auto"/>
          <w:sz w:val="16"/>
          <w:szCs w:val="16"/>
        </w:rPr>
      </w:pPr>
      <w:r w:rsidRPr="00A33961">
        <w:rPr>
          <w:rFonts w:ascii="Times New Roman" w:hAnsi="Times New Roman" w:cs="Times New Roman"/>
          <w:b w:val="0"/>
          <w:color w:val="auto"/>
          <w:sz w:val="16"/>
          <w:szCs w:val="16"/>
        </w:rPr>
        <w:t>Раздел</w:t>
      </w:r>
      <w:r w:rsidRPr="00A33961">
        <w:rPr>
          <w:rFonts w:ascii="Times New Roman" w:hAnsi="Times New Roman" w:cs="Times New Roman"/>
          <w:b w:val="0"/>
          <w:color w:val="auto"/>
          <w:spacing w:val="17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sz w:val="16"/>
          <w:szCs w:val="16"/>
        </w:rPr>
        <w:t>3.</w:t>
      </w:r>
      <w:r w:rsidRPr="00A33961">
        <w:rPr>
          <w:rFonts w:ascii="Times New Roman" w:hAnsi="Times New Roman" w:cs="Times New Roman"/>
          <w:b w:val="0"/>
          <w:color w:val="auto"/>
          <w:spacing w:val="17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sz w:val="16"/>
          <w:szCs w:val="16"/>
        </w:rPr>
        <w:t>Движение</w:t>
      </w:r>
      <w:r w:rsidRPr="00A33961">
        <w:rPr>
          <w:rFonts w:ascii="Times New Roman" w:hAnsi="Times New Roman" w:cs="Times New Roman"/>
          <w:b w:val="0"/>
          <w:color w:val="auto"/>
          <w:spacing w:val="17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sz w:val="16"/>
          <w:szCs w:val="16"/>
        </w:rPr>
        <w:t>и</w:t>
      </w:r>
      <w:r w:rsidRPr="00A33961">
        <w:rPr>
          <w:rFonts w:ascii="Times New Roman" w:hAnsi="Times New Roman" w:cs="Times New Roman"/>
          <w:b w:val="0"/>
          <w:color w:val="auto"/>
          <w:spacing w:val="17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sz w:val="16"/>
          <w:szCs w:val="16"/>
        </w:rPr>
        <w:t>взаимодействие</w:t>
      </w:r>
      <w:r w:rsidRPr="00A33961">
        <w:rPr>
          <w:rFonts w:ascii="Times New Roman" w:hAnsi="Times New Roman" w:cs="Times New Roman"/>
          <w:b w:val="0"/>
          <w:color w:val="auto"/>
          <w:spacing w:val="17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sz w:val="16"/>
          <w:szCs w:val="16"/>
        </w:rPr>
        <w:t>тел</w:t>
      </w:r>
    </w:p>
    <w:p w:rsidR="00A33961" w:rsidRPr="00A33961" w:rsidRDefault="00A33961" w:rsidP="00A33961">
      <w:pPr>
        <w:pStyle w:val="a5"/>
        <w:spacing w:before="11" w:line="249" w:lineRule="auto"/>
        <w:ind w:left="116" w:right="155" w:firstLine="226"/>
        <w:rPr>
          <w:sz w:val="16"/>
          <w:szCs w:val="16"/>
        </w:rPr>
      </w:pPr>
      <w:r w:rsidRPr="00A33961">
        <w:rPr>
          <w:spacing w:val="-1"/>
          <w:w w:val="110"/>
          <w:sz w:val="16"/>
          <w:szCs w:val="16"/>
        </w:rPr>
        <w:t xml:space="preserve">Механическое </w:t>
      </w:r>
      <w:r w:rsidRPr="00A33961">
        <w:rPr>
          <w:w w:val="110"/>
          <w:sz w:val="16"/>
          <w:szCs w:val="16"/>
        </w:rPr>
        <w:t>движение. Равномерное и неравномерное движение.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Скорость.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Средняя скорость при неравномерном движении.</w:t>
      </w:r>
      <w:r w:rsidRPr="00A33961">
        <w:rPr>
          <w:spacing w:val="2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Расчёт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пути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времени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движения.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3" w:line="249" w:lineRule="auto"/>
        <w:ind w:left="116" w:firstLine="226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Явление инерции.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Закон инерции.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Взаимодействие тел как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причина изменения скорости движения тел.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Масса как мера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инертности</w:t>
      </w:r>
      <w:r w:rsidRPr="00A33961">
        <w:rPr>
          <w:spacing w:val="-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тела.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Плотность</w:t>
      </w:r>
      <w:r w:rsidRPr="00A33961">
        <w:rPr>
          <w:spacing w:val="-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вещества.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Связь</w:t>
      </w:r>
      <w:r w:rsidRPr="00A33961">
        <w:rPr>
          <w:spacing w:val="-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плотности</w:t>
      </w:r>
      <w:r w:rsidRPr="00A33961">
        <w:rPr>
          <w:spacing w:val="-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</w:t>
      </w:r>
      <w:r w:rsidRPr="00A33961">
        <w:rPr>
          <w:spacing w:val="-6"/>
          <w:w w:val="110"/>
          <w:sz w:val="16"/>
          <w:szCs w:val="16"/>
        </w:rPr>
        <w:t xml:space="preserve"> </w:t>
      </w:r>
      <w:proofErr w:type="gramStart"/>
      <w:r w:rsidRPr="00A33961">
        <w:rPr>
          <w:w w:val="110"/>
          <w:sz w:val="16"/>
          <w:szCs w:val="16"/>
        </w:rPr>
        <w:t>коли­</w:t>
      </w:r>
      <w:r w:rsidRPr="00A33961">
        <w:rPr>
          <w:spacing w:val="-47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чеством</w:t>
      </w:r>
      <w:proofErr w:type="spellEnd"/>
      <w:proofErr w:type="gramEnd"/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молекул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единице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объёма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вещества.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5" w:line="249" w:lineRule="auto"/>
        <w:ind w:left="116" w:firstLine="226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Сила как характеристика взаимодействия тел.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 xml:space="preserve">Сила </w:t>
      </w:r>
      <w:proofErr w:type="gramStart"/>
      <w:r w:rsidRPr="00A33961">
        <w:rPr>
          <w:w w:val="110"/>
          <w:sz w:val="16"/>
          <w:szCs w:val="16"/>
        </w:rPr>
        <w:t>упруго­</w:t>
      </w:r>
      <w:r w:rsidRPr="00A33961">
        <w:rPr>
          <w:spacing w:val="1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сти</w:t>
      </w:r>
      <w:proofErr w:type="spellEnd"/>
      <w:proofErr w:type="gramEnd"/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закон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Гука.</w:t>
      </w:r>
      <w:r w:rsidRPr="00A33961">
        <w:rPr>
          <w:spacing w:val="9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Измерение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силы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помощью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динамометра.</w:t>
      </w:r>
      <w:r w:rsidRPr="00A33961">
        <w:rPr>
          <w:spacing w:val="8"/>
          <w:w w:val="110"/>
          <w:sz w:val="16"/>
          <w:szCs w:val="16"/>
        </w:rPr>
        <w:t xml:space="preserve"> </w:t>
      </w:r>
      <w:proofErr w:type="spellStart"/>
      <w:proofErr w:type="gramStart"/>
      <w:r w:rsidRPr="00A33961">
        <w:rPr>
          <w:w w:val="110"/>
          <w:sz w:val="16"/>
          <w:szCs w:val="16"/>
        </w:rPr>
        <w:t>Яв</w:t>
      </w:r>
      <w:proofErr w:type="spellEnd"/>
      <w:r w:rsidRPr="00A33961">
        <w:rPr>
          <w:w w:val="110"/>
          <w:sz w:val="16"/>
          <w:szCs w:val="16"/>
        </w:rPr>
        <w:t>­</w:t>
      </w:r>
      <w:r w:rsidRPr="00A33961">
        <w:rPr>
          <w:spacing w:val="-47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ление</w:t>
      </w:r>
      <w:proofErr w:type="spellEnd"/>
      <w:proofErr w:type="gramEnd"/>
      <w:r w:rsidRPr="00A33961">
        <w:rPr>
          <w:w w:val="110"/>
          <w:sz w:val="16"/>
          <w:szCs w:val="16"/>
        </w:rPr>
        <w:t xml:space="preserve"> тяготения и сила тяжести.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 xml:space="preserve">Сила тяжести на других </w:t>
      </w:r>
      <w:proofErr w:type="spellStart"/>
      <w:proofErr w:type="gramStart"/>
      <w:r w:rsidRPr="00A33961">
        <w:rPr>
          <w:w w:val="110"/>
          <w:sz w:val="16"/>
          <w:szCs w:val="16"/>
        </w:rPr>
        <w:t>пла</w:t>
      </w:r>
      <w:proofErr w:type="spellEnd"/>
      <w:r w:rsidRPr="00A33961">
        <w:rPr>
          <w:w w:val="110"/>
          <w:sz w:val="16"/>
          <w:szCs w:val="16"/>
        </w:rPr>
        <w:t>­</w:t>
      </w:r>
      <w:r w:rsidRPr="00A33961">
        <w:rPr>
          <w:spacing w:val="1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нетах</w:t>
      </w:r>
      <w:proofErr w:type="spellEnd"/>
      <w:proofErr w:type="gramEnd"/>
      <w:r w:rsidRPr="00A33961">
        <w:rPr>
          <w:w w:val="110"/>
          <w:sz w:val="16"/>
          <w:szCs w:val="16"/>
        </w:rPr>
        <w:t xml:space="preserve"> (МС).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Вес тела.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Невесомость.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 xml:space="preserve">Сложение сил, </w:t>
      </w:r>
      <w:proofErr w:type="gramStart"/>
      <w:r w:rsidRPr="00A33961">
        <w:rPr>
          <w:w w:val="110"/>
          <w:sz w:val="16"/>
          <w:szCs w:val="16"/>
        </w:rPr>
        <w:t>направлен­</w:t>
      </w:r>
      <w:r w:rsidRPr="00A33961">
        <w:rPr>
          <w:spacing w:val="1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ных</w:t>
      </w:r>
      <w:proofErr w:type="spellEnd"/>
      <w:proofErr w:type="gramEnd"/>
      <w:r w:rsidRPr="00A33961">
        <w:rPr>
          <w:w w:val="110"/>
          <w:sz w:val="16"/>
          <w:szCs w:val="16"/>
        </w:rPr>
        <w:t xml:space="preserve"> по одной прямой.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Равнодействующая сил.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Сила трения.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Трение скольжения и трение покоя.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Трение в природе и технике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(МС).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5"/>
        <w:spacing w:before="11"/>
        <w:rPr>
          <w:rFonts w:ascii="Times New Roman" w:hAnsi="Times New Roman" w:cs="Times New Roman"/>
          <w:color w:val="auto"/>
          <w:sz w:val="16"/>
          <w:szCs w:val="16"/>
        </w:rPr>
      </w:pPr>
      <w:r w:rsidRPr="00A33961">
        <w:rPr>
          <w:rFonts w:ascii="Times New Roman" w:hAnsi="Times New Roman" w:cs="Times New Roman"/>
          <w:color w:val="auto"/>
          <w:w w:val="130"/>
          <w:sz w:val="16"/>
          <w:szCs w:val="16"/>
        </w:rPr>
        <w:t>Демонстрации</w:t>
      </w:r>
    </w:p>
    <w:p w:rsidR="00A33961" w:rsidRPr="00A33961" w:rsidRDefault="00A33961" w:rsidP="00A33961">
      <w:pPr>
        <w:pStyle w:val="a5"/>
        <w:spacing w:before="12"/>
        <w:ind w:left="266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1.</w:t>
      </w:r>
      <w:r w:rsidRPr="00A33961">
        <w:rPr>
          <w:spacing w:val="1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Наблюдение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механического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движения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тела.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11" w:line="249" w:lineRule="auto"/>
        <w:ind w:left="266" w:right="1267"/>
        <w:rPr>
          <w:w w:val="110"/>
          <w:sz w:val="16"/>
          <w:szCs w:val="16"/>
        </w:rPr>
      </w:pPr>
      <w:r w:rsidRPr="00A33961">
        <w:rPr>
          <w:spacing w:val="-1"/>
          <w:w w:val="110"/>
          <w:sz w:val="16"/>
          <w:szCs w:val="16"/>
        </w:rPr>
        <w:t>2.</w:t>
      </w:r>
      <w:r w:rsidRPr="00A33961">
        <w:rPr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 xml:space="preserve">Измерение скорости </w:t>
      </w:r>
      <w:r w:rsidRPr="00A33961">
        <w:rPr>
          <w:w w:val="110"/>
          <w:sz w:val="16"/>
          <w:szCs w:val="16"/>
        </w:rPr>
        <w:t>прямолинейного движения.</w:t>
      </w:r>
    </w:p>
    <w:p w:rsidR="00A33961" w:rsidRPr="00A33961" w:rsidRDefault="00A33961" w:rsidP="00A33961">
      <w:pPr>
        <w:pStyle w:val="a5"/>
        <w:spacing w:before="11" w:line="249" w:lineRule="auto"/>
        <w:ind w:left="266" w:right="1267"/>
        <w:rPr>
          <w:sz w:val="16"/>
          <w:szCs w:val="16"/>
        </w:rPr>
      </w:pP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3.</w:t>
      </w:r>
      <w:r w:rsidRPr="00A33961">
        <w:rPr>
          <w:spacing w:val="3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Наблюдение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явления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инерции.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2" w:line="249" w:lineRule="auto"/>
        <w:ind w:left="266" w:right="289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4. Наблюдение</w:t>
      </w:r>
      <w:r w:rsidRPr="00A33961">
        <w:rPr>
          <w:spacing w:val="12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изменения</w:t>
      </w:r>
      <w:r w:rsidRPr="00A33961">
        <w:rPr>
          <w:spacing w:val="12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скорости</w:t>
      </w:r>
      <w:r w:rsidRPr="00A33961">
        <w:rPr>
          <w:spacing w:val="12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при</w:t>
      </w:r>
      <w:r w:rsidRPr="00A33961">
        <w:rPr>
          <w:spacing w:val="12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взаимодействии</w:t>
      </w:r>
      <w:r w:rsidRPr="00A33961">
        <w:rPr>
          <w:spacing w:val="12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тел.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5.</w:t>
      </w:r>
      <w:r w:rsidRPr="00A33961">
        <w:rPr>
          <w:spacing w:val="45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Сравнение</w:t>
      </w:r>
      <w:r w:rsidRPr="00A33961">
        <w:rPr>
          <w:spacing w:val="2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масс</w:t>
      </w:r>
      <w:r w:rsidRPr="00A33961">
        <w:rPr>
          <w:spacing w:val="2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по</w:t>
      </w:r>
      <w:r w:rsidRPr="00A33961">
        <w:rPr>
          <w:spacing w:val="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взаимодействию</w:t>
      </w:r>
      <w:r w:rsidRPr="00A33961">
        <w:rPr>
          <w:spacing w:val="2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тел.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2"/>
        <w:ind w:left="266"/>
        <w:rPr>
          <w:w w:val="174"/>
          <w:sz w:val="16"/>
          <w:szCs w:val="16"/>
        </w:rPr>
      </w:pPr>
      <w:r w:rsidRPr="00A33961">
        <w:rPr>
          <w:w w:val="110"/>
          <w:sz w:val="16"/>
          <w:szCs w:val="16"/>
        </w:rPr>
        <w:t>6.</w:t>
      </w:r>
      <w:r w:rsidRPr="00A33961">
        <w:rPr>
          <w:spacing w:val="2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Сложение</w:t>
      </w:r>
      <w:r w:rsidRPr="00A33961">
        <w:rPr>
          <w:spacing w:val="-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сил,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направленных</w:t>
      </w:r>
      <w:r w:rsidRPr="00A33961">
        <w:rPr>
          <w:spacing w:val="-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одной</w:t>
      </w:r>
      <w:r w:rsidRPr="00A33961">
        <w:rPr>
          <w:spacing w:val="-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прямой.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5"/>
        <w:spacing w:before="70"/>
        <w:rPr>
          <w:rFonts w:ascii="Times New Roman" w:hAnsi="Times New Roman" w:cs="Times New Roman"/>
          <w:color w:val="auto"/>
          <w:sz w:val="16"/>
          <w:szCs w:val="16"/>
        </w:rPr>
      </w:pP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Лабораторные</w:t>
      </w:r>
      <w:r w:rsidRPr="00A33961">
        <w:rPr>
          <w:rFonts w:ascii="Times New Roman" w:hAnsi="Times New Roman" w:cs="Times New Roman"/>
          <w:color w:val="auto"/>
          <w:spacing w:val="38"/>
          <w:w w:val="12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работы</w:t>
      </w:r>
      <w:r w:rsidRPr="00A33961">
        <w:rPr>
          <w:rFonts w:ascii="Times New Roman" w:hAnsi="Times New Roman" w:cs="Times New Roman"/>
          <w:color w:val="auto"/>
          <w:spacing w:val="39"/>
          <w:w w:val="12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и</w:t>
      </w:r>
      <w:r w:rsidRPr="00A33961">
        <w:rPr>
          <w:rFonts w:ascii="Times New Roman" w:hAnsi="Times New Roman" w:cs="Times New Roman"/>
          <w:color w:val="auto"/>
          <w:spacing w:val="39"/>
          <w:w w:val="12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опыты</w:t>
      </w:r>
    </w:p>
    <w:p w:rsidR="00A33961" w:rsidRPr="00A33961" w:rsidRDefault="00A33961" w:rsidP="00A33961">
      <w:pPr>
        <w:pStyle w:val="a5"/>
        <w:spacing w:before="12" w:line="249" w:lineRule="auto"/>
        <w:ind w:left="513" w:right="155" w:hanging="248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1. Определение скорости равномерного движения (шарика</w:t>
      </w:r>
      <w:r w:rsidRPr="00A33961">
        <w:rPr>
          <w:spacing w:val="-4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</w:t>
      </w:r>
      <w:r w:rsidRPr="00A33961">
        <w:rPr>
          <w:spacing w:val="7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жидкости,</w:t>
      </w:r>
      <w:r w:rsidRPr="00A33961">
        <w:rPr>
          <w:spacing w:val="7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модели</w:t>
      </w:r>
      <w:r w:rsidRPr="00A33961">
        <w:rPr>
          <w:spacing w:val="7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электрического</w:t>
      </w:r>
      <w:r w:rsidRPr="00A33961">
        <w:rPr>
          <w:spacing w:val="7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автомобиля</w:t>
      </w:r>
      <w:r w:rsidRPr="00A33961">
        <w:rPr>
          <w:spacing w:val="7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</w:t>
      </w:r>
      <w:r w:rsidRPr="00A33961">
        <w:rPr>
          <w:spacing w:val="8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т.</w:t>
      </w:r>
      <w:r w:rsidRPr="00A33961">
        <w:rPr>
          <w:spacing w:val="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п.).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2" w:line="249" w:lineRule="auto"/>
        <w:ind w:left="513" w:hanging="248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2.</w:t>
      </w:r>
      <w:r w:rsidRPr="00A33961">
        <w:rPr>
          <w:spacing w:val="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Определение</w:t>
      </w:r>
      <w:r w:rsidRPr="00A33961">
        <w:rPr>
          <w:spacing w:val="-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средней</w:t>
      </w:r>
      <w:r w:rsidRPr="00A33961">
        <w:rPr>
          <w:spacing w:val="-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скорости скольжения</w:t>
      </w:r>
      <w:r w:rsidRPr="00A33961">
        <w:rPr>
          <w:spacing w:val="-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бруска или</w:t>
      </w:r>
      <w:r w:rsidRPr="00A33961">
        <w:rPr>
          <w:spacing w:val="-1"/>
          <w:w w:val="110"/>
          <w:sz w:val="16"/>
          <w:szCs w:val="16"/>
        </w:rPr>
        <w:t xml:space="preserve"> </w:t>
      </w:r>
      <w:proofErr w:type="gramStart"/>
      <w:r w:rsidRPr="00A33961">
        <w:rPr>
          <w:w w:val="110"/>
          <w:sz w:val="16"/>
          <w:szCs w:val="16"/>
        </w:rPr>
        <w:t>ша­</w:t>
      </w:r>
      <w:r w:rsidRPr="00A33961">
        <w:rPr>
          <w:spacing w:val="-46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рика</w:t>
      </w:r>
      <w:proofErr w:type="spellEnd"/>
      <w:proofErr w:type="gramEnd"/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наклонной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плоскости.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3"/>
        <w:ind w:left="266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3. Определение</w:t>
      </w:r>
      <w:r w:rsidRPr="00A33961">
        <w:rPr>
          <w:spacing w:val="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плотности</w:t>
      </w:r>
      <w:r w:rsidRPr="00A33961">
        <w:rPr>
          <w:spacing w:val="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твёрдого</w:t>
      </w:r>
      <w:r w:rsidRPr="00A33961">
        <w:rPr>
          <w:spacing w:val="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тела.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10" w:line="249" w:lineRule="auto"/>
        <w:ind w:left="513" w:hanging="248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4.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Опыты,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демонстрирующие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зависимость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растяжения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(де­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формации)</w:t>
      </w:r>
      <w:r w:rsidRPr="00A33961">
        <w:rPr>
          <w:spacing w:val="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пружины</w:t>
      </w:r>
      <w:r w:rsidRPr="00A33961">
        <w:rPr>
          <w:spacing w:val="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от</w:t>
      </w:r>
      <w:r w:rsidRPr="00A33961">
        <w:rPr>
          <w:spacing w:val="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приложенной</w:t>
      </w:r>
      <w:r w:rsidRPr="00A33961">
        <w:rPr>
          <w:spacing w:val="5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силы.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2" w:line="249" w:lineRule="auto"/>
        <w:ind w:left="513" w:right="155" w:hanging="248"/>
        <w:rPr>
          <w:sz w:val="16"/>
          <w:szCs w:val="16"/>
        </w:rPr>
      </w:pPr>
      <w:r w:rsidRPr="00A33961">
        <w:rPr>
          <w:spacing w:val="-1"/>
          <w:w w:val="110"/>
          <w:sz w:val="16"/>
          <w:szCs w:val="16"/>
        </w:rPr>
        <w:t>5.</w:t>
      </w:r>
      <w:r w:rsidRPr="00A33961">
        <w:rPr>
          <w:spacing w:val="7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Опыты,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демонстрирующие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зависимость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силы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трения</w:t>
      </w:r>
      <w:r w:rsidRPr="00A33961">
        <w:rPr>
          <w:spacing w:val="-10"/>
          <w:w w:val="110"/>
          <w:sz w:val="16"/>
          <w:szCs w:val="16"/>
        </w:rPr>
        <w:t xml:space="preserve"> </w:t>
      </w:r>
      <w:proofErr w:type="gramStart"/>
      <w:r w:rsidRPr="00A33961">
        <w:rPr>
          <w:w w:val="110"/>
          <w:sz w:val="16"/>
          <w:szCs w:val="16"/>
        </w:rPr>
        <w:t>сколь­</w:t>
      </w:r>
      <w:r w:rsidRPr="00A33961">
        <w:rPr>
          <w:spacing w:val="-47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жения</w:t>
      </w:r>
      <w:proofErr w:type="spellEnd"/>
      <w:proofErr w:type="gramEnd"/>
      <w:r w:rsidRPr="00A33961">
        <w:rPr>
          <w:w w:val="110"/>
          <w:sz w:val="16"/>
          <w:szCs w:val="16"/>
        </w:rPr>
        <w:t xml:space="preserve"> от веса тела и характера соприкасающихся поверх­</w:t>
      </w:r>
      <w:r w:rsidRPr="00A33961">
        <w:rPr>
          <w:spacing w:val="1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ностей</w:t>
      </w:r>
      <w:proofErr w:type="spellEnd"/>
      <w:r w:rsidRPr="00A33961">
        <w:rPr>
          <w:w w:val="174"/>
          <w:sz w:val="16"/>
          <w:szCs w:val="16"/>
        </w:rPr>
        <w:t>.</w:t>
      </w:r>
    </w:p>
    <w:p w:rsidR="00A33961" w:rsidRPr="00A33961" w:rsidRDefault="00A33961" w:rsidP="00A33961">
      <w:pPr>
        <w:pStyle w:val="4"/>
        <w:spacing w:before="174"/>
        <w:rPr>
          <w:rFonts w:ascii="Times New Roman" w:hAnsi="Times New Roman" w:cs="Times New Roman"/>
          <w:b w:val="0"/>
          <w:color w:val="auto"/>
          <w:sz w:val="16"/>
          <w:szCs w:val="16"/>
        </w:rPr>
      </w:pPr>
      <w:r w:rsidRPr="00A33961">
        <w:rPr>
          <w:rFonts w:ascii="Times New Roman" w:hAnsi="Times New Roman" w:cs="Times New Roman"/>
          <w:b w:val="0"/>
          <w:color w:val="auto"/>
          <w:sz w:val="16"/>
          <w:szCs w:val="16"/>
        </w:rPr>
        <w:t>Раздел</w:t>
      </w:r>
      <w:r w:rsidRPr="00A33961">
        <w:rPr>
          <w:rFonts w:ascii="Times New Roman" w:hAnsi="Times New Roman" w:cs="Times New Roman"/>
          <w:b w:val="0"/>
          <w:color w:val="auto"/>
          <w:spacing w:val="16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sz w:val="16"/>
          <w:szCs w:val="16"/>
        </w:rPr>
        <w:t>4.</w:t>
      </w:r>
      <w:r w:rsidRPr="00A33961">
        <w:rPr>
          <w:rFonts w:ascii="Times New Roman" w:hAnsi="Times New Roman" w:cs="Times New Roman"/>
          <w:b w:val="0"/>
          <w:color w:val="auto"/>
          <w:spacing w:val="16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sz w:val="16"/>
          <w:szCs w:val="16"/>
        </w:rPr>
        <w:t>Давление</w:t>
      </w:r>
      <w:r w:rsidRPr="00A33961">
        <w:rPr>
          <w:rFonts w:ascii="Times New Roman" w:hAnsi="Times New Roman" w:cs="Times New Roman"/>
          <w:b w:val="0"/>
          <w:color w:val="auto"/>
          <w:spacing w:val="16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sz w:val="16"/>
          <w:szCs w:val="16"/>
        </w:rPr>
        <w:t>твёрдых</w:t>
      </w:r>
      <w:r w:rsidRPr="00A33961">
        <w:rPr>
          <w:rFonts w:ascii="Times New Roman" w:hAnsi="Times New Roman" w:cs="Times New Roman"/>
          <w:b w:val="0"/>
          <w:color w:val="auto"/>
          <w:spacing w:val="16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sz w:val="16"/>
          <w:szCs w:val="16"/>
        </w:rPr>
        <w:t>тел,</w:t>
      </w:r>
      <w:r w:rsidRPr="00A33961">
        <w:rPr>
          <w:rFonts w:ascii="Times New Roman" w:hAnsi="Times New Roman" w:cs="Times New Roman"/>
          <w:b w:val="0"/>
          <w:color w:val="auto"/>
          <w:spacing w:val="16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sz w:val="16"/>
          <w:szCs w:val="16"/>
        </w:rPr>
        <w:t>жидкостей</w:t>
      </w:r>
      <w:r w:rsidRPr="00A33961">
        <w:rPr>
          <w:rFonts w:ascii="Times New Roman" w:hAnsi="Times New Roman" w:cs="Times New Roman"/>
          <w:b w:val="0"/>
          <w:color w:val="auto"/>
          <w:spacing w:val="16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sz w:val="16"/>
          <w:szCs w:val="16"/>
        </w:rPr>
        <w:t>и</w:t>
      </w:r>
      <w:r w:rsidRPr="00A33961">
        <w:rPr>
          <w:rFonts w:ascii="Times New Roman" w:hAnsi="Times New Roman" w:cs="Times New Roman"/>
          <w:b w:val="0"/>
          <w:color w:val="auto"/>
          <w:spacing w:val="17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sz w:val="16"/>
          <w:szCs w:val="16"/>
        </w:rPr>
        <w:t>газов</w:t>
      </w:r>
    </w:p>
    <w:p w:rsidR="00A33961" w:rsidRPr="00A33961" w:rsidRDefault="00A33961" w:rsidP="00A33961">
      <w:pPr>
        <w:pStyle w:val="a5"/>
        <w:spacing w:before="10" w:line="249" w:lineRule="auto"/>
        <w:ind w:left="116" w:firstLine="226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Давление.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Способы уменьшения и увеличения давления.</w:t>
      </w:r>
      <w:r w:rsidRPr="00A33961">
        <w:rPr>
          <w:spacing w:val="1"/>
          <w:w w:val="105"/>
          <w:sz w:val="16"/>
          <w:szCs w:val="16"/>
        </w:rPr>
        <w:t xml:space="preserve"> </w:t>
      </w:r>
      <w:proofErr w:type="gramStart"/>
      <w:r w:rsidRPr="00A33961">
        <w:rPr>
          <w:w w:val="105"/>
          <w:sz w:val="16"/>
          <w:szCs w:val="16"/>
        </w:rPr>
        <w:t>Дав­</w:t>
      </w:r>
      <w:r w:rsidRPr="00A33961">
        <w:rPr>
          <w:spacing w:val="1"/>
          <w:w w:val="105"/>
          <w:sz w:val="16"/>
          <w:szCs w:val="16"/>
        </w:rPr>
        <w:t xml:space="preserve"> </w:t>
      </w:r>
      <w:proofErr w:type="spellStart"/>
      <w:r w:rsidRPr="00A33961">
        <w:rPr>
          <w:w w:val="105"/>
          <w:sz w:val="16"/>
          <w:szCs w:val="16"/>
        </w:rPr>
        <w:t>ление</w:t>
      </w:r>
      <w:proofErr w:type="spellEnd"/>
      <w:proofErr w:type="gramEnd"/>
      <w:r w:rsidRPr="00A33961">
        <w:rPr>
          <w:w w:val="105"/>
          <w:sz w:val="16"/>
          <w:szCs w:val="16"/>
        </w:rPr>
        <w:t xml:space="preserve"> газа.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Зависимость давления газа от объёма, температуры.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Передача давления твёрдыми телами, жидкостями и газами.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Закон Паскаля.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Пневматические машины.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 xml:space="preserve">Зависимость </w:t>
      </w:r>
      <w:proofErr w:type="spellStart"/>
      <w:proofErr w:type="gramStart"/>
      <w:r w:rsidRPr="00A33961">
        <w:rPr>
          <w:w w:val="110"/>
          <w:sz w:val="16"/>
          <w:szCs w:val="16"/>
        </w:rPr>
        <w:t>давле</w:t>
      </w:r>
      <w:proofErr w:type="spellEnd"/>
      <w:r w:rsidRPr="00A33961">
        <w:rPr>
          <w:w w:val="110"/>
          <w:sz w:val="16"/>
          <w:szCs w:val="16"/>
        </w:rPr>
        <w:t>­</w:t>
      </w:r>
      <w:r w:rsidRPr="00A33961">
        <w:rPr>
          <w:spacing w:val="1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ния</w:t>
      </w:r>
      <w:proofErr w:type="spellEnd"/>
      <w:proofErr w:type="gramEnd"/>
      <w:r w:rsidRPr="00A33961">
        <w:rPr>
          <w:w w:val="110"/>
          <w:sz w:val="16"/>
          <w:szCs w:val="16"/>
        </w:rPr>
        <w:t xml:space="preserve"> жидкости от глубины.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Гидростатический парадокс.</w:t>
      </w:r>
      <w:r w:rsidRPr="00A33961">
        <w:rPr>
          <w:spacing w:val="1"/>
          <w:w w:val="110"/>
          <w:sz w:val="16"/>
          <w:szCs w:val="16"/>
        </w:rPr>
        <w:t xml:space="preserve"> </w:t>
      </w:r>
      <w:proofErr w:type="spellStart"/>
      <w:proofErr w:type="gramStart"/>
      <w:r w:rsidRPr="00A33961">
        <w:rPr>
          <w:w w:val="110"/>
          <w:sz w:val="16"/>
          <w:szCs w:val="16"/>
        </w:rPr>
        <w:t>Сооб</w:t>
      </w:r>
      <w:proofErr w:type="spellEnd"/>
      <w:r w:rsidRPr="00A33961">
        <w:rPr>
          <w:w w:val="110"/>
          <w:sz w:val="16"/>
          <w:szCs w:val="16"/>
        </w:rPr>
        <w:t>­</w:t>
      </w:r>
      <w:r w:rsidRPr="00A33961">
        <w:rPr>
          <w:spacing w:val="1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щающиеся</w:t>
      </w:r>
      <w:proofErr w:type="spellEnd"/>
      <w:proofErr w:type="gramEnd"/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сосуды.</w:t>
      </w:r>
      <w:r w:rsidRPr="00A33961">
        <w:rPr>
          <w:spacing w:val="2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Гидравлические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механизмы.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7" w:line="249" w:lineRule="auto"/>
        <w:ind w:left="116" w:firstLine="226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Атмосфера Земли и атмосферное давление.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 xml:space="preserve">Причины </w:t>
      </w:r>
      <w:proofErr w:type="spellStart"/>
      <w:proofErr w:type="gramStart"/>
      <w:r w:rsidRPr="00A33961">
        <w:rPr>
          <w:w w:val="110"/>
          <w:sz w:val="16"/>
          <w:szCs w:val="16"/>
        </w:rPr>
        <w:t>суще</w:t>
      </w:r>
      <w:proofErr w:type="spellEnd"/>
      <w:r w:rsidRPr="00A33961">
        <w:rPr>
          <w:w w:val="110"/>
          <w:sz w:val="16"/>
          <w:szCs w:val="16"/>
        </w:rPr>
        <w:t>­</w:t>
      </w:r>
      <w:r w:rsidRPr="00A33961">
        <w:rPr>
          <w:spacing w:val="1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ствования</w:t>
      </w:r>
      <w:proofErr w:type="spellEnd"/>
      <w:proofErr w:type="gramEnd"/>
      <w:r w:rsidRPr="00A33961">
        <w:rPr>
          <w:w w:val="110"/>
          <w:sz w:val="16"/>
          <w:szCs w:val="16"/>
        </w:rPr>
        <w:t xml:space="preserve"> воздушной оболочки Земли.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Опыт Торричелли.</w:t>
      </w:r>
      <w:r w:rsidRPr="00A33961">
        <w:rPr>
          <w:spacing w:val="1"/>
          <w:w w:val="110"/>
          <w:sz w:val="16"/>
          <w:szCs w:val="16"/>
        </w:rPr>
        <w:t xml:space="preserve"> </w:t>
      </w:r>
      <w:proofErr w:type="gramStart"/>
      <w:r w:rsidRPr="00A33961">
        <w:rPr>
          <w:w w:val="110"/>
          <w:sz w:val="16"/>
          <w:szCs w:val="16"/>
        </w:rPr>
        <w:t>Из­</w:t>
      </w:r>
      <w:r w:rsidRPr="00A33961">
        <w:rPr>
          <w:spacing w:val="1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мерение</w:t>
      </w:r>
      <w:proofErr w:type="spellEnd"/>
      <w:proofErr w:type="gramEnd"/>
      <w:r w:rsidRPr="00A33961">
        <w:rPr>
          <w:w w:val="110"/>
          <w:sz w:val="16"/>
          <w:szCs w:val="16"/>
        </w:rPr>
        <w:t xml:space="preserve"> атмосферного давления.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Зависимость атмосферного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давления от высоты над уровнем моря.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Приборы для измерения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атмосферного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давления.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6" w:line="249" w:lineRule="auto"/>
        <w:ind w:left="116" w:firstLine="226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Действие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жидкости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газа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на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погружённое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них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тело.</w:t>
      </w:r>
      <w:r w:rsidRPr="00A33961">
        <w:rPr>
          <w:spacing w:val="9"/>
          <w:w w:val="110"/>
          <w:sz w:val="16"/>
          <w:szCs w:val="16"/>
        </w:rPr>
        <w:t xml:space="preserve"> </w:t>
      </w:r>
      <w:proofErr w:type="spellStart"/>
      <w:proofErr w:type="gramStart"/>
      <w:r w:rsidRPr="00A33961">
        <w:rPr>
          <w:w w:val="110"/>
          <w:sz w:val="16"/>
          <w:szCs w:val="16"/>
        </w:rPr>
        <w:t>Вытал</w:t>
      </w:r>
      <w:proofErr w:type="spellEnd"/>
      <w:r w:rsidRPr="00A33961">
        <w:rPr>
          <w:w w:val="110"/>
          <w:sz w:val="16"/>
          <w:szCs w:val="16"/>
        </w:rPr>
        <w:t>­</w:t>
      </w:r>
      <w:r w:rsidRPr="00A33961">
        <w:rPr>
          <w:spacing w:val="-4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кивающая</w:t>
      </w:r>
      <w:proofErr w:type="gramEnd"/>
      <w:r w:rsidRPr="00A33961">
        <w:rPr>
          <w:w w:val="110"/>
          <w:sz w:val="16"/>
          <w:szCs w:val="16"/>
        </w:rPr>
        <w:t xml:space="preserve"> (архимедова) сила.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Закон Архимеда.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Плавание тел.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Воздухоплавание.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5"/>
        <w:spacing w:before="7"/>
        <w:rPr>
          <w:rFonts w:ascii="Times New Roman" w:hAnsi="Times New Roman" w:cs="Times New Roman"/>
          <w:color w:val="auto"/>
          <w:sz w:val="16"/>
          <w:szCs w:val="16"/>
        </w:rPr>
      </w:pPr>
      <w:r w:rsidRPr="00A33961">
        <w:rPr>
          <w:rFonts w:ascii="Times New Roman" w:hAnsi="Times New Roman" w:cs="Times New Roman"/>
          <w:color w:val="auto"/>
          <w:w w:val="130"/>
          <w:sz w:val="16"/>
          <w:szCs w:val="16"/>
        </w:rPr>
        <w:t>Демонстрации</w:t>
      </w:r>
    </w:p>
    <w:p w:rsidR="00A33961" w:rsidRPr="00A33961" w:rsidRDefault="00A33961" w:rsidP="00A33961">
      <w:pPr>
        <w:pStyle w:val="a5"/>
        <w:spacing w:before="11" w:line="249" w:lineRule="auto"/>
        <w:ind w:left="266" w:right="1728" w:hanging="1"/>
        <w:rPr>
          <w:spacing w:val="1"/>
          <w:w w:val="105"/>
          <w:sz w:val="16"/>
          <w:szCs w:val="16"/>
        </w:rPr>
      </w:pPr>
      <w:r w:rsidRPr="00A33961">
        <w:rPr>
          <w:w w:val="105"/>
          <w:sz w:val="16"/>
          <w:szCs w:val="16"/>
        </w:rPr>
        <w:t>1. Зависимость</w:t>
      </w:r>
      <w:r w:rsidRPr="00A33961">
        <w:rPr>
          <w:spacing w:val="1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давления</w:t>
      </w:r>
      <w:r w:rsidRPr="00A33961">
        <w:rPr>
          <w:spacing w:val="1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газа</w:t>
      </w:r>
      <w:r w:rsidRPr="00A33961">
        <w:rPr>
          <w:spacing w:val="1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от</w:t>
      </w:r>
      <w:r w:rsidRPr="00A33961">
        <w:rPr>
          <w:spacing w:val="1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температуры</w:t>
      </w:r>
      <w:r w:rsidRPr="00A33961">
        <w:rPr>
          <w:spacing w:val="1"/>
          <w:w w:val="105"/>
          <w:sz w:val="16"/>
          <w:szCs w:val="16"/>
        </w:rPr>
        <w:t>.</w:t>
      </w:r>
    </w:p>
    <w:p w:rsidR="00A33961" w:rsidRPr="00A33961" w:rsidRDefault="00A33961" w:rsidP="00A33961">
      <w:pPr>
        <w:pStyle w:val="a5"/>
        <w:spacing w:before="11" w:line="249" w:lineRule="auto"/>
        <w:ind w:left="266" w:right="1728" w:hanging="1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2.</w:t>
      </w:r>
      <w:r w:rsidRPr="00A33961">
        <w:rPr>
          <w:spacing w:val="2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Передача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давления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жидкостью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газом.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3" w:line="249" w:lineRule="auto"/>
        <w:ind w:left="266" w:right="3730" w:hanging="1"/>
        <w:rPr>
          <w:sz w:val="16"/>
          <w:szCs w:val="16"/>
        </w:rPr>
      </w:pPr>
      <w:r w:rsidRPr="00A33961">
        <w:rPr>
          <w:w w:val="110"/>
          <w:sz w:val="16"/>
          <w:szCs w:val="16"/>
        </w:rPr>
        <w:lastRenderedPageBreak/>
        <w:t>3. Сообщающиеся сосуды.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4.</w:t>
      </w:r>
      <w:r w:rsidRPr="00A33961">
        <w:rPr>
          <w:spacing w:val="2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Гидравлический</w:t>
      </w:r>
      <w:r w:rsidRPr="00A33961">
        <w:rPr>
          <w:spacing w:val="-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пресс.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2"/>
        <w:ind w:left="266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5. Проявление</w:t>
      </w:r>
      <w:r w:rsidRPr="00A33961">
        <w:rPr>
          <w:spacing w:val="1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действия</w:t>
      </w:r>
      <w:r w:rsidRPr="00A33961">
        <w:rPr>
          <w:spacing w:val="1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атмосферного</w:t>
      </w:r>
      <w:r w:rsidRPr="00A33961">
        <w:rPr>
          <w:spacing w:val="1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давления.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11" w:line="249" w:lineRule="auto"/>
        <w:ind w:left="513" w:right="150" w:hanging="248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6. Зависимость выталкивающей силы от объёма погружённой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части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тела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плотности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жидкости.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2" w:line="249" w:lineRule="auto"/>
        <w:ind w:left="513" w:hanging="248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7.</w:t>
      </w:r>
      <w:r w:rsidRPr="00A33961">
        <w:rPr>
          <w:spacing w:val="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Равенство</w:t>
      </w:r>
      <w:r w:rsidRPr="00A33961">
        <w:rPr>
          <w:spacing w:val="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выталкивающей</w:t>
      </w:r>
      <w:r w:rsidRPr="00A33961">
        <w:rPr>
          <w:spacing w:val="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силы</w:t>
      </w:r>
      <w:r w:rsidRPr="00A33961">
        <w:rPr>
          <w:spacing w:val="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весу</w:t>
      </w:r>
      <w:r w:rsidRPr="00A33961">
        <w:rPr>
          <w:spacing w:val="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вытесненной</w:t>
      </w:r>
      <w:r w:rsidRPr="00A33961">
        <w:rPr>
          <w:spacing w:val="5"/>
          <w:w w:val="110"/>
          <w:sz w:val="16"/>
          <w:szCs w:val="16"/>
        </w:rPr>
        <w:t xml:space="preserve"> </w:t>
      </w:r>
      <w:proofErr w:type="gramStart"/>
      <w:r w:rsidRPr="00A33961">
        <w:rPr>
          <w:w w:val="110"/>
          <w:sz w:val="16"/>
          <w:szCs w:val="16"/>
        </w:rPr>
        <w:t>жидко­</w:t>
      </w:r>
      <w:r w:rsidRPr="00A33961">
        <w:rPr>
          <w:spacing w:val="-46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сти</w:t>
      </w:r>
      <w:proofErr w:type="spellEnd"/>
      <w:proofErr w:type="gramEnd"/>
      <w:r w:rsidRPr="00A33961">
        <w:rPr>
          <w:w w:val="110"/>
          <w:sz w:val="16"/>
          <w:szCs w:val="16"/>
        </w:rPr>
        <w:t>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2" w:line="249" w:lineRule="auto"/>
        <w:ind w:left="513" w:hanging="248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8.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Условие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плавания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тел: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плавание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или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погружение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тел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</w:t>
      </w:r>
      <w:r w:rsidRPr="00A33961">
        <w:rPr>
          <w:spacing w:val="1"/>
          <w:w w:val="105"/>
          <w:sz w:val="16"/>
          <w:szCs w:val="16"/>
        </w:rPr>
        <w:t xml:space="preserve"> </w:t>
      </w:r>
      <w:proofErr w:type="gramStart"/>
      <w:r w:rsidRPr="00A33961">
        <w:rPr>
          <w:w w:val="105"/>
          <w:sz w:val="16"/>
          <w:szCs w:val="16"/>
        </w:rPr>
        <w:t>за­</w:t>
      </w:r>
      <w:r w:rsidRPr="00A33961">
        <w:rPr>
          <w:spacing w:val="-44"/>
          <w:w w:val="105"/>
          <w:sz w:val="16"/>
          <w:szCs w:val="16"/>
        </w:rPr>
        <w:t xml:space="preserve"> </w:t>
      </w:r>
      <w:proofErr w:type="spellStart"/>
      <w:r w:rsidRPr="00A33961">
        <w:rPr>
          <w:w w:val="105"/>
          <w:sz w:val="16"/>
          <w:szCs w:val="16"/>
        </w:rPr>
        <w:t>висимости</w:t>
      </w:r>
      <w:proofErr w:type="spellEnd"/>
      <w:proofErr w:type="gramEnd"/>
      <w:r w:rsidRPr="00A33961">
        <w:rPr>
          <w:spacing w:val="8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от</w:t>
      </w:r>
      <w:r w:rsidRPr="00A33961">
        <w:rPr>
          <w:spacing w:val="8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соотношения</w:t>
      </w:r>
      <w:r w:rsidRPr="00A33961">
        <w:rPr>
          <w:spacing w:val="8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плотностей</w:t>
      </w:r>
      <w:r w:rsidRPr="00A33961">
        <w:rPr>
          <w:spacing w:val="8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тела</w:t>
      </w:r>
      <w:r w:rsidRPr="00A33961">
        <w:rPr>
          <w:spacing w:val="8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</w:t>
      </w:r>
      <w:r w:rsidRPr="00A33961">
        <w:rPr>
          <w:spacing w:val="8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жидкости.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5"/>
        <w:spacing w:before="6"/>
        <w:rPr>
          <w:rFonts w:ascii="Times New Roman" w:hAnsi="Times New Roman" w:cs="Times New Roman"/>
          <w:color w:val="auto"/>
          <w:sz w:val="16"/>
          <w:szCs w:val="16"/>
        </w:rPr>
      </w:pP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Лабораторные</w:t>
      </w:r>
      <w:r w:rsidRPr="00A33961">
        <w:rPr>
          <w:rFonts w:ascii="Times New Roman" w:hAnsi="Times New Roman" w:cs="Times New Roman"/>
          <w:color w:val="auto"/>
          <w:spacing w:val="38"/>
          <w:w w:val="12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работы</w:t>
      </w:r>
      <w:r w:rsidRPr="00A33961">
        <w:rPr>
          <w:rFonts w:ascii="Times New Roman" w:hAnsi="Times New Roman" w:cs="Times New Roman"/>
          <w:color w:val="auto"/>
          <w:spacing w:val="39"/>
          <w:w w:val="12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и</w:t>
      </w:r>
      <w:r w:rsidRPr="00A33961">
        <w:rPr>
          <w:rFonts w:ascii="Times New Roman" w:hAnsi="Times New Roman" w:cs="Times New Roman"/>
          <w:color w:val="auto"/>
          <w:spacing w:val="39"/>
          <w:w w:val="12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опыты</w:t>
      </w:r>
    </w:p>
    <w:p w:rsidR="00A33961" w:rsidRPr="00A33961" w:rsidRDefault="00A33961" w:rsidP="00A33961">
      <w:pPr>
        <w:pStyle w:val="a5"/>
        <w:spacing w:before="12" w:line="249" w:lineRule="auto"/>
        <w:ind w:left="513" w:hanging="248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1.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 xml:space="preserve">Исследование зависимости веса тела в воде от объёма </w:t>
      </w:r>
      <w:proofErr w:type="spellStart"/>
      <w:proofErr w:type="gramStart"/>
      <w:r w:rsidRPr="00A33961">
        <w:rPr>
          <w:w w:val="105"/>
          <w:sz w:val="16"/>
          <w:szCs w:val="16"/>
        </w:rPr>
        <w:t>погру</w:t>
      </w:r>
      <w:proofErr w:type="spellEnd"/>
      <w:r w:rsidRPr="00A33961">
        <w:rPr>
          <w:w w:val="105"/>
          <w:sz w:val="16"/>
          <w:szCs w:val="16"/>
        </w:rPr>
        <w:t>­</w:t>
      </w:r>
      <w:r w:rsidRPr="00A33961">
        <w:rPr>
          <w:spacing w:val="1"/>
          <w:w w:val="105"/>
          <w:sz w:val="16"/>
          <w:szCs w:val="16"/>
        </w:rPr>
        <w:t xml:space="preserve"> </w:t>
      </w:r>
      <w:proofErr w:type="spellStart"/>
      <w:r w:rsidRPr="00A33961">
        <w:rPr>
          <w:w w:val="105"/>
          <w:sz w:val="16"/>
          <w:szCs w:val="16"/>
        </w:rPr>
        <w:t>жённой</w:t>
      </w:r>
      <w:proofErr w:type="spellEnd"/>
      <w:proofErr w:type="gramEnd"/>
      <w:r w:rsidRPr="00A33961">
        <w:rPr>
          <w:spacing w:val="2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</w:t>
      </w:r>
      <w:r w:rsidRPr="00A33961">
        <w:rPr>
          <w:spacing w:val="2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жидкость</w:t>
      </w:r>
      <w:r w:rsidRPr="00A33961">
        <w:rPr>
          <w:spacing w:val="2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части</w:t>
      </w:r>
      <w:r w:rsidRPr="00A33961">
        <w:rPr>
          <w:spacing w:val="2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тела.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67" w:line="254" w:lineRule="auto"/>
        <w:ind w:left="513" w:hanging="248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2.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Определение выталкивающей силы, действующей на тело,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погружённое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жидкость.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1" w:line="254" w:lineRule="auto"/>
        <w:ind w:left="513" w:right="155" w:hanging="248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3.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Проверка независимости выталкивающей силы, действую­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щей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на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тело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жидкости,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от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массы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тела</w:t>
      </w:r>
      <w:r w:rsidRPr="00A33961">
        <w:rPr>
          <w:w w:val="174"/>
          <w:sz w:val="16"/>
          <w:szCs w:val="16"/>
        </w:rPr>
        <w:t>.</w:t>
      </w:r>
    </w:p>
    <w:p w:rsidR="00A33961" w:rsidRPr="00A33961" w:rsidRDefault="00A33961" w:rsidP="00A33961">
      <w:pPr>
        <w:pStyle w:val="a5"/>
        <w:spacing w:before="1" w:line="254" w:lineRule="auto"/>
        <w:ind w:left="513" w:hanging="248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4.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Опыты,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демонстрирующие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зависимость выталкивающей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силы,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действующей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на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тело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жидкости,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от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объёма</w:t>
      </w:r>
      <w:r w:rsidRPr="00A33961">
        <w:rPr>
          <w:spacing w:val="1"/>
          <w:w w:val="105"/>
          <w:sz w:val="16"/>
          <w:szCs w:val="16"/>
        </w:rPr>
        <w:t xml:space="preserve"> </w:t>
      </w:r>
      <w:proofErr w:type="spellStart"/>
      <w:proofErr w:type="gramStart"/>
      <w:r w:rsidRPr="00A33961">
        <w:rPr>
          <w:w w:val="105"/>
          <w:sz w:val="16"/>
          <w:szCs w:val="16"/>
        </w:rPr>
        <w:t>погру</w:t>
      </w:r>
      <w:proofErr w:type="spellEnd"/>
      <w:r w:rsidRPr="00A33961">
        <w:rPr>
          <w:w w:val="105"/>
          <w:sz w:val="16"/>
          <w:szCs w:val="16"/>
        </w:rPr>
        <w:t>­</w:t>
      </w:r>
      <w:r w:rsidRPr="00A33961">
        <w:rPr>
          <w:spacing w:val="1"/>
          <w:w w:val="105"/>
          <w:sz w:val="16"/>
          <w:szCs w:val="16"/>
        </w:rPr>
        <w:t xml:space="preserve"> </w:t>
      </w:r>
      <w:proofErr w:type="spellStart"/>
      <w:r w:rsidRPr="00A33961">
        <w:rPr>
          <w:w w:val="105"/>
          <w:sz w:val="16"/>
          <w:szCs w:val="16"/>
        </w:rPr>
        <w:t>жённой</w:t>
      </w:r>
      <w:proofErr w:type="spellEnd"/>
      <w:proofErr w:type="gramEnd"/>
      <w:r w:rsidRPr="00A33961">
        <w:rPr>
          <w:spacing w:val="10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</w:t>
      </w:r>
      <w:r w:rsidRPr="00A33961">
        <w:rPr>
          <w:spacing w:val="10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жидкость</w:t>
      </w:r>
      <w:r w:rsidRPr="00A33961">
        <w:rPr>
          <w:spacing w:val="10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части</w:t>
      </w:r>
      <w:r w:rsidRPr="00A33961">
        <w:rPr>
          <w:spacing w:val="10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тела</w:t>
      </w:r>
      <w:r w:rsidRPr="00A33961">
        <w:rPr>
          <w:spacing w:val="1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</w:t>
      </w:r>
      <w:r w:rsidRPr="00A33961">
        <w:rPr>
          <w:spacing w:val="10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от</w:t>
      </w:r>
      <w:r w:rsidRPr="00A33961">
        <w:rPr>
          <w:spacing w:val="10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плотности</w:t>
      </w:r>
      <w:r w:rsidRPr="00A33961">
        <w:rPr>
          <w:spacing w:val="10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жидкости.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1" w:line="254" w:lineRule="auto"/>
        <w:ind w:left="513" w:hanging="248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5. Конструирование ареометра или конструирование лодки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определение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её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грузоподъёмности.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4"/>
        <w:spacing w:before="171"/>
        <w:rPr>
          <w:rFonts w:ascii="Times New Roman" w:hAnsi="Times New Roman" w:cs="Times New Roman"/>
          <w:b w:val="0"/>
          <w:color w:val="auto"/>
          <w:sz w:val="16"/>
          <w:szCs w:val="16"/>
        </w:rPr>
      </w:pPr>
      <w:r w:rsidRPr="00A33961">
        <w:rPr>
          <w:rFonts w:ascii="Times New Roman" w:hAnsi="Times New Roman" w:cs="Times New Roman"/>
          <w:b w:val="0"/>
          <w:color w:val="auto"/>
          <w:w w:val="105"/>
          <w:sz w:val="16"/>
          <w:szCs w:val="16"/>
        </w:rPr>
        <w:t>Раздел</w:t>
      </w:r>
      <w:r w:rsidRPr="00A33961">
        <w:rPr>
          <w:rFonts w:ascii="Times New Roman" w:hAnsi="Times New Roman" w:cs="Times New Roman"/>
          <w:b w:val="0"/>
          <w:color w:val="auto"/>
          <w:spacing w:val="-7"/>
          <w:w w:val="10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w w:val="105"/>
          <w:sz w:val="16"/>
          <w:szCs w:val="16"/>
        </w:rPr>
        <w:t>5.</w:t>
      </w:r>
      <w:r w:rsidRPr="00A33961">
        <w:rPr>
          <w:rFonts w:ascii="Times New Roman" w:hAnsi="Times New Roman" w:cs="Times New Roman"/>
          <w:b w:val="0"/>
          <w:color w:val="auto"/>
          <w:spacing w:val="-7"/>
          <w:w w:val="10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w w:val="105"/>
          <w:sz w:val="16"/>
          <w:szCs w:val="16"/>
        </w:rPr>
        <w:t>Работа</w:t>
      </w:r>
      <w:r w:rsidRPr="00A33961">
        <w:rPr>
          <w:rFonts w:ascii="Times New Roman" w:hAnsi="Times New Roman" w:cs="Times New Roman"/>
          <w:b w:val="0"/>
          <w:color w:val="auto"/>
          <w:spacing w:val="-6"/>
          <w:w w:val="10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w w:val="105"/>
          <w:sz w:val="16"/>
          <w:szCs w:val="16"/>
        </w:rPr>
        <w:t>и</w:t>
      </w:r>
      <w:r w:rsidRPr="00A33961">
        <w:rPr>
          <w:rFonts w:ascii="Times New Roman" w:hAnsi="Times New Roman" w:cs="Times New Roman"/>
          <w:b w:val="0"/>
          <w:color w:val="auto"/>
          <w:spacing w:val="-7"/>
          <w:w w:val="10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w w:val="105"/>
          <w:sz w:val="16"/>
          <w:szCs w:val="16"/>
        </w:rPr>
        <w:t>мощность.</w:t>
      </w:r>
      <w:r w:rsidRPr="00A33961">
        <w:rPr>
          <w:rFonts w:ascii="Times New Roman" w:hAnsi="Times New Roman" w:cs="Times New Roman"/>
          <w:b w:val="0"/>
          <w:color w:val="auto"/>
          <w:spacing w:val="-7"/>
          <w:w w:val="10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w w:val="105"/>
          <w:sz w:val="16"/>
          <w:szCs w:val="16"/>
        </w:rPr>
        <w:t>Энергия</w:t>
      </w:r>
    </w:p>
    <w:p w:rsidR="00A33961" w:rsidRPr="00A33961" w:rsidRDefault="00A33961" w:rsidP="00A33961">
      <w:pPr>
        <w:pStyle w:val="a5"/>
        <w:spacing w:before="15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Механическая</w:t>
      </w:r>
      <w:r w:rsidRPr="00A33961">
        <w:rPr>
          <w:spacing w:val="-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работа.</w:t>
      </w:r>
      <w:r w:rsidRPr="00A33961">
        <w:rPr>
          <w:spacing w:val="1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Мощность.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14" w:line="254" w:lineRule="auto"/>
        <w:ind w:left="117" w:firstLine="226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Простые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механизмы: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рычаг,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блок,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наклонная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плоскость.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Правило равновесия рычага.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Применение правила равновесия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рычага к блоку.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«Золотое правило» механики.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КПД простых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механизмов.</w:t>
      </w:r>
      <w:r w:rsidRPr="00A33961">
        <w:rPr>
          <w:spacing w:val="2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Простые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механизмы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быту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технике.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2" w:line="254" w:lineRule="auto"/>
        <w:ind w:left="117" w:firstLine="226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Механическая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энергия.</w:t>
      </w:r>
      <w:r w:rsidRPr="00A33961">
        <w:rPr>
          <w:spacing w:val="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Кинетическая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потенциальная</w:t>
      </w:r>
      <w:r w:rsidRPr="00A33961">
        <w:rPr>
          <w:spacing w:val="-10"/>
          <w:w w:val="110"/>
          <w:sz w:val="16"/>
          <w:szCs w:val="16"/>
        </w:rPr>
        <w:t xml:space="preserve"> </w:t>
      </w:r>
      <w:proofErr w:type="spellStart"/>
      <w:proofErr w:type="gramStart"/>
      <w:r w:rsidRPr="00A33961">
        <w:rPr>
          <w:w w:val="110"/>
          <w:sz w:val="16"/>
          <w:szCs w:val="16"/>
        </w:rPr>
        <w:t>энер</w:t>
      </w:r>
      <w:proofErr w:type="spellEnd"/>
      <w:r w:rsidRPr="00A33961">
        <w:rPr>
          <w:w w:val="110"/>
          <w:sz w:val="16"/>
          <w:szCs w:val="16"/>
        </w:rPr>
        <w:t>­</w:t>
      </w:r>
      <w:r w:rsidRPr="00A33961">
        <w:rPr>
          <w:spacing w:val="-47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гия</w:t>
      </w:r>
      <w:proofErr w:type="spellEnd"/>
      <w:proofErr w:type="gramEnd"/>
      <w:r w:rsidRPr="00A33961">
        <w:rPr>
          <w:w w:val="110"/>
          <w:sz w:val="16"/>
          <w:szCs w:val="16"/>
        </w:rPr>
        <w:t>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Превращение одного вида механической энергии в другой.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Закон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сохранения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энергии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механике.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5"/>
        <w:rPr>
          <w:rFonts w:ascii="Times New Roman" w:hAnsi="Times New Roman" w:cs="Times New Roman"/>
          <w:color w:val="auto"/>
          <w:sz w:val="16"/>
          <w:szCs w:val="16"/>
        </w:rPr>
      </w:pPr>
      <w:r w:rsidRPr="00A33961">
        <w:rPr>
          <w:rFonts w:ascii="Times New Roman" w:hAnsi="Times New Roman" w:cs="Times New Roman"/>
          <w:color w:val="auto"/>
          <w:w w:val="130"/>
          <w:sz w:val="16"/>
          <w:szCs w:val="16"/>
        </w:rPr>
        <w:t>Демонстрации</w:t>
      </w:r>
    </w:p>
    <w:p w:rsidR="00A33961" w:rsidRPr="00A33961" w:rsidRDefault="00A33961" w:rsidP="00A33961">
      <w:pPr>
        <w:pStyle w:val="a5"/>
        <w:spacing w:before="15"/>
        <w:ind w:left="266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1.</w:t>
      </w:r>
      <w:r w:rsidRPr="00A33961">
        <w:rPr>
          <w:spacing w:val="2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Примеры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простых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механизмов.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5"/>
        <w:spacing w:before="18"/>
        <w:rPr>
          <w:rFonts w:ascii="Times New Roman" w:hAnsi="Times New Roman" w:cs="Times New Roman"/>
          <w:color w:val="auto"/>
          <w:sz w:val="16"/>
          <w:szCs w:val="16"/>
        </w:rPr>
      </w:pP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Лабораторные</w:t>
      </w:r>
      <w:r w:rsidRPr="00A33961">
        <w:rPr>
          <w:rFonts w:ascii="Times New Roman" w:hAnsi="Times New Roman" w:cs="Times New Roman"/>
          <w:color w:val="auto"/>
          <w:spacing w:val="38"/>
          <w:w w:val="12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работы</w:t>
      </w:r>
      <w:r w:rsidRPr="00A33961">
        <w:rPr>
          <w:rFonts w:ascii="Times New Roman" w:hAnsi="Times New Roman" w:cs="Times New Roman"/>
          <w:color w:val="auto"/>
          <w:spacing w:val="39"/>
          <w:w w:val="12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и</w:t>
      </w:r>
      <w:r w:rsidRPr="00A33961">
        <w:rPr>
          <w:rFonts w:ascii="Times New Roman" w:hAnsi="Times New Roman" w:cs="Times New Roman"/>
          <w:color w:val="auto"/>
          <w:spacing w:val="39"/>
          <w:w w:val="12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опыты</w:t>
      </w:r>
    </w:p>
    <w:p w:rsidR="00A33961" w:rsidRPr="00A33961" w:rsidRDefault="00A33961" w:rsidP="00A33961">
      <w:pPr>
        <w:pStyle w:val="a5"/>
        <w:spacing w:before="16" w:line="254" w:lineRule="auto"/>
        <w:ind w:left="513" w:hanging="248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1.</w:t>
      </w:r>
      <w:r w:rsidRPr="00A33961">
        <w:rPr>
          <w:spacing w:val="18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Определение</w:t>
      </w:r>
      <w:r w:rsidRPr="00A33961">
        <w:rPr>
          <w:spacing w:val="2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работы</w:t>
      </w:r>
      <w:r w:rsidRPr="00A33961">
        <w:rPr>
          <w:spacing w:val="2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силы</w:t>
      </w:r>
      <w:r w:rsidRPr="00A33961">
        <w:rPr>
          <w:spacing w:val="2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трения</w:t>
      </w:r>
      <w:r w:rsidRPr="00A33961">
        <w:rPr>
          <w:spacing w:val="2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при</w:t>
      </w:r>
      <w:r w:rsidRPr="00A33961">
        <w:rPr>
          <w:spacing w:val="25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равномерном</w:t>
      </w:r>
      <w:r w:rsidRPr="00A33961">
        <w:rPr>
          <w:spacing w:val="24"/>
          <w:w w:val="105"/>
          <w:sz w:val="16"/>
          <w:szCs w:val="16"/>
        </w:rPr>
        <w:t xml:space="preserve"> </w:t>
      </w:r>
      <w:proofErr w:type="spellStart"/>
      <w:proofErr w:type="gramStart"/>
      <w:r w:rsidRPr="00A33961">
        <w:rPr>
          <w:w w:val="105"/>
          <w:sz w:val="16"/>
          <w:szCs w:val="16"/>
        </w:rPr>
        <w:t>движе</w:t>
      </w:r>
      <w:proofErr w:type="spellEnd"/>
      <w:r w:rsidRPr="00A33961">
        <w:rPr>
          <w:w w:val="105"/>
          <w:sz w:val="16"/>
          <w:szCs w:val="16"/>
        </w:rPr>
        <w:t>­</w:t>
      </w:r>
      <w:r w:rsidRPr="00A33961">
        <w:rPr>
          <w:spacing w:val="-44"/>
          <w:w w:val="105"/>
          <w:sz w:val="16"/>
          <w:szCs w:val="16"/>
        </w:rPr>
        <w:t xml:space="preserve"> </w:t>
      </w:r>
      <w:proofErr w:type="spellStart"/>
      <w:r w:rsidRPr="00A33961">
        <w:rPr>
          <w:w w:val="105"/>
          <w:sz w:val="16"/>
          <w:szCs w:val="16"/>
        </w:rPr>
        <w:t>нии</w:t>
      </w:r>
      <w:proofErr w:type="spellEnd"/>
      <w:proofErr w:type="gramEnd"/>
      <w:r w:rsidRPr="00A33961">
        <w:rPr>
          <w:spacing w:val="2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тела</w:t>
      </w:r>
      <w:r w:rsidRPr="00A33961">
        <w:rPr>
          <w:spacing w:val="2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по</w:t>
      </w:r>
      <w:r w:rsidRPr="00A33961">
        <w:rPr>
          <w:spacing w:val="2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горизонтальной</w:t>
      </w:r>
      <w:r w:rsidRPr="00A33961">
        <w:rPr>
          <w:spacing w:val="2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поверхности.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1" w:line="254" w:lineRule="auto"/>
        <w:ind w:left="266" w:right="184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2.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Исследование условий равновесия рычага.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3.</w:t>
      </w:r>
      <w:r w:rsidRPr="00A33961">
        <w:rPr>
          <w:spacing w:val="3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Измерение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КПД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наклонной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плоскости.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1"/>
        <w:ind w:left="266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4.</w:t>
      </w:r>
      <w:r w:rsidRPr="00A33961">
        <w:rPr>
          <w:spacing w:val="2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Изучение</w:t>
      </w:r>
      <w:r w:rsidRPr="00A33961">
        <w:rPr>
          <w:spacing w:val="-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закона</w:t>
      </w:r>
      <w:r w:rsidRPr="00A33961">
        <w:rPr>
          <w:spacing w:val="-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сохранения</w:t>
      </w:r>
      <w:r w:rsidRPr="00A33961">
        <w:rPr>
          <w:spacing w:val="-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механической</w:t>
      </w:r>
      <w:r w:rsidRPr="00A33961">
        <w:rPr>
          <w:spacing w:val="-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энергии.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6"/>
        <w:ind w:left="0"/>
        <w:rPr>
          <w:sz w:val="16"/>
          <w:szCs w:val="16"/>
        </w:rPr>
      </w:pPr>
    </w:p>
    <w:p w:rsidR="00A33961" w:rsidRPr="00A33961" w:rsidRDefault="00A33961" w:rsidP="00A33961">
      <w:pPr>
        <w:pStyle w:val="2"/>
        <w:keepNext w:val="0"/>
        <w:keepLines w:val="0"/>
        <w:numPr>
          <w:ilvl w:val="0"/>
          <w:numId w:val="31"/>
        </w:numPr>
        <w:tabs>
          <w:tab w:val="left" w:pos="313"/>
        </w:tabs>
        <w:spacing w:before="196"/>
        <w:ind w:left="312" w:hanging="196"/>
        <w:rPr>
          <w:rFonts w:ascii="Times New Roman" w:hAnsi="Times New Roman" w:cs="Times New Roman"/>
          <w:b w:val="0"/>
          <w:color w:val="auto"/>
          <w:w w:val="95"/>
          <w:sz w:val="16"/>
          <w:szCs w:val="16"/>
        </w:rPr>
      </w:pPr>
      <w:bookmarkStart w:id="1" w:name="_Toc105425965"/>
      <w:r w:rsidRPr="00A33961">
        <w:rPr>
          <w:rFonts w:ascii="Times New Roman" w:hAnsi="Times New Roman" w:cs="Times New Roman"/>
          <w:b w:val="0"/>
          <w:color w:val="auto"/>
          <w:w w:val="95"/>
          <w:sz w:val="16"/>
          <w:szCs w:val="16"/>
        </w:rPr>
        <w:t>класс</w:t>
      </w:r>
      <w:bookmarkEnd w:id="1"/>
    </w:p>
    <w:p w:rsidR="00A33961" w:rsidRPr="00A33961" w:rsidRDefault="00A33961" w:rsidP="00A33961">
      <w:pPr>
        <w:pStyle w:val="4"/>
        <w:spacing w:before="73"/>
        <w:rPr>
          <w:rFonts w:ascii="Times New Roman" w:hAnsi="Times New Roman" w:cs="Times New Roman"/>
          <w:b w:val="0"/>
          <w:color w:val="auto"/>
          <w:sz w:val="16"/>
          <w:szCs w:val="16"/>
        </w:rPr>
      </w:pPr>
      <w:r w:rsidRPr="00A33961">
        <w:rPr>
          <w:rFonts w:ascii="Times New Roman" w:hAnsi="Times New Roman" w:cs="Times New Roman"/>
          <w:b w:val="0"/>
          <w:color w:val="auto"/>
          <w:spacing w:val="-2"/>
          <w:w w:val="105"/>
          <w:sz w:val="16"/>
          <w:szCs w:val="16"/>
        </w:rPr>
        <w:t>Раздел</w:t>
      </w:r>
      <w:r w:rsidRPr="00A33961">
        <w:rPr>
          <w:rFonts w:ascii="Times New Roman" w:hAnsi="Times New Roman" w:cs="Times New Roman"/>
          <w:b w:val="0"/>
          <w:color w:val="auto"/>
          <w:spacing w:val="-10"/>
          <w:w w:val="10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spacing w:val="-1"/>
          <w:w w:val="105"/>
          <w:sz w:val="16"/>
          <w:szCs w:val="16"/>
        </w:rPr>
        <w:t>6.</w:t>
      </w:r>
      <w:r w:rsidRPr="00A33961">
        <w:rPr>
          <w:rFonts w:ascii="Times New Roman" w:hAnsi="Times New Roman" w:cs="Times New Roman"/>
          <w:b w:val="0"/>
          <w:color w:val="auto"/>
          <w:spacing w:val="-9"/>
          <w:w w:val="10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spacing w:val="-1"/>
          <w:w w:val="105"/>
          <w:sz w:val="16"/>
          <w:szCs w:val="16"/>
        </w:rPr>
        <w:t>Тепловые</w:t>
      </w:r>
      <w:r w:rsidRPr="00A33961">
        <w:rPr>
          <w:rFonts w:ascii="Times New Roman" w:hAnsi="Times New Roman" w:cs="Times New Roman"/>
          <w:b w:val="0"/>
          <w:color w:val="auto"/>
          <w:spacing w:val="-10"/>
          <w:w w:val="10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spacing w:val="-1"/>
          <w:w w:val="105"/>
          <w:sz w:val="16"/>
          <w:szCs w:val="16"/>
        </w:rPr>
        <w:t>явления</w:t>
      </w:r>
    </w:p>
    <w:p w:rsidR="00A33961" w:rsidRPr="00A33961" w:rsidRDefault="00A33961" w:rsidP="00A33961">
      <w:pPr>
        <w:pStyle w:val="a5"/>
        <w:spacing w:before="15" w:line="254" w:lineRule="auto"/>
        <w:ind w:left="116" w:firstLine="226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Основные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положения</w:t>
      </w:r>
      <w:r w:rsidRPr="00A33961">
        <w:rPr>
          <w:spacing w:val="1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молекулярно­кинетической</w:t>
      </w:r>
      <w:proofErr w:type="spellEnd"/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теории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строения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вещества.</w:t>
      </w:r>
      <w:r w:rsidRPr="00A33961">
        <w:rPr>
          <w:spacing w:val="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Масса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размеры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атомов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молекул.</w:t>
      </w:r>
      <w:r w:rsidRPr="00A33961">
        <w:rPr>
          <w:spacing w:val="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Опыты,</w:t>
      </w:r>
      <w:r w:rsidRPr="00A33961">
        <w:rPr>
          <w:spacing w:val="-47"/>
          <w:w w:val="110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подтверждающие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основные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положения</w:t>
      </w:r>
      <w:r w:rsidRPr="00A33961">
        <w:rPr>
          <w:spacing w:val="1"/>
          <w:w w:val="105"/>
          <w:sz w:val="16"/>
          <w:szCs w:val="16"/>
        </w:rPr>
        <w:t xml:space="preserve"> </w:t>
      </w:r>
      <w:proofErr w:type="spellStart"/>
      <w:r w:rsidRPr="00A33961">
        <w:rPr>
          <w:w w:val="105"/>
          <w:sz w:val="16"/>
          <w:szCs w:val="16"/>
        </w:rPr>
        <w:t>молекулярно­</w:t>
      </w:r>
      <w:proofErr w:type="gramStart"/>
      <w:r w:rsidRPr="00A33961">
        <w:rPr>
          <w:w w:val="105"/>
          <w:sz w:val="16"/>
          <w:szCs w:val="16"/>
        </w:rPr>
        <w:t>кинетиче</w:t>
      </w:r>
      <w:proofErr w:type="spellEnd"/>
      <w:r w:rsidRPr="00A33961">
        <w:rPr>
          <w:w w:val="105"/>
          <w:sz w:val="16"/>
          <w:szCs w:val="16"/>
        </w:rPr>
        <w:t>­</w:t>
      </w:r>
      <w:r w:rsidRPr="00A33961">
        <w:rPr>
          <w:spacing w:val="1"/>
          <w:w w:val="105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ской</w:t>
      </w:r>
      <w:proofErr w:type="spellEnd"/>
      <w:proofErr w:type="gramEnd"/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теории.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1" w:line="254" w:lineRule="auto"/>
        <w:ind w:left="116" w:firstLine="226"/>
        <w:rPr>
          <w:sz w:val="16"/>
          <w:szCs w:val="16"/>
        </w:rPr>
      </w:pPr>
      <w:r w:rsidRPr="00A33961">
        <w:rPr>
          <w:w w:val="110"/>
          <w:sz w:val="16"/>
          <w:szCs w:val="16"/>
        </w:rPr>
        <w:t xml:space="preserve">Модели твёрдого, жидкого и газообразного состояний </w:t>
      </w:r>
      <w:proofErr w:type="gramStart"/>
      <w:r w:rsidRPr="00A33961">
        <w:rPr>
          <w:w w:val="110"/>
          <w:sz w:val="16"/>
          <w:szCs w:val="16"/>
        </w:rPr>
        <w:t>веще­</w:t>
      </w:r>
      <w:r w:rsidRPr="00A33961">
        <w:rPr>
          <w:spacing w:val="-46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ства</w:t>
      </w:r>
      <w:proofErr w:type="spellEnd"/>
      <w:proofErr w:type="gramEnd"/>
      <w:r w:rsidRPr="00A33961">
        <w:rPr>
          <w:w w:val="110"/>
          <w:sz w:val="16"/>
          <w:szCs w:val="16"/>
        </w:rPr>
        <w:t>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Кристаллические и аморфные тела.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Объяснение свойств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 xml:space="preserve">газов, жидкостей и твёрдых тел на основе положений </w:t>
      </w:r>
      <w:proofErr w:type="spellStart"/>
      <w:proofErr w:type="gramStart"/>
      <w:r w:rsidRPr="00A33961">
        <w:rPr>
          <w:w w:val="110"/>
          <w:sz w:val="16"/>
          <w:szCs w:val="16"/>
        </w:rPr>
        <w:t>молеку</w:t>
      </w:r>
      <w:proofErr w:type="spellEnd"/>
      <w:r w:rsidRPr="00A33961">
        <w:rPr>
          <w:w w:val="110"/>
          <w:sz w:val="16"/>
          <w:szCs w:val="16"/>
        </w:rPr>
        <w:t>­</w:t>
      </w:r>
      <w:r w:rsidRPr="00A33961">
        <w:rPr>
          <w:spacing w:val="1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лярно</w:t>
      </w:r>
      <w:proofErr w:type="gramEnd"/>
      <w:r w:rsidRPr="00A33961">
        <w:rPr>
          <w:w w:val="110"/>
          <w:sz w:val="16"/>
          <w:szCs w:val="16"/>
        </w:rPr>
        <w:t>­кинетической</w:t>
      </w:r>
      <w:proofErr w:type="spellEnd"/>
      <w:r w:rsidRPr="00A33961">
        <w:rPr>
          <w:w w:val="110"/>
          <w:sz w:val="16"/>
          <w:szCs w:val="16"/>
        </w:rPr>
        <w:t xml:space="preserve"> теории.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 xml:space="preserve">Смачивание и капиллярные </w:t>
      </w:r>
      <w:proofErr w:type="spellStart"/>
      <w:proofErr w:type="gramStart"/>
      <w:r w:rsidRPr="00A33961">
        <w:rPr>
          <w:w w:val="110"/>
          <w:sz w:val="16"/>
          <w:szCs w:val="16"/>
        </w:rPr>
        <w:t>явле</w:t>
      </w:r>
      <w:proofErr w:type="spellEnd"/>
      <w:r w:rsidRPr="00A33961">
        <w:rPr>
          <w:w w:val="110"/>
          <w:sz w:val="16"/>
          <w:szCs w:val="16"/>
        </w:rPr>
        <w:t>­</w:t>
      </w:r>
      <w:r w:rsidRPr="00A33961">
        <w:rPr>
          <w:spacing w:val="-46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ния</w:t>
      </w:r>
      <w:proofErr w:type="spellEnd"/>
      <w:proofErr w:type="gramEnd"/>
      <w:r w:rsidRPr="00A33961">
        <w:rPr>
          <w:w w:val="110"/>
          <w:sz w:val="16"/>
          <w:szCs w:val="16"/>
        </w:rPr>
        <w:t>.</w:t>
      </w:r>
      <w:r w:rsidRPr="00A33961">
        <w:rPr>
          <w:spacing w:val="2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lastRenderedPageBreak/>
        <w:t>Тепловое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расширение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сжатие.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3" w:line="254" w:lineRule="auto"/>
        <w:ind w:left="116" w:right="155" w:firstLine="226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Температура.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 xml:space="preserve">Связь температуры со скоростью теплового </w:t>
      </w:r>
      <w:proofErr w:type="spellStart"/>
      <w:proofErr w:type="gramStart"/>
      <w:r w:rsidRPr="00A33961">
        <w:rPr>
          <w:w w:val="105"/>
          <w:sz w:val="16"/>
          <w:szCs w:val="16"/>
        </w:rPr>
        <w:t>дви</w:t>
      </w:r>
      <w:proofErr w:type="spellEnd"/>
      <w:r w:rsidRPr="00A33961">
        <w:rPr>
          <w:w w:val="105"/>
          <w:sz w:val="16"/>
          <w:szCs w:val="16"/>
        </w:rPr>
        <w:t>­</w:t>
      </w:r>
      <w:r w:rsidRPr="00A33961">
        <w:rPr>
          <w:spacing w:val="1"/>
          <w:w w:val="105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жения</w:t>
      </w:r>
      <w:proofErr w:type="spellEnd"/>
      <w:proofErr w:type="gramEnd"/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частиц.</w:t>
      </w:r>
      <w:r w:rsidRPr="00A33961">
        <w:rPr>
          <w:w w:val="174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Внутренняя энергия.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Способы изменения внутренней энер</w:t>
      </w:r>
      <w:r w:rsidRPr="00A33961">
        <w:rPr>
          <w:w w:val="105"/>
          <w:sz w:val="16"/>
          <w:szCs w:val="16"/>
        </w:rPr>
        <w:t>гии: теплопередача и совершение работы.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Виды теплопередачи: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теплопроводность,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конвекция,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излучение.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1" w:line="247" w:lineRule="auto"/>
        <w:ind w:left="116" w:firstLine="226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Количество</w:t>
      </w:r>
      <w:r w:rsidRPr="00A33961">
        <w:rPr>
          <w:spacing w:val="18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теплоты.</w:t>
      </w:r>
      <w:r w:rsidRPr="00A33961">
        <w:rPr>
          <w:spacing w:val="1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Удельная</w:t>
      </w:r>
      <w:r w:rsidRPr="00A33961">
        <w:rPr>
          <w:spacing w:val="18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теплоёмкость</w:t>
      </w:r>
      <w:r w:rsidRPr="00A33961">
        <w:rPr>
          <w:spacing w:val="18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вещества.</w:t>
      </w:r>
      <w:r w:rsidRPr="00A33961">
        <w:rPr>
          <w:spacing w:val="11"/>
          <w:w w:val="105"/>
          <w:sz w:val="16"/>
          <w:szCs w:val="16"/>
        </w:rPr>
        <w:t xml:space="preserve"> </w:t>
      </w:r>
      <w:proofErr w:type="gramStart"/>
      <w:r w:rsidRPr="00A33961">
        <w:rPr>
          <w:w w:val="105"/>
          <w:sz w:val="16"/>
          <w:szCs w:val="16"/>
        </w:rPr>
        <w:t>Те­</w:t>
      </w:r>
      <w:r w:rsidRPr="00A33961">
        <w:rPr>
          <w:spacing w:val="-44"/>
          <w:w w:val="105"/>
          <w:sz w:val="16"/>
          <w:szCs w:val="16"/>
        </w:rPr>
        <w:t xml:space="preserve"> </w:t>
      </w:r>
      <w:proofErr w:type="spellStart"/>
      <w:r w:rsidRPr="00A33961">
        <w:rPr>
          <w:w w:val="105"/>
          <w:sz w:val="16"/>
          <w:szCs w:val="16"/>
        </w:rPr>
        <w:t>плообмен</w:t>
      </w:r>
      <w:proofErr w:type="spellEnd"/>
      <w:proofErr w:type="gramEnd"/>
      <w:r w:rsidRPr="00A33961">
        <w:rPr>
          <w:spacing w:val="7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</w:t>
      </w:r>
      <w:r w:rsidRPr="00A33961">
        <w:rPr>
          <w:spacing w:val="7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тепловое</w:t>
      </w:r>
      <w:r w:rsidRPr="00A33961">
        <w:rPr>
          <w:spacing w:val="7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равновесие.</w:t>
      </w:r>
      <w:r w:rsidRPr="00A33961">
        <w:rPr>
          <w:spacing w:val="2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Уравнение</w:t>
      </w:r>
      <w:r w:rsidRPr="00A33961">
        <w:rPr>
          <w:spacing w:val="7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теплового</w:t>
      </w:r>
      <w:r w:rsidRPr="00A33961">
        <w:rPr>
          <w:spacing w:val="7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баланса.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Плавление и отвердевание кристаллических веществ. Удельная</w:t>
      </w:r>
      <w:r w:rsidRPr="00A33961">
        <w:rPr>
          <w:spacing w:val="2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теплота</w:t>
      </w:r>
      <w:r w:rsidRPr="00A33961">
        <w:rPr>
          <w:spacing w:val="2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плавления.</w:t>
      </w:r>
      <w:r w:rsidRPr="00A33961">
        <w:rPr>
          <w:spacing w:val="32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Парообразование</w:t>
      </w:r>
      <w:r w:rsidRPr="00A33961">
        <w:rPr>
          <w:spacing w:val="2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</w:t>
      </w:r>
      <w:r w:rsidRPr="00A33961">
        <w:rPr>
          <w:spacing w:val="2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конденсация</w:t>
      </w:r>
      <w:r w:rsidRPr="00A33961">
        <w:rPr>
          <w:spacing w:val="32"/>
          <w:w w:val="105"/>
          <w:sz w:val="16"/>
          <w:szCs w:val="16"/>
        </w:rPr>
        <w:t xml:space="preserve"> </w:t>
      </w:r>
      <w:proofErr w:type="spellStart"/>
      <w:proofErr w:type="gramStart"/>
      <w:r w:rsidRPr="00A33961">
        <w:rPr>
          <w:w w:val="105"/>
          <w:sz w:val="16"/>
          <w:szCs w:val="16"/>
        </w:rPr>
        <w:t>Испа</w:t>
      </w:r>
      <w:proofErr w:type="spellEnd"/>
      <w:r w:rsidRPr="00A33961">
        <w:rPr>
          <w:spacing w:val="-44"/>
          <w:w w:val="105"/>
          <w:sz w:val="16"/>
          <w:szCs w:val="16"/>
        </w:rPr>
        <w:t xml:space="preserve"> </w:t>
      </w:r>
      <w:proofErr w:type="spellStart"/>
      <w:r w:rsidRPr="00A33961">
        <w:rPr>
          <w:w w:val="105"/>
          <w:sz w:val="16"/>
          <w:szCs w:val="16"/>
        </w:rPr>
        <w:t>рение</w:t>
      </w:r>
      <w:proofErr w:type="spellEnd"/>
      <w:proofErr w:type="gramEnd"/>
      <w:r w:rsidRPr="00A33961">
        <w:rPr>
          <w:spacing w:val="7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(МС).</w:t>
      </w:r>
      <w:r w:rsidRPr="00A33961">
        <w:rPr>
          <w:spacing w:val="1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Кипение.</w:t>
      </w:r>
      <w:r w:rsidRPr="00A33961">
        <w:rPr>
          <w:spacing w:val="10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Удельная</w:t>
      </w:r>
      <w:r w:rsidRPr="00A33961">
        <w:rPr>
          <w:spacing w:val="8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теплота</w:t>
      </w:r>
      <w:r w:rsidRPr="00A33961">
        <w:rPr>
          <w:spacing w:val="8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парообразования.</w:t>
      </w:r>
      <w:r w:rsidRPr="00A33961">
        <w:rPr>
          <w:spacing w:val="10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Зависимость</w:t>
      </w:r>
      <w:r w:rsidRPr="00A33961">
        <w:rPr>
          <w:spacing w:val="4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температуры</w:t>
      </w:r>
      <w:r w:rsidRPr="00A33961">
        <w:rPr>
          <w:spacing w:val="4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кипения</w:t>
      </w:r>
      <w:r w:rsidRPr="00A33961">
        <w:rPr>
          <w:spacing w:val="4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от</w:t>
      </w:r>
      <w:r w:rsidRPr="00A33961">
        <w:rPr>
          <w:spacing w:val="4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атмосферного</w:t>
      </w:r>
      <w:r w:rsidRPr="00A33961">
        <w:rPr>
          <w:spacing w:val="4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давления.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3"/>
        <w:ind w:left="116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Влажность</w:t>
      </w:r>
      <w:r w:rsidRPr="00A33961">
        <w:rPr>
          <w:spacing w:val="-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воздуха.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8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Энергия</w:t>
      </w:r>
      <w:r w:rsidRPr="00A33961">
        <w:rPr>
          <w:spacing w:val="15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топлива. Удельная</w:t>
      </w:r>
      <w:r w:rsidRPr="00A33961">
        <w:rPr>
          <w:spacing w:val="15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теплота</w:t>
      </w:r>
      <w:r w:rsidRPr="00A33961">
        <w:rPr>
          <w:spacing w:val="16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сгорания.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7" w:line="247" w:lineRule="auto"/>
        <w:ind w:left="116" w:right="156" w:firstLine="226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Принципы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работы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тепловых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двигателей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КПД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теплового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двигателя.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Тепловые двигатели и защита окружающей среды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(МС).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2" w:line="247" w:lineRule="auto"/>
        <w:ind w:left="116" w:firstLine="226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Закон</w:t>
      </w:r>
      <w:r w:rsidRPr="00A33961">
        <w:rPr>
          <w:spacing w:val="2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сохранения</w:t>
      </w:r>
      <w:r w:rsidRPr="00A33961">
        <w:rPr>
          <w:spacing w:val="2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2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превращения</w:t>
      </w:r>
      <w:r w:rsidRPr="00A33961">
        <w:rPr>
          <w:spacing w:val="2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энергии</w:t>
      </w:r>
      <w:r w:rsidRPr="00A33961">
        <w:rPr>
          <w:spacing w:val="2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</w:t>
      </w:r>
      <w:r w:rsidRPr="00A33961">
        <w:rPr>
          <w:spacing w:val="2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тепловых</w:t>
      </w:r>
      <w:r w:rsidRPr="00A33961">
        <w:rPr>
          <w:spacing w:val="27"/>
          <w:w w:val="110"/>
          <w:sz w:val="16"/>
          <w:szCs w:val="16"/>
        </w:rPr>
        <w:t xml:space="preserve"> </w:t>
      </w:r>
      <w:proofErr w:type="gramStart"/>
      <w:r w:rsidRPr="00A33961">
        <w:rPr>
          <w:w w:val="110"/>
          <w:sz w:val="16"/>
          <w:szCs w:val="16"/>
        </w:rPr>
        <w:t>про­</w:t>
      </w:r>
      <w:r w:rsidRPr="00A33961">
        <w:rPr>
          <w:spacing w:val="-46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цессах</w:t>
      </w:r>
      <w:proofErr w:type="spellEnd"/>
      <w:proofErr w:type="gramEnd"/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(МС).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5"/>
        <w:spacing w:before="4"/>
        <w:rPr>
          <w:rFonts w:ascii="Times New Roman" w:hAnsi="Times New Roman" w:cs="Times New Roman"/>
          <w:color w:val="auto"/>
          <w:sz w:val="16"/>
          <w:szCs w:val="16"/>
        </w:rPr>
      </w:pPr>
      <w:r w:rsidRPr="00A33961">
        <w:rPr>
          <w:rFonts w:ascii="Times New Roman" w:hAnsi="Times New Roman" w:cs="Times New Roman"/>
          <w:color w:val="auto"/>
          <w:w w:val="130"/>
          <w:sz w:val="16"/>
          <w:szCs w:val="16"/>
        </w:rPr>
        <w:t>Демонстрации</w:t>
      </w:r>
    </w:p>
    <w:p w:rsidR="00A33961" w:rsidRPr="00A33961" w:rsidRDefault="00A33961" w:rsidP="00A33961">
      <w:pPr>
        <w:pStyle w:val="a5"/>
        <w:spacing w:before="9" w:line="247" w:lineRule="auto"/>
        <w:ind w:left="266" w:right="2411" w:hanging="1"/>
        <w:rPr>
          <w:sz w:val="16"/>
          <w:szCs w:val="16"/>
        </w:rPr>
      </w:pPr>
      <w:r w:rsidRPr="00A33961">
        <w:rPr>
          <w:w w:val="105"/>
          <w:sz w:val="16"/>
          <w:szCs w:val="16"/>
        </w:rPr>
        <w:t xml:space="preserve">1. 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Наблюдение броуновского движения.</w:t>
      </w:r>
      <w:r w:rsidRPr="00A33961">
        <w:rPr>
          <w:spacing w:val="-44"/>
          <w:w w:val="105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2.</w:t>
      </w:r>
      <w:r w:rsidRPr="00A33961">
        <w:rPr>
          <w:spacing w:val="3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Наблюдение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диффузии.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1" w:line="247" w:lineRule="auto"/>
        <w:ind w:left="513" w:right="155" w:hanging="248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3.</w:t>
      </w:r>
      <w:r w:rsidRPr="00A33961">
        <w:rPr>
          <w:spacing w:val="2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Наблюдение</w:t>
      </w:r>
      <w:r w:rsidRPr="00A33961">
        <w:rPr>
          <w:spacing w:val="2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явлений</w:t>
      </w:r>
      <w:r w:rsidRPr="00A33961">
        <w:rPr>
          <w:spacing w:val="2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смачивания</w:t>
      </w:r>
      <w:r w:rsidRPr="00A33961">
        <w:rPr>
          <w:spacing w:val="2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2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капиллярных</w:t>
      </w:r>
      <w:r w:rsidRPr="00A33961">
        <w:rPr>
          <w:spacing w:val="23"/>
          <w:w w:val="110"/>
          <w:sz w:val="16"/>
          <w:szCs w:val="16"/>
        </w:rPr>
        <w:t xml:space="preserve"> </w:t>
      </w:r>
      <w:proofErr w:type="spellStart"/>
      <w:proofErr w:type="gramStart"/>
      <w:r w:rsidRPr="00A33961">
        <w:rPr>
          <w:w w:val="110"/>
          <w:sz w:val="16"/>
          <w:szCs w:val="16"/>
        </w:rPr>
        <w:t>явле</w:t>
      </w:r>
      <w:proofErr w:type="spellEnd"/>
      <w:r w:rsidRPr="00A33961">
        <w:rPr>
          <w:w w:val="110"/>
          <w:sz w:val="16"/>
          <w:szCs w:val="16"/>
        </w:rPr>
        <w:t>­</w:t>
      </w:r>
      <w:r w:rsidRPr="00A33961">
        <w:rPr>
          <w:spacing w:val="-46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ний</w:t>
      </w:r>
      <w:proofErr w:type="spellEnd"/>
      <w:proofErr w:type="gramEnd"/>
      <w:r w:rsidRPr="00A33961">
        <w:rPr>
          <w:w w:val="110"/>
          <w:sz w:val="16"/>
          <w:szCs w:val="16"/>
        </w:rPr>
        <w:t>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1"/>
        <w:ind w:left="266"/>
        <w:rPr>
          <w:sz w:val="16"/>
          <w:szCs w:val="16"/>
        </w:rPr>
      </w:pPr>
      <w:r w:rsidRPr="00A33961">
        <w:rPr>
          <w:w w:val="105"/>
          <w:sz w:val="16"/>
          <w:szCs w:val="16"/>
        </w:rPr>
        <w:t xml:space="preserve">4. </w:t>
      </w:r>
      <w:r w:rsidRPr="00A33961">
        <w:rPr>
          <w:spacing w:val="2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Наблюдение</w:t>
      </w:r>
      <w:r w:rsidRPr="00A33961">
        <w:rPr>
          <w:spacing w:val="1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теплового</w:t>
      </w:r>
      <w:r w:rsidRPr="00A33961">
        <w:rPr>
          <w:spacing w:val="1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расширения</w:t>
      </w:r>
      <w:r w:rsidRPr="00A33961">
        <w:rPr>
          <w:spacing w:val="12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тел.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7" w:line="247" w:lineRule="auto"/>
        <w:ind w:left="513" w:hanging="248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5.</w:t>
      </w:r>
      <w:r w:rsidRPr="00A33961">
        <w:rPr>
          <w:spacing w:val="4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Изменение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давления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газа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при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изменении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объёма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нагрева­</w:t>
      </w:r>
      <w:r w:rsidRPr="00A33961">
        <w:rPr>
          <w:spacing w:val="-45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нии</w:t>
      </w:r>
      <w:proofErr w:type="spellEnd"/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или</w:t>
      </w:r>
      <w:r w:rsidRPr="00A33961">
        <w:rPr>
          <w:spacing w:val="-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охлаждении.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1" w:line="247" w:lineRule="auto"/>
        <w:ind w:left="266" w:right="2705" w:hanging="1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6.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Правила измерения температуры.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7.</w:t>
      </w:r>
      <w:r w:rsidRPr="00A33961">
        <w:rPr>
          <w:spacing w:val="3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Виды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теплопередачи.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1"/>
        <w:ind w:left="266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8.</w:t>
      </w:r>
      <w:r w:rsidRPr="00A33961">
        <w:rPr>
          <w:spacing w:val="1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Охлаждение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при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совершении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работы.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8" w:line="247" w:lineRule="auto"/>
        <w:ind w:left="146" w:right="427" w:firstLine="119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9.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Нагревание при совершении работы внешними силами.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10.</w:t>
      </w:r>
      <w:r w:rsidRPr="00A33961">
        <w:rPr>
          <w:spacing w:val="2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Сравнение</w:t>
      </w:r>
      <w:r w:rsidRPr="00A33961">
        <w:rPr>
          <w:spacing w:val="-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теплоёмкостей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различных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веществ.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1"/>
        <w:ind w:left="146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11.</w:t>
      </w:r>
      <w:r w:rsidRPr="00A33961">
        <w:rPr>
          <w:spacing w:val="1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Наблюдение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кипения.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7" w:line="247" w:lineRule="auto"/>
        <w:ind w:left="146" w:right="770"/>
        <w:rPr>
          <w:w w:val="105"/>
          <w:sz w:val="16"/>
          <w:szCs w:val="16"/>
        </w:rPr>
      </w:pPr>
      <w:r w:rsidRPr="00A33961">
        <w:rPr>
          <w:w w:val="105"/>
          <w:sz w:val="16"/>
          <w:szCs w:val="16"/>
        </w:rPr>
        <w:t>12.</w:t>
      </w:r>
      <w:r w:rsidRPr="00A33961">
        <w:rPr>
          <w:spacing w:val="3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Наблюдение</w:t>
      </w:r>
      <w:r w:rsidRPr="00A33961">
        <w:rPr>
          <w:spacing w:val="1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постоянства</w:t>
      </w:r>
      <w:r w:rsidRPr="00A33961">
        <w:rPr>
          <w:spacing w:val="1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температуры</w:t>
      </w:r>
      <w:r w:rsidRPr="00A33961">
        <w:rPr>
          <w:spacing w:val="1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при</w:t>
      </w:r>
      <w:r w:rsidRPr="00A33961">
        <w:rPr>
          <w:spacing w:val="1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плавлении.</w:t>
      </w:r>
    </w:p>
    <w:p w:rsidR="00A33961" w:rsidRPr="00A33961" w:rsidRDefault="00A33961" w:rsidP="00A33961">
      <w:pPr>
        <w:pStyle w:val="a5"/>
        <w:spacing w:before="7" w:line="247" w:lineRule="auto"/>
        <w:ind w:left="146" w:right="770"/>
        <w:rPr>
          <w:sz w:val="16"/>
          <w:szCs w:val="16"/>
        </w:rPr>
      </w:pP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13.</w:t>
      </w:r>
      <w:r w:rsidRPr="00A33961">
        <w:rPr>
          <w:spacing w:val="4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Модели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тепловых</w:t>
      </w:r>
      <w:r w:rsidRPr="00A33961">
        <w:rPr>
          <w:spacing w:val="2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двигателей.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5"/>
        <w:rPr>
          <w:rFonts w:ascii="Times New Roman" w:hAnsi="Times New Roman" w:cs="Times New Roman"/>
          <w:color w:val="auto"/>
          <w:sz w:val="16"/>
          <w:szCs w:val="16"/>
        </w:rPr>
      </w:pP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Лабораторные</w:t>
      </w:r>
      <w:r w:rsidRPr="00A33961">
        <w:rPr>
          <w:rFonts w:ascii="Times New Roman" w:hAnsi="Times New Roman" w:cs="Times New Roman"/>
          <w:color w:val="auto"/>
          <w:spacing w:val="38"/>
          <w:w w:val="12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работы</w:t>
      </w:r>
      <w:r w:rsidRPr="00A33961">
        <w:rPr>
          <w:rFonts w:ascii="Times New Roman" w:hAnsi="Times New Roman" w:cs="Times New Roman"/>
          <w:color w:val="auto"/>
          <w:spacing w:val="39"/>
          <w:w w:val="12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и</w:t>
      </w:r>
      <w:r w:rsidRPr="00A33961">
        <w:rPr>
          <w:rFonts w:ascii="Times New Roman" w:hAnsi="Times New Roman" w:cs="Times New Roman"/>
          <w:color w:val="auto"/>
          <w:spacing w:val="39"/>
          <w:w w:val="12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опыты</w:t>
      </w:r>
    </w:p>
    <w:p w:rsidR="00A33961" w:rsidRPr="00A33961" w:rsidRDefault="00A33961" w:rsidP="00A33961">
      <w:pPr>
        <w:pStyle w:val="a5"/>
        <w:spacing w:before="8" w:line="247" w:lineRule="auto"/>
        <w:ind w:left="513" w:hanging="248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1.</w:t>
      </w:r>
      <w:r w:rsidRPr="00A33961">
        <w:rPr>
          <w:spacing w:val="9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Опыты</w:t>
      </w:r>
      <w:r w:rsidRPr="00A33961">
        <w:rPr>
          <w:spacing w:val="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</w:t>
      </w:r>
      <w:r w:rsidRPr="00A33961">
        <w:rPr>
          <w:spacing w:val="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обнаружению</w:t>
      </w:r>
      <w:r w:rsidRPr="00A33961">
        <w:rPr>
          <w:spacing w:val="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действия</w:t>
      </w:r>
      <w:r w:rsidRPr="00A33961">
        <w:rPr>
          <w:spacing w:val="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сил</w:t>
      </w:r>
      <w:r w:rsidRPr="00A33961">
        <w:rPr>
          <w:spacing w:val="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молекулярного</w:t>
      </w:r>
      <w:r w:rsidRPr="00A33961">
        <w:rPr>
          <w:spacing w:val="7"/>
          <w:w w:val="110"/>
          <w:sz w:val="16"/>
          <w:szCs w:val="16"/>
        </w:rPr>
        <w:t xml:space="preserve"> </w:t>
      </w:r>
      <w:proofErr w:type="gramStart"/>
      <w:r w:rsidRPr="00A33961">
        <w:rPr>
          <w:w w:val="110"/>
          <w:sz w:val="16"/>
          <w:szCs w:val="16"/>
        </w:rPr>
        <w:t>при­</w:t>
      </w:r>
      <w:r w:rsidRPr="00A33961">
        <w:rPr>
          <w:spacing w:val="-46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тяжения</w:t>
      </w:r>
      <w:proofErr w:type="spellEnd"/>
      <w:proofErr w:type="gramEnd"/>
      <w:r w:rsidRPr="00A33961">
        <w:rPr>
          <w:w w:val="110"/>
          <w:sz w:val="16"/>
          <w:szCs w:val="16"/>
        </w:rPr>
        <w:t>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1" w:line="247" w:lineRule="auto"/>
        <w:ind w:left="513" w:hanging="248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2.</w:t>
      </w:r>
      <w:r w:rsidRPr="00A33961">
        <w:rPr>
          <w:spacing w:val="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Опыты</w:t>
      </w:r>
      <w:r w:rsidRPr="00A33961">
        <w:rPr>
          <w:spacing w:val="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</w:t>
      </w:r>
      <w:r w:rsidRPr="00A33961">
        <w:rPr>
          <w:spacing w:val="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выращиванию</w:t>
      </w:r>
      <w:r w:rsidRPr="00A33961">
        <w:rPr>
          <w:spacing w:val="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кристаллов</w:t>
      </w:r>
      <w:r w:rsidRPr="00A33961">
        <w:rPr>
          <w:spacing w:val="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поваренной</w:t>
      </w:r>
      <w:r w:rsidRPr="00A33961">
        <w:rPr>
          <w:spacing w:val="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соли</w:t>
      </w:r>
      <w:r w:rsidRPr="00A33961">
        <w:rPr>
          <w:spacing w:val="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или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сахара.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1" w:line="247" w:lineRule="auto"/>
        <w:ind w:left="513" w:hanging="248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3.</w:t>
      </w:r>
      <w:r w:rsidRPr="00A33961">
        <w:rPr>
          <w:spacing w:val="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Опыты</w:t>
      </w:r>
      <w:r w:rsidRPr="00A33961">
        <w:rPr>
          <w:spacing w:val="1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</w:t>
      </w:r>
      <w:r w:rsidRPr="00A33961">
        <w:rPr>
          <w:spacing w:val="1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наблюдению</w:t>
      </w:r>
      <w:r w:rsidRPr="00A33961">
        <w:rPr>
          <w:spacing w:val="1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теплового</w:t>
      </w:r>
      <w:r w:rsidRPr="00A33961">
        <w:rPr>
          <w:spacing w:val="1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расширения</w:t>
      </w:r>
      <w:r w:rsidRPr="00A33961">
        <w:rPr>
          <w:spacing w:val="1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газов,</w:t>
      </w:r>
      <w:r w:rsidRPr="00A33961">
        <w:rPr>
          <w:spacing w:val="13"/>
          <w:w w:val="110"/>
          <w:sz w:val="16"/>
          <w:szCs w:val="16"/>
        </w:rPr>
        <w:t xml:space="preserve"> </w:t>
      </w:r>
      <w:proofErr w:type="spellStart"/>
      <w:proofErr w:type="gramStart"/>
      <w:r w:rsidRPr="00A33961">
        <w:rPr>
          <w:w w:val="110"/>
          <w:sz w:val="16"/>
          <w:szCs w:val="16"/>
        </w:rPr>
        <w:t>жид</w:t>
      </w:r>
      <w:proofErr w:type="spellEnd"/>
      <w:r w:rsidRPr="00A33961">
        <w:rPr>
          <w:w w:val="110"/>
          <w:sz w:val="16"/>
          <w:szCs w:val="16"/>
        </w:rPr>
        <w:t>­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костей</w:t>
      </w:r>
      <w:proofErr w:type="gramEnd"/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твёрдых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тел.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1"/>
        <w:ind w:left="266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4. Определение</w:t>
      </w:r>
      <w:r w:rsidRPr="00A33961">
        <w:rPr>
          <w:spacing w:val="1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давления</w:t>
      </w:r>
      <w:r w:rsidRPr="00A33961">
        <w:rPr>
          <w:spacing w:val="1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воздуха</w:t>
      </w:r>
      <w:r w:rsidRPr="00A33961">
        <w:rPr>
          <w:spacing w:val="1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</w:t>
      </w:r>
      <w:r w:rsidRPr="00A33961">
        <w:rPr>
          <w:spacing w:val="1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баллоне</w:t>
      </w:r>
      <w:r w:rsidRPr="00A33961">
        <w:rPr>
          <w:spacing w:val="1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шприца.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8" w:line="247" w:lineRule="auto"/>
        <w:ind w:left="513" w:right="155" w:hanging="248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5.</w:t>
      </w:r>
      <w:r w:rsidRPr="00A33961">
        <w:rPr>
          <w:spacing w:val="3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Опыты,</w:t>
      </w:r>
      <w:r w:rsidRPr="00A33961">
        <w:rPr>
          <w:spacing w:val="3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демонстрирующие</w:t>
      </w:r>
      <w:r w:rsidRPr="00A33961">
        <w:rPr>
          <w:spacing w:val="3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зависимость</w:t>
      </w:r>
      <w:r w:rsidRPr="00A33961">
        <w:rPr>
          <w:spacing w:val="30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давления</w:t>
      </w:r>
      <w:r w:rsidRPr="00A33961">
        <w:rPr>
          <w:spacing w:val="3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воздуха</w:t>
      </w:r>
      <w:r w:rsidRPr="00A33961">
        <w:rPr>
          <w:spacing w:val="-4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от</w:t>
      </w:r>
      <w:r w:rsidRPr="00A33961">
        <w:rPr>
          <w:spacing w:val="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его</w:t>
      </w:r>
      <w:r w:rsidRPr="00A33961">
        <w:rPr>
          <w:spacing w:val="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объёма</w:t>
      </w:r>
      <w:r w:rsidRPr="00A33961">
        <w:rPr>
          <w:spacing w:val="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</w:t>
      </w:r>
      <w:r w:rsidRPr="00A33961">
        <w:rPr>
          <w:spacing w:val="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нагревания</w:t>
      </w:r>
      <w:r w:rsidRPr="00A33961">
        <w:rPr>
          <w:spacing w:val="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или</w:t>
      </w:r>
      <w:r w:rsidRPr="00A33961">
        <w:rPr>
          <w:spacing w:val="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охлаждения.</w:t>
      </w:r>
      <w:r w:rsidRPr="00A33961">
        <w:rPr>
          <w:w w:val="174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6.</w:t>
      </w:r>
      <w:r w:rsidRPr="00A33961">
        <w:rPr>
          <w:spacing w:val="3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Проверка</w:t>
      </w:r>
      <w:r w:rsidRPr="00A33961">
        <w:rPr>
          <w:spacing w:val="27"/>
          <w:w w:val="105"/>
          <w:sz w:val="16"/>
          <w:szCs w:val="16"/>
        </w:rPr>
        <w:t xml:space="preserve"> </w:t>
      </w:r>
      <w:proofErr w:type="gramStart"/>
      <w:r w:rsidRPr="00A33961">
        <w:rPr>
          <w:w w:val="105"/>
          <w:sz w:val="16"/>
          <w:szCs w:val="16"/>
        </w:rPr>
        <w:t>гипотезы</w:t>
      </w:r>
      <w:r w:rsidRPr="00A33961">
        <w:rPr>
          <w:spacing w:val="27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линейной</w:t>
      </w:r>
      <w:r w:rsidRPr="00A33961">
        <w:rPr>
          <w:spacing w:val="27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зависимости</w:t>
      </w:r>
      <w:r w:rsidRPr="00A33961">
        <w:rPr>
          <w:spacing w:val="27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длины</w:t>
      </w:r>
      <w:r w:rsidRPr="00A33961">
        <w:rPr>
          <w:spacing w:val="27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столбика</w:t>
      </w:r>
      <w:r w:rsidRPr="00A33961">
        <w:rPr>
          <w:spacing w:val="-4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жидкости</w:t>
      </w:r>
      <w:proofErr w:type="gramEnd"/>
      <w:r w:rsidRPr="00A33961">
        <w:rPr>
          <w:spacing w:val="6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</w:t>
      </w:r>
      <w:r w:rsidRPr="00A33961">
        <w:rPr>
          <w:spacing w:val="6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термометрической</w:t>
      </w:r>
      <w:r w:rsidRPr="00A33961">
        <w:rPr>
          <w:spacing w:val="7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трубке</w:t>
      </w:r>
      <w:r w:rsidRPr="00A33961">
        <w:rPr>
          <w:spacing w:val="6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от</w:t>
      </w:r>
      <w:r w:rsidRPr="00A33961">
        <w:rPr>
          <w:spacing w:val="7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температуры.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2" w:line="249" w:lineRule="auto"/>
        <w:ind w:left="513" w:hanging="248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7.</w:t>
      </w:r>
      <w:r w:rsidRPr="00A33961">
        <w:rPr>
          <w:spacing w:val="1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Наблюдение</w:t>
      </w:r>
      <w:r w:rsidRPr="00A33961">
        <w:rPr>
          <w:spacing w:val="3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изменения</w:t>
      </w:r>
      <w:r w:rsidRPr="00A33961">
        <w:rPr>
          <w:spacing w:val="3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внутренней</w:t>
      </w:r>
      <w:r w:rsidRPr="00A33961">
        <w:rPr>
          <w:spacing w:val="3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энергии</w:t>
      </w:r>
      <w:r w:rsidRPr="00A33961">
        <w:rPr>
          <w:spacing w:val="3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тела</w:t>
      </w:r>
      <w:r w:rsidRPr="00A33961">
        <w:rPr>
          <w:spacing w:val="3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</w:t>
      </w:r>
      <w:r w:rsidRPr="00A33961">
        <w:rPr>
          <w:spacing w:val="33"/>
          <w:w w:val="105"/>
          <w:sz w:val="16"/>
          <w:szCs w:val="16"/>
        </w:rPr>
        <w:t xml:space="preserve"> </w:t>
      </w:r>
      <w:proofErr w:type="spellStart"/>
      <w:proofErr w:type="gramStart"/>
      <w:r w:rsidRPr="00A33961">
        <w:rPr>
          <w:w w:val="105"/>
          <w:sz w:val="16"/>
          <w:szCs w:val="16"/>
        </w:rPr>
        <w:t>резуль</w:t>
      </w:r>
      <w:proofErr w:type="spellEnd"/>
      <w:r w:rsidRPr="00A33961">
        <w:rPr>
          <w:w w:val="105"/>
          <w:sz w:val="16"/>
          <w:szCs w:val="16"/>
        </w:rPr>
        <w:t>­</w:t>
      </w:r>
      <w:r w:rsidRPr="00A33961">
        <w:rPr>
          <w:spacing w:val="-4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тате</w:t>
      </w:r>
      <w:proofErr w:type="gramEnd"/>
      <w:r w:rsidRPr="00A33961">
        <w:rPr>
          <w:spacing w:val="2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теплопередачи</w:t>
      </w:r>
      <w:r w:rsidRPr="00A33961">
        <w:rPr>
          <w:spacing w:val="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</w:t>
      </w:r>
      <w:r w:rsidRPr="00A33961">
        <w:rPr>
          <w:spacing w:val="2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работы</w:t>
      </w:r>
      <w:r w:rsidRPr="00A33961">
        <w:rPr>
          <w:spacing w:val="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внешних</w:t>
      </w:r>
      <w:r w:rsidRPr="00A33961">
        <w:rPr>
          <w:spacing w:val="2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сил.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3" w:line="249" w:lineRule="auto"/>
        <w:ind w:left="513" w:hanging="248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8.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Исследование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явления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теплообмена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при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смешивании</w:t>
      </w:r>
      <w:r w:rsidRPr="00A33961">
        <w:rPr>
          <w:spacing w:val="1"/>
          <w:w w:val="110"/>
          <w:sz w:val="16"/>
          <w:szCs w:val="16"/>
        </w:rPr>
        <w:t xml:space="preserve"> </w:t>
      </w:r>
      <w:proofErr w:type="gramStart"/>
      <w:r w:rsidRPr="00A33961">
        <w:rPr>
          <w:w w:val="110"/>
          <w:sz w:val="16"/>
          <w:szCs w:val="16"/>
        </w:rPr>
        <w:t>хо­</w:t>
      </w:r>
      <w:r w:rsidRPr="00A33961">
        <w:rPr>
          <w:spacing w:val="-46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лодной</w:t>
      </w:r>
      <w:proofErr w:type="spellEnd"/>
      <w:proofErr w:type="gramEnd"/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горячей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воды.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2" w:line="249" w:lineRule="auto"/>
        <w:ind w:left="513" w:hanging="248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9.</w:t>
      </w:r>
      <w:r w:rsidRPr="00A33961">
        <w:rPr>
          <w:spacing w:val="1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Определение</w:t>
      </w:r>
      <w:r w:rsidRPr="00A33961">
        <w:rPr>
          <w:spacing w:val="1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количества</w:t>
      </w:r>
      <w:r w:rsidRPr="00A33961">
        <w:rPr>
          <w:spacing w:val="1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теплоты,</w:t>
      </w:r>
      <w:r w:rsidRPr="00A33961">
        <w:rPr>
          <w:spacing w:val="1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полученного</w:t>
      </w:r>
      <w:r w:rsidRPr="00A33961">
        <w:rPr>
          <w:spacing w:val="1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водой</w:t>
      </w:r>
      <w:r w:rsidRPr="00A33961">
        <w:rPr>
          <w:spacing w:val="1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при</w:t>
      </w:r>
      <w:r w:rsidRPr="00A33961">
        <w:rPr>
          <w:spacing w:val="-4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теплообмене</w:t>
      </w:r>
      <w:r w:rsidRPr="00A33961">
        <w:rPr>
          <w:spacing w:val="5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</w:t>
      </w:r>
      <w:r w:rsidRPr="00A33961">
        <w:rPr>
          <w:spacing w:val="5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нагретым</w:t>
      </w:r>
      <w:r w:rsidRPr="00A33961">
        <w:rPr>
          <w:spacing w:val="6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металлическим</w:t>
      </w:r>
      <w:r w:rsidRPr="00A33961">
        <w:rPr>
          <w:spacing w:val="5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цилиндром.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2" w:line="249" w:lineRule="auto"/>
        <w:ind w:left="147" w:right="1375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10.</w:t>
      </w:r>
      <w:r w:rsidRPr="00A33961">
        <w:rPr>
          <w:spacing w:val="2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Определение</w:t>
      </w:r>
      <w:r w:rsidRPr="00A33961">
        <w:rPr>
          <w:spacing w:val="1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удельной</w:t>
      </w:r>
      <w:r w:rsidRPr="00A33961">
        <w:rPr>
          <w:spacing w:val="1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теплоёмкости</w:t>
      </w:r>
      <w:r w:rsidRPr="00A33961">
        <w:rPr>
          <w:spacing w:val="1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вещества.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11.</w:t>
      </w:r>
      <w:r w:rsidRPr="00A33961">
        <w:rPr>
          <w:spacing w:val="5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lastRenderedPageBreak/>
        <w:t>Исследование</w:t>
      </w:r>
      <w:r w:rsidRPr="00A33961">
        <w:rPr>
          <w:spacing w:val="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процесса</w:t>
      </w:r>
      <w:r w:rsidRPr="00A33961">
        <w:rPr>
          <w:spacing w:val="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испарения.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2" w:line="249" w:lineRule="auto"/>
        <w:ind w:left="147" w:right="1267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12.</w:t>
      </w:r>
      <w:r w:rsidRPr="00A33961">
        <w:rPr>
          <w:spacing w:val="32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Определение</w:t>
      </w:r>
      <w:r w:rsidRPr="00A33961">
        <w:rPr>
          <w:spacing w:val="1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относительной</w:t>
      </w:r>
      <w:r w:rsidRPr="00A33961">
        <w:rPr>
          <w:spacing w:val="1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влажности</w:t>
      </w:r>
      <w:r w:rsidRPr="00A33961">
        <w:rPr>
          <w:spacing w:val="1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воздуха.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13.</w:t>
      </w:r>
      <w:r w:rsidRPr="00A33961">
        <w:rPr>
          <w:spacing w:val="18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Определение</w:t>
      </w:r>
      <w:r w:rsidRPr="00A33961">
        <w:rPr>
          <w:spacing w:val="8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удельной</w:t>
      </w:r>
      <w:r w:rsidRPr="00A33961">
        <w:rPr>
          <w:spacing w:val="9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теплоты</w:t>
      </w:r>
      <w:r w:rsidRPr="00A33961">
        <w:rPr>
          <w:spacing w:val="9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плавления</w:t>
      </w:r>
      <w:r w:rsidRPr="00A33961">
        <w:rPr>
          <w:spacing w:val="9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льда.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4"/>
        <w:spacing w:before="116"/>
        <w:rPr>
          <w:rFonts w:ascii="Times New Roman" w:hAnsi="Times New Roman" w:cs="Times New Roman"/>
          <w:b w:val="0"/>
          <w:color w:val="auto"/>
          <w:sz w:val="16"/>
          <w:szCs w:val="16"/>
        </w:rPr>
      </w:pPr>
      <w:r w:rsidRPr="00A33961">
        <w:rPr>
          <w:rFonts w:ascii="Times New Roman" w:hAnsi="Times New Roman" w:cs="Times New Roman"/>
          <w:b w:val="0"/>
          <w:color w:val="auto"/>
          <w:sz w:val="16"/>
          <w:szCs w:val="16"/>
        </w:rPr>
        <w:t>Раздел</w:t>
      </w:r>
      <w:r w:rsidRPr="00A33961">
        <w:rPr>
          <w:rFonts w:ascii="Times New Roman" w:hAnsi="Times New Roman" w:cs="Times New Roman"/>
          <w:b w:val="0"/>
          <w:color w:val="auto"/>
          <w:spacing w:val="19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sz w:val="16"/>
          <w:szCs w:val="16"/>
        </w:rPr>
        <w:t>7.</w:t>
      </w:r>
      <w:r w:rsidRPr="00A33961">
        <w:rPr>
          <w:rFonts w:ascii="Times New Roman" w:hAnsi="Times New Roman" w:cs="Times New Roman"/>
          <w:b w:val="0"/>
          <w:color w:val="auto"/>
          <w:spacing w:val="20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sz w:val="16"/>
          <w:szCs w:val="16"/>
        </w:rPr>
        <w:t>Электрические</w:t>
      </w:r>
      <w:r w:rsidRPr="00A33961">
        <w:rPr>
          <w:rFonts w:ascii="Times New Roman" w:hAnsi="Times New Roman" w:cs="Times New Roman"/>
          <w:b w:val="0"/>
          <w:color w:val="auto"/>
          <w:spacing w:val="20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sz w:val="16"/>
          <w:szCs w:val="16"/>
        </w:rPr>
        <w:t>и</w:t>
      </w:r>
      <w:r w:rsidRPr="00A33961">
        <w:rPr>
          <w:rFonts w:ascii="Times New Roman" w:hAnsi="Times New Roman" w:cs="Times New Roman"/>
          <w:b w:val="0"/>
          <w:color w:val="auto"/>
          <w:spacing w:val="20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sz w:val="16"/>
          <w:szCs w:val="16"/>
        </w:rPr>
        <w:t>магнитные</w:t>
      </w:r>
      <w:r w:rsidRPr="00A33961">
        <w:rPr>
          <w:rFonts w:ascii="Times New Roman" w:hAnsi="Times New Roman" w:cs="Times New Roman"/>
          <w:b w:val="0"/>
          <w:color w:val="auto"/>
          <w:spacing w:val="20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sz w:val="16"/>
          <w:szCs w:val="16"/>
        </w:rPr>
        <w:t>явления</w:t>
      </w:r>
    </w:p>
    <w:p w:rsidR="00A33961" w:rsidRPr="00A33961" w:rsidRDefault="00A33961" w:rsidP="00A33961">
      <w:pPr>
        <w:pStyle w:val="a5"/>
        <w:spacing w:before="11" w:line="249" w:lineRule="auto"/>
        <w:ind w:left="117" w:firstLine="226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Электризация тел.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Два рода электрических зарядов.</w:t>
      </w:r>
      <w:r w:rsidRPr="00A33961">
        <w:rPr>
          <w:spacing w:val="1"/>
          <w:w w:val="105"/>
          <w:sz w:val="16"/>
          <w:szCs w:val="16"/>
        </w:rPr>
        <w:t xml:space="preserve"> </w:t>
      </w:r>
      <w:proofErr w:type="spellStart"/>
      <w:proofErr w:type="gramStart"/>
      <w:r w:rsidRPr="00A33961">
        <w:rPr>
          <w:w w:val="105"/>
          <w:sz w:val="16"/>
          <w:szCs w:val="16"/>
        </w:rPr>
        <w:t>Взаимо</w:t>
      </w:r>
      <w:proofErr w:type="spellEnd"/>
      <w:r w:rsidRPr="00A33961">
        <w:rPr>
          <w:w w:val="105"/>
          <w:sz w:val="16"/>
          <w:szCs w:val="16"/>
        </w:rPr>
        <w:t>­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действие</w:t>
      </w:r>
      <w:proofErr w:type="gramEnd"/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заряженных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тел.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Закон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Кулона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(зависимость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силы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 xml:space="preserve">взаимодействия заряженных тел от величины зарядов и </w:t>
      </w:r>
      <w:proofErr w:type="spellStart"/>
      <w:r w:rsidRPr="00A33961">
        <w:rPr>
          <w:w w:val="105"/>
          <w:sz w:val="16"/>
          <w:szCs w:val="16"/>
        </w:rPr>
        <w:t>рассто</w:t>
      </w:r>
      <w:proofErr w:type="spellEnd"/>
      <w:r w:rsidRPr="00A33961">
        <w:rPr>
          <w:w w:val="105"/>
          <w:sz w:val="16"/>
          <w:szCs w:val="16"/>
        </w:rPr>
        <w:t>­</w:t>
      </w:r>
      <w:r w:rsidRPr="00A33961">
        <w:rPr>
          <w:spacing w:val="1"/>
          <w:w w:val="105"/>
          <w:sz w:val="16"/>
          <w:szCs w:val="16"/>
        </w:rPr>
        <w:t xml:space="preserve"> </w:t>
      </w:r>
      <w:proofErr w:type="spellStart"/>
      <w:r w:rsidRPr="00A33961">
        <w:rPr>
          <w:w w:val="105"/>
          <w:sz w:val="16"/>
          <w:szCs w:val="16"/>
        </w:rPr>
        <w:t>яния</w:t>
      </w:r>
      <w:proofErr w:type="spellEnd"/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между</w:t>
      </w:r>
      <w:r w:rsidRPr="00A33961">
        <w:rPr>
          <w:spacing w:val="2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телами).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4" w:line="249" w:lineRule="auto"/>
        <w:ind w:left="117" w:right="155" w:firstLine="226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Электрическое поле.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Напряжённость электрического поля.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Принцип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суперпозиции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электрических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полей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(на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качественном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уровне).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4" w:line="249" w:lineRule="auto"/>
        <w:ind w:left="117" w:firstLine="226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Носители электрических зарядов.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 xml:space="preserve">Элементарный </w:t>
      </w:r>
      <w:proofErr w:type="spellStart"/>
      <w:proofErr w:type="gramStart"/>
      <w:r w:rsidRPr="00A33961">
        <w:rPr>
          <w:w w:val="110"/>
          <w:sz w:val="16"/>
          <w:szCs w:val="16"/>
        </w:rPr>
        <w:t>электриче</w:t>
      </w:r>
      <w:proofErr w:type="spellEnd"/>
      <w:r w:rsidRPr="00A33961">
        <w:rPr>
          <w:w w:val="110"/>
          <w:sz w:val="16"/>
          <w:szCs w:val="16"/>
        </w:rPr>
        <w:t>­</w:t>
      </w:r>
      <w:r w:rsidRPr="00A33961">
        <w:rPr>
          <w:spacing w:val="-46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ский</w:t>
      </w:r>
      <w:proofErr w:type="spellEnd"/>
      <w:proofErr w:type="gramEnd"/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заряд.</w:t>
      </w:r>
      <w:r w:rsidRPr="00A33961">
        <w:rPr>
          <w:spacing w:val="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Строение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атома.</w:t>
      </w:r>
      <w:r w:rsidRPr="00A33961">
        <w:rPr>
          <w:spacing w:val="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Проводники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диэлектрики.</w:t>
      </w:r>
      <w:r w:rsidRPr="00A33961">
        <w:rPr>
          <w:spacing w:val="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Закон</w:t>
      </w:r>
      <w:r w:rsidRPr="00A33961">
        <w:rPr>
          <w:spacing w:val="-4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сохранения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электрического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заряда.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3" w:line="249" w:lineRule="auto"/>
        <w:ind w:left="117" w:firstLine="226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Электрический ток.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Условия существования электрического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тока.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Источники постоянного тока.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Действия электрического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тока (тепловое, химическое, магнитное). Электрический ток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жидкостях</w:t>
      </w:r>
      <w:r w:rsidRPr="00A33961">
        <w:rPr>
          <w:spacing w:val="-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газах.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5" w:line="249" w:lineRule="auto"/>
        <w:ind w:left="117" w:firstLine="226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Электрическая цепь.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Сила тока.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Электрическое напряжение.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Сопротивление проводника.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Удельное сопротивление вещества.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Закон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Ома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для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участка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цепи.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Последовательное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параллельное</w:t>
      </w:r>
      <w:r w:rsidRPr="00A33961">
        <w:rPr>
          <w:spacing w:val="-4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соединение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проводников.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4" w:line="249" w:lineRule="auto"/>
        <w:ind w:left="117" w:right="155" w:firstLine="226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Работа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мощность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электрического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тока.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Закон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Джоуля—</w:t>
      </w:r>
      <w:r w:rsidRPr="00A33961">
        <w:rPr>
          <w:spacing w:val="1"/>
          <w:w w:val="110"/>
          <w:sz w:val="16"/>
          <w:szCs w:val="16"/>
        </w:rPr>
        <w:t xml:space="preserve"> </w:t>
      </w:r>
      <w:proofErr w:type="gramStart"/>
      <w:r w:rsidRPr="00A33961">
        <w:rPr>
          <w:spacing w:val="-1"/>
          <w:w w:val="110"/>
          <w:sz w:val="16"/>
          <w:szCs w:val="16"/>
        </w:rPr>
        <w:t>Ле</w:t>
      </w:r>
      <w:proofErr w:type="gramEnd"/>
      <w:r w:rsidRPr="00A33961">
        <w:rPr>
          <w:spacing w:val="-1"/>
          <w:w w:val="110"/>
          <w:sz w:val="16"/>
          <w:szCs w:val="16"/>
        </w:rPr>
        <w:t>нца.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Электрические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цепи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и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потребители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электрической</w:t>
      </w:r>
      <w:r w:rsidRPr="00A33961">
        <w:rPr>
          <w:spacing w:val="-10"/>
          <w:w w:val="110"/>
          <w:sz w:val="16"/>
          <w:szCs w:val="16"/>
        </w:rPr>
        <w:t xml:space="preserve"> </w:t>
      </w:r>
      <w:proofErr w:type="spellStart"/>
      <w:proofErr w:type="gramStart"/>
      <w:r w:rsidRPr="00A33961">
        <w:rPr>
          <w:w w:val="110"/>
          <w:sz w:val="16"/>
          <w:szCs w:val="16"/>
        </w:rPr>
        <w:t>энер</w:t>
      </w:r>
      <w:proofErr w:type="spellEnd"/>
      <w:r w:rsidRPr="00A33961">
        <w:rPr>
          <w:w w:val="110"/>
          <w:sz w:val="16"/>
          <w:szCs w:val="16"/>
        </w:rPr>
        <w:t>­</w:t>
      </w:r>
      <w:r w:rsidRPr="00A33961">
        <w:rPr>
          <w:spacing w:val="-47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гии</w:t>
      </w:r>
      <w:proofErr w:type="spellEnd"/>
      <w:proofErr w:type="gramEnd"/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быту.</w:t>
      </w:r>
      <w:r w:rsidRPr="00A33961">
        <w:rPr>
          <w:spacing w:val="2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Короткое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замыкание.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4" w:line="249" w:lineRule="auto"/>
        <w:ind w:left="117" w:firstLine="226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Постоянные магниты. Взаимодействие постоянных магнитов.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Магнитное поле.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Магнитное поле Земли и его значение для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жизни на Земле.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Опыт Эрстеда.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Магнитное поле электрического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тока.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Применение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электромагнитов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технике.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Действие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магнитного поля на проводник с током.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Электродвигатель постоянного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тока.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Использование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электродвигателей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технических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устройствах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</w:t>
      </w:r>
      <w:r w:rsidRPr="00A33961">
        <w:rPr>
          <w:spacing w:val="2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на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транспорте.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67" w:line="254" w:lineRule="auto"/>
        <w:ind w:left="116" w:right="155" w:firstLine="226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Опыты Фарадея.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Явление электромагнитной индукции.</w:t>
      </w:r>
      <w:r w:rsidRPr="00A33961">
        <w:rPr>
          <w:spacing w:val="1"/>
          <w:w w:val="110"/>
          <w:sz w:val="16"/>
          <w:szCs w:val="16"/>
        </w:rPr>
        <w:t xml:space="preserve"> </w:t>
      </w:r>
      <w:proofErr w:type="spellStart"/>
      <w:proofErr w:type="gramStart"/>
      <w:r w:rsidRPr="00A33961">
        <w:rPr>
          <w:w w:val="110"/>
          <w:sz w:val="16"/>
          <w:szCs w:val="16"/>
        </w:rPr>
        <w:t>Пра</w:t>
      </w:r>
      <w:proofErr w:type="spellEnd"/>
      <w:r w:rsidRPr="00A33961">
        <w:rPr>
          <w:w w:val="110"/>
          <w:sz w:val="16"/>
          <w:szCs w:val="16"/>
        </w:rPr>
        <w:t>­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вило</w:t>
      </w:r>
      <w:proofErr w:type="gramEnd"/>
      <w:r w:rsidRPr="00A33961">
        <w:rPr>
          <w:w w:val="110"/>
          <w:sz w:val="16"/>
          <w:szCs w:val="16"/>
        </w:rPr>
        <w:t xml:space="preserve"> Ленца.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Электрогенератор.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 xml:space="preserve">Способы получения </w:t>
      </w:r>
      <w:proofErr w:type="spellStart"/>
      <w:proofErr w:type="gramStart"/>
      <w:r w:rsidRPr="00A33961">
        <w:rPr>
          <w:w w:val="110"/>
          <w:sz w:val="16"/>
          <w:szCs w:val="16"/>
        </w:rPr>
        <w:t>электриче</w:t>
      </w:r>
      <w:proofErr w:type="spellEnd"/>
      <w:r w:rsidRPr="00A33961">
        <w:rPr>
          <w:w w:val="110"/>
          <w:sz w:val="16"/>
          <w:szCs w:val="16"/>
        </w:rPr>
        <w:t>­</w:t>
      </w:r>
      <w:r w:rsidRPr="00A33961">
        <w:rPr>
          <w:spacing w:val="-46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ской</w:t>
      </w:r>
      <w:proofErr w:type="spellEnd"/>
      <w:proofErr w:type="gramEnd"/>
      <w:r w:rsidRPr="00A33961">
        <w:rPr>
          <w:w w:val="110"/>
          <w:sz w:val="16"/>
          <w:szCs w:val="16"/>
        </w:rPr>
        <w:t xml:space="preserve"> энергии.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Электростанции на возобновляемых источниках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энергии.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5"/>
        <w:spacing w:before="1"/>
        <w:rPr>
          <w:rFonts w:ascii="Times New Roman" w:hAnsi="Times New Roman" w:cs="Times New Roman"/>
          <w:color w:val="auto"/>
          <w:sz w:val="16"/>
          <w:szCs w:val="16"/>
        </w:rPr>
      </w:pPr>
      <w:r w:rsidRPr="00A33961">
        <w:rPr>
          <w:rFonts w:ascii="Times New Roman" w:hAnsi="Times New Roman" w:cs="Times New Roman"/>
          <w:color w:val="auto"/>
          <w:w w:val="130"/>
          <w:sz w:val="16"/>
          <w:szCs w:val="16"/>
        </w:rPr>
        <w:t>Демонстрации</w:t>
      </w:r>
    </w:p>
    <w:p w:rsidR="00A33961" w:rsidRPr="00A33961" w:rsidRDefault="00A33961" w:rsidP="00A33961">
      <w:pPr>
        <w:pStyle w:val="a5"/>
        <w:spacing w:before="15"/>
        <w:ind w:left="266"/>
        <w:rPr>
          <w:sz w:val="16"/>
          <w:szCs w:val="16"/>
        </w:rPr>
      </w:pPr>
      <w:r w:rsidRPr="00A33961">
        <w:rPr>
          <w:w w:val="105"/>
          <w:sz w:val="16"/>
          <w:szCs w:val="16"/>
        </w:rPr>
        <w:t xml:space="preserve">1. </w:t>
      </w:r>
      <w:r w:rsidRPr="00A33961">
        <w:rPr>
          <w:spacing w:val="27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Электризация</w:t>
      </w:r>
      <w:r w:rsidRPr="00A33961">
        <w:rPr>
          <w:spacing w:val="12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тел.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13" w:line="254" w:lineRule="auto"/>
        <w:ind w:left="513" w:hanging="248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2.</w:t>
      </w:r>
      <w:r w:rsidRPr="00A33961">
        <w:rPr>
          <w:spacing w:val="1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Два</w:t>
      </w:r>
      <w:r w:rsidRPr="00A33961">
        <w:rPr>
          <w:spacing w:val="4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рода</w:t>
      </w:r>
      <w:r w:rsidRPr="00A33961">
        <w:rPr>
          <w:spacing w:val="4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электрических</w:t>
      </w:r>
      <w:r w:rsidRPr="00A33961">
        <w:rPr>
          <w:spacing w:val="4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зарядов</w:t>
      </w:r>
      <w:r w:rsidRPr="00A33961">
        <w:rPr>
          <w:spacing w:val="4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4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взаимодействие</w:t>
      </w:r>
      <w:r w:rsidRPr="00A33961">
        <w:rPr>
          <w:spacing w:val="4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заря­</w:t>
      </w:r>
      <w:r w:rsidRPr="00A33961">
        <w:rPr>
          <w:spacing w:val="-46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женных</w:t>
      </w:r>
      <w:proofErr w:type="spellEnd"/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тел.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line="254" w:lineRule="auto"/>
        <w:ind w:left="266" w:right="2411" w:hanging="1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3. Устройство</w:t>
      </w:r>
      <w:r w:rsidRPr="00A33961">
        <w:rPr>
          <w:spacing w:val="10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</w:t>
      </w:r>
      <w:r w:rsidRPr="00A33961">
        <w:rPr>
          <w:spacing w:val="10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действие</w:t>
      </w:r>
      <w:r w:rsidRPr="00A33961">
        <w:rPr>
          <w:spacing w:val="10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электроскопа.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4.</w:t>
      </w:r>
      <w:r w:rsidRPr="00A33961">
        <w:rPr>
          <w:spacing w:val="3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Электростатическая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индукция.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line="254" w:lineRule="auto"/>
        <w:ind w:left="266" w:right="1847"/>
        <w:rPr>
          <w:spacing w:val="-46"/>
          <w:w w:val="110"/>
          <w:sz w:val="16"/>
          <w:szCs w:val="16"/>
        </w:rPr>
      </w:pPr>
      <w:r w:rsidRPr="00A33961">
        <w:rPr>
          <w:w w:val="110"/>
          <w:sz w:val="16"/>
          <w:szCs w:val="16"/>
        </w:rPr>
        <w:t xml:space="preserve">5. 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Закон сохранения электрических зарядов</w:t>
      </w:r>
      <w:r w:rsidRPr="00A33961">
        <w:rPr>
          <w:spacing w:val="-46"/>
          <w:w w:val="110"/>
          <w:sz w:val="16"/>
          <w:szCs w:val="16"/>
        </w:rPr>
        <w:t xml:space="preserve"> .</w:t>
      </w:r>
    </w:p>
    <w:p w:rsidR="00A33961" w:rsidRPr="00A33961" w:rsidRDefault="00A33961" w:rsidP="00A33961">
      <w:pPr>
        <w:pStyle w:val="a5"/>
        <w:spacing w:line="254" w:lineRule="auto"/>
        <w:ind w:left="266" w:right="184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6.</w:t>
      </w:r>
      <w:r w:rsidRPr="00A33961">
        <w:rPr>
          <w:spacing w:val="3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Проводники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диэлектрики.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line="254" w:lineRule="auto"/>
        <w:ind w:left="266" w:right="770" w:hanging="1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7.</w:t>
      </w:r>
      <w:r w:rsidRPr="00A33961">
        <w:rPr>
          <w:spacing w:val="39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Моделирование</w:t>
      </w:r>
      <w:r w:rsidRPr="00A33961">
        <w:rPr>
          <w:spacing w:val="17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силовых</w:t>
      </w:r>
      <w:r w:rsidRPr="00A33961">
        <w:rPr>
          <w:spacing w:val="17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линий</w:t>
      </w:r>
      <w:r w:rsidRPr="00A33961">
        <w:rPr>
          <w:spacing w:val="16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электрического</w:t>
      </w:r>
      <w:r w:rsidRPr="00A33961">
        <w:rPr>
          <w:spacing w:val="17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поля.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8.</w:t>
      </w:r>
      <w:r w:rsidRPr="00A33961">
        <w:rPr>
          <w:spacing w:val="3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Источники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постоянного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тока.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line="254" w:lineRule="auto"/>
        <w:ind w:left="146" w:right="2876" w:firstLine="119"/>
        <w:rPr>
          <w:spacing w:val="1"/>
          <w:w w:val="110"/>
          <w:sz w:val="16"/>
          <w:szCs w:val="16"/>
        </w:rPr>
      </w:pPr>
      <w:r w:rsidRPr="00A33961">
        <w:rPr>
          <w:w w:val="110"/>
          <w:sz w:val="16"/>
          <w:szCs w:val="16"/>
        </w:rPr>
        <w:t>9.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Действия электрического тока.</w:t>
      </w:r>
    </w:p>
    <w:p w:rsidR="00A33961" w:rsidRPr="00A33961" w:rsidRDefault="00A33961" w:rsidP="00A33961">
      <w:pPr>
        <w:pStyle w:val="a5"/>
        <w:spacing w:line="254" w:lineRule="auto"/>
        <w:ind w:left="146" w:right="2876" w:firstLine="119"/>
        <w:rPr>
          <w:spacing w:val="-46"/>
          <w:w w:val="110"/>
          <w:sz w:val="16"/>
          <w:szCs w:val="16"/>
        </w:rPr>
      </w:pPr>
      <w:r w:rsidRPr="00A33961">
        <w:rPr>
          <w:w w:val="110"/>
          <w:sz w:val="16"/>
          <w:szCs w:val="16"/>
        </w:rPr>
        <w:t>10.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Электрический ток в жидкости</w:t>
      </w:r>
      <w:r w:rsidRPr="00A33961">
        <w:rPr>
          <w:spacing w:val="-46"/>
          <w:w w:val="110"/>
          <w:sz w:val="16"/>
          <w:szCs w:val="16"/>
        </w:rPr>
        <w:t xml:space="preserve"> .</w:t>
      </w:r>
    </w:p>
    <w:p w:rsidR="00A33961" w:rsidRPr="00A33961" w:rsidRDefault="00A33961" w:rsidP="00A33961">
      <w:pPr>
        <w:pStyle w:val="a5"/>
        <w:spacing w:line="254" w:lineRule="auto"/>
        <w:ind w:left="146" w:right="2876" w:firstLine="119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11.</w:t>
      </w:r>
      <w:r w:rsidRPr="00A33961">
        <w:rPr>
          <w:spacing w:val="3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Газовый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разряд.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line="233" w:lineRule="exact"/>
        <w:ind w:left="14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12.</w:t>
      </w:r>
      <w:r w:rsidRPr="00A33961">
        <w:rPr>
          <w:spacing w:val="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Измерение</w:t>
      </w:r>
      <w:r w:rsidRPr="00A33961">
        <w:rPr>
          <w:spacing w:val="-1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силы</w:t>
      </w:r>
      <w:r w:rsidRPr="00A33961">
        <w:rPr>
          <w:spacing w:val="-1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тока</w:t>
      </w:r>
      <w:r w:rsidRPr="00A33961">
        <w:rPr>
          <w:spacing w:val="-1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амперметром.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10" w:line="254" w:lineRule="auto"/>
        <w:ind w:left="147" w:right="770" w:hanging="1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13.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Измерение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электрического напряжения вольтметром.</w:t>
      </w:r>
      <w:r w:rsidRPr="00A33961">
        <w:rPr>
          <w:spacing w:val="-44"/>
          <w:w w:val="105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14.</w:t>
      </w:r>
      <w:r w:rsidRPr="00A33961">
        <w:rPr>
          <w:spacing w:val="3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Реостат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магазин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сопротивлений.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line="233" w:lineRule="exact"/>
        <w:ind w:left="146"/>
        <w:rPr>
          <w:sz w:val="16"/>
          <w:szCs w:val="16"/>
        </w:rPr>
      </w:pPr>
      <w:r w:rsidRPr="00A33961">
        <w:rPr>
          <w:w w:val="105"/>
          <w:sz w:val="16"/>
          <w:szCs w:val="16"/>
        </w:rPr>
        <w:lastRenderedPageBreak/>
        <w:t>15. Взаимодействие</w:t>
      </w:r>
      <w:r w:rsidRPr="00A33961">
        <w:rPr>
          <w:spacing w:val="16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постоянных</w:t>
      </w:r>
      <w:r w:rsidRPr="00A33961">
        <w:rPr>
          <w:spacing w:val="17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магнитов.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13" w:line="254" w:lineRule="auto"/>
        <w:ind w:left="513" w:right="155" w:hanging="367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16.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Моделирование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невозможности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разделения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полюсов</w:t>
      </w:r>
      <w:r w:rsidRPr="00A33961">
        <w:rPr>
          <w:spacing w:val="1"/>
          <w:w w:val="105"/>
          <w:sz w:val="16"/>
          <w:szCs w:val="16"/>
        </w:rPr>
        <w:t xml:space="preserve"> </w:t>
      </w:r>
      <w:proofErr w:type="gramStart"/>
      <w:r w:rsidRPr="00A33961">
        <w:rPr>
          <w:w w:val="105"/>
          <w:sz w:val="16"/>
          <w:szCs w:val="16"/>
        </w:rPr>
        <w:t>маг­</w:t>
      </w:r>
      <w:r w:rsidRPr="00A33961">
        <w:rPr>
          <w:spacing w:val="-44"/>
          <w:w w:val="105"/>
          <w:sz w:val="16"/>
          <w:szCs w:val="16"/>
        </w:rPr>
        <w:t xml:space="preserve"> </w:t>
      </w:r>
      <w:proofErr w:type="spellStart"/>
      <w:r w:rsidRPr="00A33961">
        <w:rPr>
          <w:w w:val="105"/>
          <w:sz w:val="16"/>
          <w:szCs w:val="16"/>
        </w:rPr>
        <w:t>нита</w:t>
      </w:r>
      <w:proofErr w:type="spellEnd"/>
      <w:proofErr w:type="gramEnd"/>
      <w:r w:rsidRPr="00A33961">
        <w:rPr>
          <w:w w:val="174"/>
          <w:sz w:val="16"/>
          <w:szCs w:val="16"/>
        </w:rPr>
        <w:t>.</w:t>
      </w:r>
    </w:p>
    <w:p w:rsidR="00A33961" w:rsidRPr="00A33961" w:rsidRDefault="00A33961" w:rsidP="00A33961">
      <w:pPr>
        <w:pStyle w:val="a5"/>
        <w:spacing w:line="254" w:lineRule="auto"/>
        <w:ind w:left="147" w:right="427" w:hanging="1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17.</w:t>
      </w:r>
      <w:r w:rsidRPr="00A33961">
        <w:rPr>
          <w:spacing w:val="42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Моделирование</w:t>
      </w:r>
      <w:r w:rsidRPr="00A33961">
        <w:rPr>
          <w:spacing w:val="17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магнитных</w:t>
      </w:r>
      <w:r w:rsidRPr="00A33961">
        <w:rPr>
          <w:spacing w:val="18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полей</w:t>
      </w:r>
      <w:r w:rsidRPr="00A33961">
        <w:rPr>
          <w:spacing w:val="18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постоянных</w:t>
      </w:r>
      <w:r w:rsidRPr="00A33961">
        <w:rPr>
          <w:spacing w:val="18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магнитов.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18.</w:t>
      </w:r>
      <w:r w:rsidRPr="00A33961">
        <w:rPr>
          <w:spacing w:val="3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Опыт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Эрстеда.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line="233" w:lineRule="exact"/>
        <w:ind w:left="146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19.</w:t>
      </w:r>
      <w:r w:rsidRPr="00A33961">
        <w:rPr>
          <w:spacing w:val="9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Магнитное</w:t>
      </w:r>
      <w:r w:rsidRPr="00A33961">
        <w:rPr>
          <w:spacing w:val="-1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поле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тока. Электромагнит.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13" w:line="254" w:lineRule="auto"/>
        <w:ind w:left="147" w:right="1267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20.</w:t>
      </w:r>
      <w:r w:rsidRPr="00A33961">
        <w:rPr>
          <w:spacing w:val="2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Действие</w:t>
      </w:r>
      <w:r w:rsidRPr="00A33961">
        <w:rPr>
          <w:spacing w:val="10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магнитного</w:t>
      </w:r>
      <w:r w:rsidRPr="00A33961">
        <w:rPr>
          <w:spacing w:val="1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поля</w:t>
      </w:r>
      <w:r w:rsidRPr="00A33961">
        <w:rPr>
          <w:spacing w:val="1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на</w:t>
      </w:r>
      <w:r w:rsidRPr="00A33961">
        <w:rPr>
          <w:spacing w:val="1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проводник</w:t>
      </w:r>
      <w:r w:rsidRPr="00A33961">
        <w:rPr>
          <w:spacing w:val="1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</w:t>
      </w:r>
      <w:r w:rsidRPr="00A33961">
        <w:rPr>
          <w:spacing w:val="1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током.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21.</w:t>
      </w:r>
      <w:r w:rsidRPr="00A33961">
        <w:rPr>
          <w:spacing w:val="2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Электродвигатель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постоянного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тока.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line="238" w:lineRule="exact"/>
        <w:ind w:left="147"/>
        <w:rPr>
          <w:i/>
          <w:sz w:val="16"/>
          <w:szCs w:val="16"/>
        </w:rPr>
      </w:pPr>
      <w:r w:rsidRPr="00A33961">
        <w:rPr>
          <w:w w:val="105"/>
          <w:sz w:val="16"/>
          <w:szCs w:val="16"/>
        </w:rPr>
        <w:t>22. Исследование</w:t>
      </w:r>
      <w:r w:rsidRPr="00A33961">
        <w:rPr>
          <w:spacing w:val="2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явления</w:t>
      </w:r>
      <w:r w:rsidRPr="00A33961">
        <w:rPr>
          <w:spacing w:val="2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электромагнитной</w:t>
      </w:r>
      <w:r w:rsidRPr="00A33961">
        <w:rPr>
          <w:spacing w:val="2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индукции</w:t>
      </w:r>
      <w:r w:rsidRPr="00A33961">
        <w:rPr>
          <w:i/>
          <w:w w:val="105"/>
          <w:sz w:val="16"/>
          <w:szCs w:val="16"/>
        </w:rPr>
        <w:t>.</w:t>
      </w:r>
    </w:p>
    <w:p w:rsidR="00A33961" w:rsidRPr="00A33961" w:rsidRDefault="00A33961" w:rsidP="00A33961">
      <w:pPr>
        <w:pStyle w:val="a5"/>
        <w:spacing w:before="9"/>
        <w:ind w:left="14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23.</w:t>
      </w:r>
      <w:r w:rsidRPr="00A33961">
        <w:rPr>
          <w:spacing w:val="2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Опыты</w:t>
      </w:r>
      <w:r w:rsidRPr="00A33961">
        <w:rPr>
          <w:spacing w:val="-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Фарадея.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13" w:line="254" w:lineRule="auto"/>
        <w:ind w:left="513" w:right="155" w:hanging="367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24.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Зависимость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направления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индукционного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тока от условий</w:t>
      </w:r>
      <w:r w:rsidRPr="00A33961">
        <w:rPr>
          <w:spacing w:val="-4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его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возникновения.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line="233" w:lineRule="exact"/>
        <w:ind w:left="147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25. Электрогенератор</w:t>
      </w:r>
      <w:r w:rsidRPr="00A33961">
        <w:rPr>
          <w:spacing w:val="9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постоянного</w:t>
      </w:r>
      <w:r w:rsidRPr="00A33961">
        <w:rPr>
          <w:spacing w:val="10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тока.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5"/>
        <w:spacing w:before="17"/>
        <w:rPr>
          <w:rFonts w:ascii="Times New Roman" w:hAnsi="Times New Roman" w:cs="Times New Roman"/>
          <w:color w:val="auto"/>
          <w:sz w:val="16"/>
          <w:szCs w:val="16"/>
        </w:rPr>
      </w:pP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Лабораторные</w:t>
      </w:r>
      <w:r w:rsidRPr="00A33961">
        <w:rPr>
          <w:rFonts w:ascii="Times New Roman" w:hAnsi="Times New Roman" w:cs="Times New Roman"/>
          <w:color w:val="auto"/>
          <w:spacing w:val="38"/>
          <w:w w:val="12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работы</w:t>
      </w:r>
      <w:r w:rsidRPr="00A33961">
        <w:rPr>
          <w:rFonts w:ascii="Times New Roman" w:hAnsi="Times New Roman" w:cs="Times New Roman"/>
          <w:color w:val="auto"/>
          <w:spacing w:val="39"/>
          <w:w w:val="12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и</w:t>
      </w:r>
      <w:r w:rsidRPr="00A33961">
        <w:rPr>
          <w:rFonts w:ascii="Times New Roman" w:hAnsi="Times New Roman" w:cs="Times New Roman"/>
          <w:color w:val="auto"/>
          <w:spacing w:val="39"/>
          <w:w w:val="12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опыты</w:t>
      </w:r>
    </w:p>
    <w:p w:rsidR="00A33961" w:rsidRPr="00A33961" w:rsidRDefault="00A33961" w:rsidP="00A33961">
      <w:pPr>
        <w:pStyle w:val="a5"/>
        <w:spacing w:before="15" w:line="254" w:lineRule="auto"/>
        <w:ind w:left="513" w:hanging="248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1.</w:t>
      </w:r>
      <w:r w:rsidRPr="00A33961">
        <w:rPr>
          <w:spacing w:val="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Опыты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наблюдению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электризации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тел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индукцией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при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соприкосновении.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line="254" w:lineRule="auto"/>
        <w:ind w:left="513" w:right="153" w:hanging="248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2.</w:t>
      </w:r>
      <w:r w:rsidRPr="00A33961">
        <w:rPr>
          <w:spacing w:val="4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Исследование</w:t>
      </w:r>
      <w:r w:rsidRPr="00A33961">
        <w:rPr>
          <w:spacing w:val="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действия</w:t>
      </w:r>
      <w:r w:rsidRPr="00A33961">
        <w:rPr>
          <w:spacing w:val="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электрического</w:t>
      </w:r>
      <w:r w:rsidRPr="00A33961">
        <w:rPr>
          <w:spacing w:val="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поля</w:t>
      </w:r>
      <w:r w:rsidRPr="00A33961">
        <w:rPr>
          <w:spacing w:val="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на</w:t>
      </w:r>
      <w:r w:rsidRPr="00A33961">
        <w:rPr>
          <w:spacing w:val="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проводники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диэлектрики.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line="254" w:lineRule="auto"/>
        <w:ind w:left="513" w:hanging="248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3.</w:t>
      </w:r>
      <w:r w:rsidRPr="00A33961">
        <w:rPr>
          <w:spacing w:val="3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Сборка</w:t>
      </w:r>
      <w:r w:rsidRPr="00A33961">
        <w:rPr>
          <w:spacing w:val="15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</w:t>
      </w:r>
      <w:r w:rsidRPr="00A33961">
        <w:rPr>
          <w:spacing w:val="16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проверка</w:t>
      </w:r>
      <w:r w:rsidRPr="00A33961">
        <w:rPr>
          <w:spacing w:val="16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работы</w:t>
      </w:r>
      <w:r w:rsidRPr="00A33961">
        <w:rPr>
          <w:spacing w:val="16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электрической</w:t>
      </w:r>
      <w:r w:rsidRPr="00A33961">
        <w:rPr>
          <w:spacing w:val="16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цепи</w:t>
      </w:r>
      <w:r w:rsidRPr="00A33961">
        <w:rPr>
          <w:spacing w:val="16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постоянного</w:t>
      </w:r>
      <w:r w:rsidRPr="00A33961">
        <w:rPr>
          <w:spacing w:val="-44"/>
          <w:w w:val="105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тока.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line="233" w:lineRule="exact"/>
        <w:ind w:left="266"/>
        <w:rPr>
          <w:w w:val="174"/>
          <w:sz w:val="16"/>
          <w:szCs w:val="16"/>
        </w:rPr>
      </w:pPr>
      <w:r w:rsidRPr="00A33961">
        <w:rPr>
          <w:w w:val="110"/>
          <w:sz w:val="16"/>
          <w:szCs w:val="16"/>
        </w:rPr>
        <w:t>4.</w:t>
      </w:r>
      <w:r w:rsidRPr="00A33961">
        <w:rPr>
          <w:spacing w:val="1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Измерение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регулирование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силы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тока.</w:t>
      </w:r>
    </w:p>
    <w:p w:rsidR="00A33961" w:rsidRPr="00A33961" w:rsidRDefault="00A33961" w:rsidP="00A33961">
      <w:pPr>
        <w:pStyle w:val="a5"/>
        <w:spacing w:line="233" w:lineRule="exact"/>
        <w:ind w:left="266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5.</w:t>
      </w:r>
      <w:r w:rsidRPr="00A33961">
        <w:rPr>
          <w:spacing w:val="19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Измерение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регулирование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напряжения.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12" w:line="252" w:lineRule="auto"/>
        <w:ind w:left="513" w:hanging="248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6.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Исследование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зависимости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силы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тока,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идущего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через</w:t>
      </w:r>
      <w:r w:rsidRPr="00A33961">
        <w:rPr>
          <w:spacing w:val="1"/>
          <w:w w:val="105"/>
          <w:sz w:val="16"/>
          <w:szCs w:val="16"/>
        </w:rPr>
        <w:t xml:space="preserve"> </w:t>
      </w:r>
      <w:proofErr w:type="gramStart"/>
      <w:r w:rsidRPr="00A33961">
        <w:rPr>
          <w:w w:val="105"/>
          <w:sz w:val="16"/>
          <w:szCs w:val="16"/>
        </w:rPr>
        <w:t>ре­</w:t>
      </w:r>
      <w:r w:rsidRPr="00A33961">
        <w:rPr>
          <w:spacing w:val="1"/>
          <w:w w:val="105"/>
          <w:sz w:val="16"/>
          <w:szCs w:val="16"/>
        </w:rPr>
        <w:t xml:space="preserve"> </w:t>
      </w:r>
      <w:proofErr w:type="spellStart"/>
      <w:r w:rsidRPr="00A33961">
        <w:rPr>
          <w:w w:val="105"/>
          <w:sz w:val="16"/>
          <w:szCs w:val="16"/>
        </w:rPr>
        <w:t>зистор</w:t>
      </w:r>
      <w:proofErr w:type="spellEnd"/>
      <w:proofErr w:type="gramEnd"/>
      <w:r w:rsidRPr="00A33961">
        <w:rPr>
          <w:w w:val="105"/>
          <w:sz w:val="16"/>
          <w:szCs w:val="16"/>
        </w:rPr>
        <w:t>, от сопротивления резистора и напряжения на рези­</w:t>
      </w:r>
      <w:r w:rsidRPr="00A33961">
        <w:rPr>
          <w:spacing w:val="1"/>
          <w:w w:val="105"/>
          <w:sz w:val="16"/>
          <w:szCs w:val="16"/>
        </w:rPr>
        <w:t xml:space="preserve"> </w:t>
      </w:r>
      <w:proofErr w:type="spellStart"/>
      <w:r w:rsidRPr="00A33961">
        <w:rPr>
          <w:w w:val="105"/>
          <w:sz w:val="16"/>
          <w:szCs w:val="16"/>
        </w:rPr>
        <w:t>сторе</w:t>
      </w:r>
      <w:proofErr w:type="spellEnd"/>
      <w:r w:rsidRPr="00A33961">
        <w:rPr>
          <w:w w:val="105"/>
          <w:sz w:val="16"/>
          <w:szCs w:val="16"/>
        </w:rPr>
        <w:t>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3" w:line="252" w:lineRule="auto"/>
        <w:ind w:left="513" w:right="155" w:hanging="248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7.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 xml:space="preserve">Опыты, демонстрирующие зависимость электрического </w:t>
      </w:r>
      <w:proofErr w:type="gramStart"/>
      <w:r w:rsidRPr="00A33961">
        <w:rPr>
          <w:w w:val="105"/>
          <w:sz w:val="16"/>
          <w:szCs w:val="16"/>
        </w:rPr>
        <w:t>со</w:t>
      </w:r>
      <w:proofErr w:type="gramEnd"/>
      <w:r w:rsidRPr="00A33961">
        <w:rPr>
          <w:w w:val="105"/>
          <w:sz w:val="16"/>
          <w:szCs w:val="16"/>
        </w:rPr>
        <w:t>­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противления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проводника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от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его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длины,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площади</w:t>
      </w:r>
      <w:r w:rsidRPr="00A33961">
        <w:rPr>
          <w:spacing w:val="1"/>
          <w:w w:val="105"/>
          <w:sz w:val="16"/>
          <w:szCs w:val="16"/>
        </w:rPr>
        <w:t xml:space="preserve"> </w:t>
      </w:r>
      <w:proofErr w:type="spellStart"/>
      <w:r w:rsidRPr="00A33961">
        <w:rPr>
          <w:w w:val="105"/>
          <w:sz w:val="16"/>
          <w:szCs w:val="16"/>
        </w:rPr>
        <w:t>попереч</w:t>
      </w:r>
      <w:proofErr w:type="spellEnd"/>
      <w:r w:rsidRPr="00A33961">
        <w:rPr>
          <w:w w:val="105"/>
          <w:sz w:val="16"/>
          <w:szCs w:val="16"/>
        </w:rPr>
        <w:t>­</w:t>
      </w:r>
      <w:r w:rsidRPr="00A33961">
        <w:rPr>
          <w:spacing w:val="1"/>
          <w:w w:val="105"/>
          <w:sz w:val="16"/>
          <w:szCs w:val="16"/>
        </w:rPr>
        <w:t xml:space="preserve"> </w:t>
      </w:r>
      <w:proofErr w:type="spellStart"/>
      <w:r w:rsidRPr="00A33961">
        <w:rPr>
          <w:w w:val="105"/>
          <w:sz w:val="16"/>
          <w:szCs w:val="16"/>
        </w:rPr>
        <w:t>ного</w:t>
      </w:r>
      <w:proofErr w:type="spellEnd"/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сечения</w:t>
      </w:r>
      <w:r w:rsidRPr="00A33961">
        <w:rPr>
          <w:spacing w:val="2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материала.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2" w:line="252" w:lineRule="auto"/>
        <w:ind w:left="513" w:hanging="248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8.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 xml:space="preserve">Проверка правила сложения напряжений при </w:t>
      </w:r>
      <w:proofErr w:type="spellStart"/>
      <w:proofErr w:type="gramStart"/>
      <w:r w:rsidRPr="00A33961">
        <w:rPr>
          <w:w w:val="110"/>
          <w:sz w:val="16"/>
          <w:szCs w:val="16"/>
        </w:rPr>
        <w:t>последова</w:t>
      </w:r>
      <w:proofErr w:type="spellEnd"/>
      <w:r w:rsidRPr="00A33961">
        <w:rPr>
          <w:w w:val="110"/>
          <w:sz w:val="16"/>
          <w:szCs w:val="16"/>
        </w:rPr>
        <w:t>­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тельном</w:t>
      </w:r>
      <w:proofErr w:type="gramEnd"/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соединении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двух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резисторов.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2" w:line="252" w:lineRule="auto"/>
        <w:ind w:left="513" w:right="155" w:hanging="248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9.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 xml:space="preserve">Проверка правила для силы тока при параллельном </w:t>
      </w:r>
      <w:proofErr w:type="spellStart"/>
      <w:proofErr w:type="gramStart"/>
      <w:r w:rsidRPr="00A33961">
        <w:rPr>
          <w:w w:val="110"/>
          <w:sz w:val="16"/>
          <w:szCs w:val="16"/>
        </w:rPr>
        <w:t>соеди</w:t>
      </w:r>
      <w:proofErr w:type="spellEnd"/>
      <w:r w:rsidRPr="00A33961">
        <w:rPr>
          <w:w w:val="110"/>
          <w:sz w:val="16"/>
          <w:szCs w:val="16"/>
        </w:rPr>
        <w:t>­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нении</w:t>
      </w:r>
      <w:proofErr w:type="gramEnd"/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резисторов.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2" w:line="252" w:lineRule="auto"/>
        <w:ind w:left="513" w:right="155" w:hanging="36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10.</w:t>
      </w:r>
      <w:r w:rsidRPr="00A33961">
        <w:rPr>
          <w:spacing w:val="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Определение</w:t>
      </w:r>
      <w:r w:rsidRPr="00A33961">
        <w:rPr>
          <w:spacing w:val="29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работы</w:t>
      </w:r>
      <w:r w:rsidRPr="00A33961">
        <w:rPr>
          <w:spacing w:val="3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электрического</w:t>
      </w:r>
      <w:r w:rsidRPr="00A33961">
        <w:rPr>
          <w:spacing w:val="3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тока,</w:t>
      </w:r>
      <w:r w:rsidRPr="00A33961">
        <w:rPr>
          <w:spacing w:val="29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идущего</w:t>
      </w:r>
      <w:r w:rsidRPr="00A33961">
        <w:rPr>
          <w:spacing w:val="3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через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резистор.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1" w:line="252" w:lineRule="auto"/>
        <w:ind w:left="513" w:hanging="36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11.</w:t>
      </w:r>
      <w:r w:rsidRPr="00A33961">
        <w:rPr>
          <w:spacing w:val="4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Определение</w:t>
      </w:r>
      <w:r w:rsidRPr="00A33961">
        <w:rPr>
          <w:spacing w:val="2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мощности</w:t>
      </w:r>
      <w:r w:rsidRPr="00A33961">
        <w:rPr>
          <w:spacing w:val="2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электрического</w:t>
      </w:r>
      <w:r w:rsidRPr="00A33961">
        <w:rPr>
          <w:spacing w:val="2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тока,</w:t>
      </w:r>
      <w:r w:rsidRPr="00A33961">
        <w:rPr>
          <w:spacing w:val="2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выделяемой</w:t>
      </w:r>
      <w:r w:rsidRPr="00A33961">
        <w:rPr>
          <w:spacing w:val="-4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на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резисторе.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2" w:line="252" w:lineRule="auto"/>
        <w:ind w:left="513" w:right="155" w:hanging="36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12.</w:t>
      </w:r>
      <w:r w:rsidRPr="00A33961">
        <w:rPr>
          <w:spacing w:val="1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Исследование</w:t>
      </w:r>
      <w:r w:rsidRPr="00A33961">
        <w:rPr>
          <w:spacing w:val="1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зависимости</w:t>
      </w:r>
      <w:r w:rsidRPr="00A33961">
        <w:rPr>
          <w:spacing w:val="1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силы</w:t>
      </w:r>
      <w:r w:rsidRPr="00A33961">
        <w:rPr>
          <w:spacing w:val="1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тока,</w:t>
      </w:r>
      <w:r w:rsidRPr="00A33961">
        <w:rPr>
          <w:spacing w:val="1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идущего</w:t>
      </w:r>
      <w:r w:rsidRPr="00A33961">
        <w:rPr>
          <w:spacing w:val="1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через</w:t>
      </w:r>
      <w:r w:rsidRPr="00A33961">
        <w:rPr>
          <w:spacing w:val="1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лам­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почку,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от</w:t>
      </w:r>
      <w:r w:rsidRPr="00A33961">
        <w:rPr>
          <w:spacing w:val="-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напряжения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на</w:t>
      </w:r>
      <w:r w:rsidRPr="00A33961">
        <w:rPr>
          <w:spacing w:val="-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ней.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1"/>
        <w:ind w:left="14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13.</w:t>
      </w:r>
      <w:r w:rsidRPr="00A33961">
        <w:rPr>
          <w:spacing w:val="2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Определение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КПД</w:t>
      </w:r>
      <w:r w:rsidRPr="00A33961">
        <w:rPr>
          <w:spacing w:val="-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нагревателя.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13" w:line="252" w:lineRule="auto"/>
        <w:ind w:left="513" w:hanging="367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14.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 xml:space="preserve">Исследование магнитного взаимодействия постоянных </w:t>
      </w:r>
      <w:proofErr w:type="gramStart"/>
      <w:r w:rsidRPr="00A33961">
        <w:rPr>
          <w:w w:val="105"/>
          <w:sz w:val="16"/>
          <w:szCs w:val="16"/>
        </w:rPr>
        <w:t>маг­</w:t>
      </w:r>
      <w:r w:rsidRPr="00A33961">
        <w:rPr>
          <w:spacing w:val="1"/>
          <w:w w:val="105"/>
          <w:sz w:val="16"/>
          <w:szCs w:val="16"/>
        </w:rPr>
        <w:t xml:space="preserve"> </w:t>
      </w:r>
      <w:proofErr w:type="spellStart"/>
      <w:r w:rsidRPr="00A33961">
        <w:rPr>
          <w:w w:val="105"/>
          <w:sz w:val="16"/>
          <w:szCs w:val="16"/>
        </w:rPr>
        <w:t>нитов</w:t>
      </w:r>
      <w:proofErr w:type="spellEnd"/>
      <w:proofErr w:type="gramEnd"/>
      <w:r w:rsidRPr="00A33961">
        <w:rPr>
          <w:w w:val="105"/>
          <w:sz w:val="16"/>
          <w:szCs w:val="16"/>
        </w:rPr>
        <w:t>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1" w:line="252" w:lineRule="auto"/>
        <w:ind w:left="513" w:right="155" w:hanging="36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15.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Изучение магнитного поля постоянных магнитов при их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объединении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разделении.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2" w:line="252" w:lineRule="auto"/>
        <w:ind w:left="513" w:hanging="36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16.</w:t>
      </w:r>
      <w:r w:rsidRPr="00A33961">
        <w:rPr>
          <w:spacing w:val="4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Исследование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действия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электрического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тока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на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магнитную</w:t>
      </w:r>
      <w:r w:rsidRPr="00A33961">
        <w:rPr>
          <w:spacing w:val="-4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стрелку.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2" w:line="252" w:lineRule="auto"/>
        <w:ind w:left="513" w:hanging="36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17.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 xml:space="preserve">Опыты, демонстрирующие зависимость силы </w:t>
      </w:r>
      <w:proofErr w:type="spellStart"/>
      <w:proofErr w:type="gramStart"/>
      <w:r w:rsidRPr="00A33961">
        <w:rPr>
          <w:w w:val="110"/>
          <w:sz w:val="16"/>
          <w:szCs w:val="16"/>
        </w:rPr>
        <w:t>взаимодей</w:t>
      </w:r>
      <w:proofErr w:type="spellEnd"/>
      <w:r w:rsidRPr="00A33961">
        <w:rPr>
          <w:w w:val="110"/>
          <w:sz w:val="16"/>
          <w:szCs w:val="16"/>
        </w:rPr>
        <w:t>­</w:t>
      </w:r>
      <w:r w:rsidRPr="00A33961">
        <w:rPr>
          <w:spacing w:val="1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ствия</w:t>
      </w:r>
      <w:proofErr w:type="spellEnd"/>
      <w:proofErr w:type="gramEnd"/>
      <w:r w:rsidRPr="00A33961">
        <w:rPr>
          <w:w w:val="110"/>
          <w:sz w:val="16"/>
          <w:szCs w:val="16"/>
        </w:rPr>
        <w:t xml:space="preserve"> катушки с током и магнита от силы тока и </w:t>
      </w:r>
      <w:proofErr w:type="spellStart"/>
      <w:r w:rsidRPr="00A33961">
        <w:rPr>
          <w:w w:val="110"/>
          <w:sz w:val="16"/>
          <w:szCs w:val="16"/>
        </w:rPr>
        <w:t>направле</w:t>
      </w:r>
      <w:proofErr w:type="spellEnd"/>
      <w:r w:rsidRPr="00A33961">
        <w:rPr>
          <w:w w:val="110"/>
          <w:sz w:val="16"/>
          <w:szCs w:val="16"/>
        </w:rPr>
        <w:t>­</w:t>
      </w:r>
      <w:r w:rsidRPr="00A33961">
        <w:rPr>
          <w:spacing w:val="-46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ния</w:t>
      </w:r>
      <w:proofErr w:type="spellEnd"/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тока</w:t>
      </w:r>
      <w:r w:rsidRPr="00A33961">
        <w:rPr>
          <w:spacing w:val="-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катушке.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2" w:line="252" w:lineRule="auto"/>
        <w:ind w:left="146" w:right="289"/>
        <w:rPr>
          <w:spacing w:val="1"/>
          <w:w w:val="105"/>
          <w:sz w:val="16"/>
          <w:szCs w:val="16"/>
        </w:rPr>
      </w:pPr>
      <w:r w:rsidRPr="00A33961">
        <w:rPr>
          <w:w w:val="105"/>
          <w:sz w:val="16"/>
          <w:szCs w:val="16"/>
        </w:rPr>
        <w:t>18.</w:t>
      </w:r>
      <w:r w:rsidRPr="00A33961">
        <w:rPr>
          <w:spacing w:val="29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Изучение</w:t>
      </w:r>
      <w:r w:rsidRPr="00A33961">
        <w:rPr>
          <w:spacing w:val="12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действия</w:t>
      </w:r>
      <w:r w:rsidRPr="00A33961">
        <w:rPr>
          <w:spacing w:val="1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магнитного</w:t>
      </w:r>
      <w:r w:rsidRPr="00A33961">
        <w:rPr>
          <w:spacing w:val="1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поля</w:t>
      </w:r>
      <w:r w:rsidRPr="00A33961">
        <w:rPr>
          <w:spacing w:val="1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на</w:t>
      </w:r>
      <w:r w:rsidRPr="00A33961">
        <w:rPr>
          <w:spacing w:val="1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проводник</w:t>
      </w:r>
      <w:r w:rsidRPr="00A33961">
        <w:rPr>
          <w:spacing w:val="12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</w:t>
      </w:r>
      <w:r w:rsidRPr="00A33961">
        <w:rPr>
          <w:spacing w:val="1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током.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19. Конструирование и изучение работы электродвигателя.</w:t>
      </w:r>
      <w:r w:rsidRPr="00A33961">
        <w:rPr>
          <w:spacing w:val="1"/>
          <w:w w:val="105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2" w:line="252" w:lineRule="auto"/>
        <w:ind w:left="146" w:right="289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20.</w:t>
      </w:r>
      <w:r w:rsidRPr="00A33961">
        <w:rPr>
          <w:spacing w:val="10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Измерение</w:t>
      </w:r>
      <w:r w:rsidRPr="00A33961">
        <w:rPr>
          <w:spacing w:val="5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КПД</w:t>
      </w:r>
      <w:r w:rsidRPr="00A33961">
        <w:rPr>
          <w:spacing w:val="6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электродвигательной</w:t>
      </w:r>
      <w:r w:rsidRPr="00A33961">
        <w:rPr>
          <w:spacing w:val="6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установки.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3" w:line="252" w:lineRule="auto"/>
        <w:ind w:left="513" w:right="155" w:hanging="367"/>
        <w:rPr>
          <w:sz w:val="16"/>
          <w:szCs w:val="16"/>
        </w:rPr>
      </w:pPr>
      <w:r w:rsidRPr="00A33961">
        <w:rPr>
          <w:spacing w:val="-1"/>
          <w:w w:val="110"/>
          <w:sz w:val="16"/>
          <w:szCs w:val="16"/>
        </w:rPr>
        <w:t>21.</w:t>
      </w:r>
      <w:r w:rsidRPr="00A33961">
        <w:rPr>
          <w:spacing w:val="3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Опыты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по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исследованию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явления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электромагнитной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 xml:space="preserve">индукции: исследование изменений значения и направления </w:t>
      </w:r>
      <w:proofErr w:type="gramStart"/>
      <w:r w:rsidRPr="00A33961">
        <w:rPr>
          <w:w w:val="110"/>
          <w:sz w:val="16"/>
          <w:szCs w:val="16"/>
        </w:rPr>
        <w:t>ин</w:t>
      </w:r>
      <w:r w:rsidRPr="00A33961">
        <w:rPr>
          <w:spacing w:val="-46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дукционного</w:t>
      </w:r>
      <w:proofErr w:type="spellEnd"/>
      <w:proofErr w:type="gramEnd"/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тока.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2"/>
        <w:keepNext w:val="0"/>
        <w:keepLines w:val="0"/>
        <w:numPr>
          <w:ilvl w:val="0"/>
          <w:numId w:val="31"/>
        </w:numPr>
        <w:tabs>
          <w:tab w:val="left" w:pos="313"/>
        </w:tabs>
        <w:spacing w:before="196"/>
        <w:ind w:left="312" w:hanging="196"/>
        <w:rPr>
          <w:rFonts w:ascii="Times New Roman" w:hAnsi="Times New Roman" w:cs="Times New Roman"/>
          <w:color w:val="auto"/>
          <w:sz w:val="16"/>
          <w:szCs w:val="16"/>
        </w:rPr>
      </w:pPr>
      <w:bookmarkStart w:id="2" w:name="_Toc105425966"/>
      <w:proofErr w:type="gramStart"/>
      <w:r w:rsidRPr="00A33961">
        <w:rPr>
          <w:rFonts w:ascii="Times New Roman" w:hAnsi="Times New Roman" w:cs="Times New Roman"/>
          <w:color w:val="auto"/>
          <w:w w:val="95"/>
          <w:sz w:val="16"/>
          <w:szCs w:val="16"/>
        </w:rPr>
        <w:t>к</w:t>
      </w:r>
      <w:proofErr w:type="gramEnd"/>
      <w:r w:rsidRPr="00A33961">
        <w:rPr>
          <w:rFonts w:ascii="Times New Roman" w:hAnsi="Times New Roman" w:cs="Times New Roman"/>
          <w:color w:val="auto"/>
          <w:w w:val="95"/>
          <w:sz w:val="16"/>
          <w:szCs w:val="16"/>
        </w:rPr>
        <w:t>ласс</w:t>
      </w:r>
      <w:bookmarkEnd w:id="2"/>
    </w:p>
    <w:p w:rsidR="00A33961" w:rsidRPr="00A33961" w:rsidRDefault="00A33961" w:rsidP="00A33961">
      <w:pPr>
        <w:pStyle w:val="4"/>
        <w:spacing w:before="67"/>
        <w:rPr>
          <w:rFonts w:ascii="Times New Roman" w:hAnsi="Times New Roman" w:cs="Times New Roman"/>
          <w:b w:val="0"/>
          <w:color w:val="auto"/>
          <w:sz w:val="16"/>
          <w:szCs w:val="16"/>
        </w:rPr>
      </w:pPr>
      <w:r w:rsidRPr="00A33961">
        <w:rPr>
          <w:rFonts w:ascii="Times New Roman" w:hAnsi="Times New Roman" w:cs="Times New Roman"/>
          <w:b w:val="0"/>
          <w:color w:val="auto"/>
          <w:w w:val="105"/>
          <w:sz w:val="16"/>
          <w:szCs w:val="16"/>
        </w:rPr>
        <w:lastRenderedPageBreak/>
        <w:t>Раздел</w:t>
      </w:r>
      <w:r w:rsidRPr="00A33961">
        <w:rPr>
          <w:rFonts w:ascii="Times New Roman" w:hAnsi="Times New Roman" w:cs="Times New Roman"/>
          <w:b w:val="0"/>
          <w:color w:val="auto"/>
          <w:spacing w:val="-11"/>
          <w:w w:val="10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w w:val="105"/>
          <w:sz w:val="16"/>
          <w:szCs w:val="16"/>
        </w:rPr>
        <w:t>8.</w:t>
      </w:r>
      <w:r w:rsidRPr="00A33961">
        <w:rPr>
          <w:rFonts w:ascii="Times New Roman" w:hAnsi="Times New Roman" w:cs="Times New Roman"/>
          <w:b w:val="0"/>
          <w:color w:val="auto"/>
          <w:spacing w:val="-10"/>
          <w:w w:val="10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w w:val="105"/>
          <w:sz w:val="16"/>
          <w:szCs w:val="16"/>
        </w:rPr>
        <w:t>Механические</w:t>
      </w:r>
      <w:r w:rsidRPr="00A33961">
        <w:rPr>
          <w:rFonts w:ascii="Times New Roman" w:hAnsi="Times New Roman" w:cs="Times New Roman"/>
          <w:b w:val="0"/>
          <w:color w:val="auto"/>
          <w:spacing w:val="-10"/>
          <w:w w:val="10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w w:val="105"/>
          <w:sz w:val="16"/>
          <w:szCs w:val="16"/>
        </w:rPr>
        <w:t>явления</w:t>
      </w:r>
    </w:p>
    <w:p w:rsidR="00A33961" w:rsidRPr="00A33961" w:rsidRDefault="00A33961" w:rsidP="00A33961">
      <w:pPr>
        <w:pStyle w:val="a5"/>
        <w:spacing w:before="12" w:line="252" w:lineRule="auto"/>
        <w:ind w:left="116" w:firstLine="226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Механическое движение.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Материальная точка.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Система от­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счёта.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Относительность механического движения.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Равномерное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прямолинейное движение.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Неравномерное прямолинейное дви</w:t>
      </w:r>
      <w:r w:rsidRPr="00A33961">
        <w:rPr>
          <w:w w:val="110"/>
          <w:sz w:val="16"/>
          <w:szCs w:val="16"/>
        </w:rPr>
        <w:t>жение.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Средняя и мгновенная скорость тела при неравномерном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движении.</w:t>
      </w:r>
      <w:r w:rsidRPr="00A33961">
        <w:rPr>
          <w:w w:val="174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Ускорение.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Равноускоренное прямолинейное движение.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Свободное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падение.</w:t>
      </w:r>
      <w:r w:rsidRPr="00A33961">
        <w:rPr>
          <w:spacing w:val="2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Опыты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Галилея.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7" w:line="254" w:lineRule="auto"/>
        <w:ind w:left="116" w:firstLine="226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Равномерное движение по окружности.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Период и частота обращения.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Линейная и угловая скорости.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Центростремительное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ускорение.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line="254" w:lineRule="auto"/>
        <w:ind w:left="116" w:firstLine="226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Первый закон Ньютона.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Второй закон Ньютона.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Третий закон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Ньютона.</w:t>
      </w:r>
      <w:r w:rsidRPr="00A33961">
        <w:rPr>
          <w:spacing w:val="2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Принцип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суперпозиции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сил.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line="254" w:lineRule="auto"/>
        <w:ind w:left="116" w:firstLine="226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Сила упругости.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Закон Гука.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Сила трения: сила трения скольжения,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сила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трения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покоя,</w:t>
      </w:r>
      <w:r w:rsidRPr="00A33961">
        <w:rPr>
          <w:spacing w:val="-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другие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виды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трения.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line="254" w:lineRule="auto"/>
        <w:ind w:left="116" w:firstLine="226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Сила тяжести и закон всемирного тяготения.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Ускорение сво</w:t>
      </w:r>
      <w:r w:rsidRPr="00A33961">
        <w:rPr>
          <w:w w:val="105"/>
          <w:sz w:val="16"/>
          <w:szCs w:val="16"/>
        </w:rPr>
        <w:t>бодного падения.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Движение планет вокруг Солнца (МС).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Первая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космическая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скорость.</w:t>
      </w:r>
      <w:r w:rsidRPr="00A33961">
        <w:rPr>
          <w:spacing w:val="2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Невесомость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перегрузки.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line="254" w:lineRule="auto"/>
        <w:ind w:left="116" w:right="155" w:firstLine="226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Равновесие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материальной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точки.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Абсолютно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твёрдое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тело.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Равновесие твёрдого тела с закреплённой осью вращения.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Момент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силы.</w:t>
      </w:r>
      <w:r w:rsidRPr="00A33961">
        <w:rPr>
          <w:spacing w:val="35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Центр</w:t>
      </w:r>
      <w:r w:rsidRPr="00A33961">
        <w:rPr>
          <w:spacing w:val="2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тяжести.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line="254" w:lineRule="auto"/>
        <w:ind w:left="116" w:firstLine="226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Импульс тела.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Изменение импульса.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Импульс силы.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Закон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сохранения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импульса.</w:t>
      </w:r>
      <w:r w:rsidRPr="00A33961">
        <w:rPr>
          <w:spacing w:val="2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Реактивное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движение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(МС).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line="254" w:lineRule="auto"/>
        <w:ind w:left="116" w:firstLine="226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Механическая работа и мощность.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Работа сил тяжести, упру­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гости,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трения.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Связь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энергии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работы.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Потенциальная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энергия</w:t>
      </w:r>
      <w:r w:rsidRPr="00A33961">
        <w:rPr>
          <w:spacing w:val="-4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тела, поднятого над поверхностью земли. Потенциальная энергия сжатой пружины.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Кинетическая энергия.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Теорема о кинетической</w:t>
      </w:r>
      <w:r w:rsidRPr="00A33961">
        <w:rPr>
          <w:spacing w:val="-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энергии.</w:t>
      </w:r>
      <w:r w:rsidRPr="00A33961">
        <w:rPr>
          <w:spacing w:val="1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Закон</w:t>
      </w:r>
      <w:r w:rsidRPr="00A33961">
        <w:rPr>
          <w:spacing w:val="-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сохранения</w:t>
      </w:r>
      <w:r w:rsidRPr="00A33961">
        <w:rPr>
          <w:spacing w:val="-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механической</w:t>
      </w:r>
      <w:r w:rsidRPr="00A33961">
        <w:rPr>
          <w:spacing w:val="-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энергии.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5"/>
        <w:spacing w:before="0"/>
        <w:rPr>
          <w:rFonts w:ascii="Times New Roman" w:hAnsi="Times New Roman" w:cs="Times New Roman"/>
          <w:color w:val="auto"/>
          <w:sz w:val="16"/>
          <w:szCs w:val="16"/>
        </w:rPr>
      </w:pPr>
      <w:r w:rsidRPr="00A33961">
        <w:rPr>
          <w:rFonts w:ascii="Times New Roman" w:hAnsi="Times New Roman" w:cs="Times New Roman"/>
          <w:color w:val="auto"/>
          <w:w w:val="130"/>
          <w:sz w:val="16"/>
          <w:szCs w:val="16"/>
        </w:rPr>
        <w:t>Демонстрации</w:t>
      </w:r>
    </w:p>
    <w:p w:rsidR="00A33961" w:rsidRPr="00A33961" w:rsidRDefault="00A33961" w:rsidP="00A33961">
      <w:pPr>
        <w:pStyle w:val="a5"/>
        <w:spacing w:before="7" w:line="254" w:lineRule="auto"/>
        <w:ind w:left="513" w:hanging="248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1.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Наблюдение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механического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движения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тела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относительно</w:t>
      </w:r>
      <w:r w:rsidRPr="00A33961">
        <w:rPr>
          <w:spacing w:val="-4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разных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тел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отсчёта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line="254" w:lineRule="auto"/>
        <w:ind w:left="513" w:hanging="248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2.</w:t>
      </w:r>
      <w:r w:rsidRPr="00A33961">
        <w:rPr>
          <w:spacing w:val="16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Сравнение</w:t>
      </w:r>
      <w:r w:rsidRPr="00A33961">
        <w:rPr>
          <w:spacing w:val="3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путей</w:t>
      </w:r>
      <w:r w:rsidRPr="00A33961">
        <w:rPr>
          <w:spacing w:val="35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</w:t>
      </w:r>
      <w:r w:rsidRPr="00A33961">
        <w:rPr>
          <w:spacing w:val="35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траекторий</w:t>
      </w:r>
      <w:r w:rsidRPr="00A33961">
        <w:rPr>
          <w:spacing w:val="3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движения</w:t>
      </w:r>
      <w:r w:rsidRPr="00A33961">
        <w:rPr>
          <w:spacing w:val="35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одного</w:t>
      </w:r>
      <w:r w:rsidRPr="00A33961">
        <w:rPr>
          <w:spacing w:val="35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</w:t>
      </w:r>
      <w:r w:rsidRPr="00A33961">
        <w:rPr>
          <w:spacing w:val="35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того</w:t>
      </w:r>
      <w:r w:rsidRPr="00A33961">
        <w:rPr>
          <w:spacing w:val="3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же</w:t>
      </w:r>
      <w:r w:rsidRPr="00A33961">
        <w:rPr>
          <w:spacing w:val="-4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тела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относительно</w:t>
      </w:r>
      <w:r w:rsidRPr="00A33961">
        <w:rPr>
          <w:spacing w:val="2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разных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тел</w:t>
      </w:r>
      <w:r w:rsidRPr="00A33961">
        <w:rPr>
          <w:spacing w:val="2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отсчёта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line="254" w:lineRule="auto"/>
        <w:ind w:left="513" w:hanging="248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3.</w:t>
      </w:r>
      <w:r w:rsidRPr="00A33961">
        <w:rPr>
          <w:spacing w:val="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Измерение</w:t>
      </w:r>
      <w:r w:rsidRPr="00A33961">
        <w:rPr>
          <w:spacing w:val="2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скорости</w:t>
      </w:r>
      <w:r w:rsidRPr="00A33961">
        <w:rPr>
          <w:spacing w:val="2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2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ускорения</w:t>
      </w:r>
      <w:r w:rsidRPr="00A33961">
        <w:rPr>
          <w:spacing w:val="2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прямолинейного</w:t>
      </w:r>
      <w:r w:rsidRPr="00A33961">
        <w:rPr>
          <w:spacing w:val="2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движения.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line="254" w:lineRule="auto"/>
        <w:ind w:left="266" w:right="637"/>
        <w:rPr>
          <w:spacing w:val="-44"/>
          <w:w w:val="105"/>
          <w:sz w:val="16"/>
          <w:szCs w:val="16"/>
        </w:rPr>
      </w:pPr>
      <w:r w:rsidRPr="00A33961">
        <w:rPr>
          <w:w w:val="105"/>
          <w:sz w:val="16"/>
          <w:szCs w:val="16"/>
        </w:rPr>
        <w:t>4. Исследование признаков равноускоренного движения</w:t>
      </w:r>
      <w:r w:rsidRPr="00A33961">
        <w:rPr>
          <w:spacing w:val="-44"/>
          <w:w w:val="105"/>
          <w:sz w:val="16"/>
          <w:szCs w:val="16"/>
        </w:rPr>
        <w:t xml:space="preserve"> .</w:t>
      </w:r>
    </w:p>
    <w:p w:rsidR="00A33961" w:rsidRPr="00A33961" w:rsidRDefault="00A33961" w:rsidP="00A33961">
      <w:pPr>
        <w:pStyle w:val="a5"/>
        <w:spacing w:line="254" w:lineRule="auto"/>
        <w:ind w:left="266" w:right="63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5.</w:t>
      </w:r>
      <w:r w:rsidRPr="00A33961">
        <w:rPr>
          <w:spacing w:val="3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Наблюдение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движения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тела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окружности.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line="254" w:lineRule="auto"/>
        <w:ind w:left="513" w:hanging="248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6.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Наблюдение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механических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явлений,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 xml:space="preserve">происходящих в </w:t>
      </w:r>
      <w:proofErr w:type="gramStart"/>
      <w:r w:rsidRPr="00A33961">
        <w:rPr>
          <w:w w:val="105"/>
          <w:sz w:val="16"/>
          <w:szCs w:val="16"/>
        </w:rPr>
        <w:t>си­</w:t>
      </w:r>
      <w:r w:rsidRPr="00A33961">
        <w:rPr>
          <w:spacing w:val="1"/>
          <w:w w:val="105"/>
          <w:sz w:val="16"/>
          <w:szCs w:val="16"/>
        </w:rPr>
        <w:t xml:space="preserve"> </w:t>
      </w:r>
      <w:proofErr w:type="spellStart"/>
      <w:r w:rsidRPr="00A33961">
        <w:rPr>
          <w:w w:val="105"/>
          <w:sz w:val="16"/>
          <w:szCs w:val="16"/>
        </w:rPr>
        <w:t>стеме</w:t>
      </w:r>
      <w:proofErr w:type="spellEnd"/>
      <w:proofErr w:type="gramEnd"/>
      <w:r w:rsidRPr="00A33961">
        <w:rPr>
          <w:w w:val="105"/>
          <w:sz w:val="16"/>
          <w:szCs w:val="16"/>
        </w:rPr>
        <w:t xml:space="preserve"> отсчёта «Тележка» при её равномерном и ускоренном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движении</w:t>
      </w:r>
      <w:r w:rsidRPr="00A33961">
        <w:rPr>
          <w:spacing w:val="2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относительно</w:t>
      </w:r>
      <w:r w:rsidRPr="00A33961">
        <w:rPr>
          <w:spacing w:val="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кабинета</w:t>
      </w:r>
      <w:r w:rsidRPr="00A33961">
        <w:rPr>
          <w:spacing w:val="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физики.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line="254" w:lineRule="auto"/>
        <w:ind w:left="513" w:right="155" w:hanging="248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7.</w:t>
      </w:r>
      <w:r w:rsidRPr="00A33961">
        <w:rPr>
          <w:spacing w:val="20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Зависимость</w:t>
      </w:r>
      <w:r w:rsidRPr="00A33961">
        <w:rPr>
          <w:spacing w:val="35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ускорения</w:t>
      </w:r>
      <w:r w:rsidRPr="00A33961">
        <w:rPr>
          <w:spacing w:val="36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тела</w:t>
      </w:r>
      <w:r w:rsidRPr="00A33961">
        <w:rPr>
          <w:spacing w:val="35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от</w:t>
      </w:r>
      <w:r w:rsidRPr="00A33961">
        <w:rPr>
          <w:spacing w:val="36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массы</w:t>
      </w:r>
      <w:r w:rsidRPr="00A33961">
        <w:rPr>
          <w:spacing w:val="36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тела</w:t>
      </w:r>
      <w:r w:rsidRPr="00A33961">
        <w:rPr>
          <w:spacing w:val="35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</w:t>
      </w:r>
      <w:r w:rsidRPr="00A33961">
        <w:rPr>
          <w:spacing w:val="36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действующей</w:t>
      </w:r>
      <w:r w:rsidRPr="00A33961">
        <w:rPr>
          <w:spacing w:val="-4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на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него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силы.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line="254" w:lineRule="auto"/>
        <w:ind w:left="265" w:right="924"/>
        <w:rPr>
          <w:sz w:val="16"/>
          <w:szCs w:val="16"/>
        </w:rPr>
      </w:pPr>
      <w:r w:rsidRPr="00A33961">
        <w:rPr>
          <w:w w:val="105"/>
          <w:sz w:val="16"/>
          <w:szCs w:val="16"/>
        </w:rPr>
        <w:t xml:space="preserve">8.  </w:t>
      </w:r>
      <w:r w:rsidRPr="00A33961">
        <w:rPr>
          <w:spacing w:val="20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Наблюдение</w:t>
      </w:r>
      <w:r w:rsidRPr="00A33961">
        <w:rPr>
          <w:spacing w:val="10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равенства</w:t>
      </w:r>
      <w:r w:rsidRPr="00A33961">
        <w:rPr>
          <w:spacing w:val="10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сил</w:t>
      </w:r>
      <w:r w:rsidRPr="00A33961">
        <w:rPr>
          <w:spacing w:val="1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при</w:t>
      </w:r>
      <w:r w:rsidRPr="00A33961">
        <w:rPr>
          <w:spacing w:val="10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взаимодействии</w:t>
      </w:r>
      <w:r w:rsidRPr="00A33961">
        <w:rPr>
          <w:spacing w:val="10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тел.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9.</w:t>
      </w:r>
      <w:r w:rsidRPr="00A33961">
        <w:rPr>
          <w:spacing w:val="15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Изменение</w:t>
      </w:r>
      <w:r w:rsidRPr="00A33961">
        <w:rPr>
          <w:spacing w:val="7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веса</w:t>
      </w:r>
      <w:r w:rsidRPr="00A33961">
        <w:rPr>
          <w:spacing w:val="8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тела</w:t>
      </w:r>
      <w:r w:rsidRPr="00A33961">
        <w:rPr>
          <w:spacing w:val="8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при</w:t>
      </w:r>
      <w:r w:rsidRPr="00A33961">
        <w:rPr>
          <w:spacing w:val="8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ускоренном</w:t>
      </w:r>
      <w:r w:rsidRPr="00A33961">
        <w:rPr>
          <w:spacing w:val="8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движении.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line="233" w:lineRule="exact"/>
        <w:ind w:left="146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10.</w:t>
      </w:r>
      <w:r w:rsidRPr="00A33961">
        <w:rPr>
          <w:spacing w:val="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Передача</w:t>
      </w:r>
      <w:r w:rsidRPr="00A33961">
        <w:rPr>
          <w:spacing w:val="-1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импульса</w:t>
      </w:r>
      <w:r w:rsidRPr="00A33961">
        <w:rPr>
          <w:spacing w:val="-1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при</w:t>
      </w:r>
      <w:r w:rsidRPr="00A33961">
        <w:rPr>
          <w:spacing w:val="-1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взаимодействии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тел.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7"/>
        <w:ind w:left="146"/>
        <w:rPr>
          <w:sz w:val="16"/>
          <w:szCs w:val="16"/>
        </w:rPr>
      </w:pPr>
      <w:r w:rsidRPr="00A33961">
        <w:rPr>
          <w:w w:val="105"/>
          <w:sz w:val="16"/>
          <w:szCs w:val="16"/>
        </w:rPr>
        <w:t xml:space="preserve">11. </w:t>
      </w:r>
      <w:r w:rsidRPr="00A33961">
        <w:rPr>
          <w:spacing w:val="29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Преобразования</w:t>
      </w:r>
      <w:r w:rsidRPr="00A33961">
        <w:rPr>
          <w:spacing w:val="1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энергии</w:t>
      </w:r>
      <w:r w:rsidRPr="00A33961">
        <w:rPr>
          <w:spacing w:val="1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при</w:t>
      </w:r>
      <w:r w:rsidRPr="00A33961">
        <w:rPr>
          <w:spacing w:val="1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взаимодействии</w:t>
      </w:r>
      <w:r w:rsidRPr="00A33961">
        <w:rPr>
          <w:spacing w:val="1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тел.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13"/>
        <w:ind w:left="147"/>
        <w:rPr>
          <w:sz w:val="16"/>
          <w:szCs w:val="16"/>
        </w:rPr>
      </w:pPr>
      <w:r w:rsidRPr="00A33961">
        <w:rPr>
          <w:spacing w:val="-1"/>
          <w:w w:val="110"/>
          <w:sz w:val="16"/>
          <w:szCs w:val="16"/>
        </w:rPr>
        <w:t>12</w:t>
      </w:r>
      <w:r w:rsidRPr="00A33961">
        <w:rPr>
          <w:spacing w:val="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Сохранение</w:t>
      </w:r>
      <w:r w:rsidRPr="00A33961">
        <w:rPr>
          <w:spacing w:val="-1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импульса</w:t>
      </w:r>
      <w:r w:rsidRPr="00A33961">
        <w:rPr>
          <w:spacing w:val="-1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при</w:t>
      </w:r>
      <w:r w:rsidRPr="00A33961">
        <w:rPr>
          <w:spacing w:val="-1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неупругом</w:t>
      </w:r>
      <w:r w:rsidRPr="00A33961">
        <w:rPr>
          <w:spacing w:val="-1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взаимодействии.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rPr>
          <w:rFonts w:ascii="Times New Roman" w:hAnsi="Times New Roman" w:cs="Times New Roman"/>
          <w:sz w:val="16"/>
          <w:szCs w:val="16"/>
        </w:rPr>
        <w:sectPr w:rsidR="00A33961" w:rsidRPr="00A33961" w:rsidSect="00A33961">
          <w:pgSz w:w="7830" w:h="12020"/>
          <w:pgMar w:top="620" w:right="2160" w:bottom="900" w:left="284" w:header="0" w:footer="709" w:gutter="0"/>
          <w:cols w:space="720"/>
        </w:sectPr>
      </w:pPr>
    </w:p>
    <w:p w:rsidR="00A33961" w:rsidRPr="00A33961" w:rsidRDefault="00A33961" w:rsidP="00A33961">
      <w:pPr>
        <w:pStyle w:val="a5"/>
        <w:spacing w:before="67" w:line="254" w:lineRule="auto"/>
        <w:ind w:left="513" w:right="155" w:hanging="367"/>
        <w:rPr>
          <w:sz w:val="16"/>
          <w:szCs w:val="16"/>
        </w:rPr>
      </w:pPr>
      <w:r w:rsidRPr="00A33961">
        <w:rPr>
          <w:w w:val="110"/>
          <w:sz w:val="16"/>
          <w:szCs w:val="16"/>
        </w:rPr>
        <w:lastRenderedPageBreak/>
        <w:t>13.</w:t>
      </w:r>
      <w:r w:rsidRPr="00A33961">
        <w:rPr>
          <w:spacing w:val="9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Сохранение</w:t>
      </w:r>
      <w:r w:rsidRPr="00A33961">
        <w:rPr>
          <w:spacing w:val="2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импульса</w:t>
      </w:r>
      <w:r w:rsidRPr="00A33961">
        <w:rPr>
          <w:spacing w:val="2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при</w:t>
      </w:r>
      <w:r w:rsidRPr="00A33961">
        <w:rPr>
          <w:spacing w:val="27"/>
          <w:w w:val="110"/>
          <w:sz w:val="16"/>
          <w:szCs w:val="16"/>
        </w:rPr>
        <w:t xml:space="preserve"> </w:t>
      </w:r>
      <w:proofErr w:type="gramStart"/>
      <w:r w:rsidRPr="00A33961">
        <w:rPr>
          <w:w w:val="110"/>
          <w:sz w:val="16"/>
          <w:szCs w:val="16"/>
        </w:rPr>
        <w:t>абсолютно</w:t>
      </w:r>
      <w:r w:rsidRPr="00A33961">
        <w:rPr>
          <w:spacing w:val="2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упругом</w:t>
      </w:r>
      <w:proofErr w:type="gramEnd"/>
      <w:r w:rsidRPr="00A33961">
        <w:rPr>
          <w:spacing w:val="2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взаимодействии.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1"/>
        <w:ind w:left="147"/>
        <w:rPr>
          <w:sz w:val="16"/>
          <w:szCs w:val="16"/>
        </w:rPr>
      </w:pPr>
      <w:r w:rsidRPr="00A33961">
        <w:rPr>
          <w:spacing w:val="-1"/>
          <w:w w:val="110"/>
          <w:sz w:val="16"/>
          <w:szCs w:val="16"/>
        </w:rPr>
        <w:t>14.</w:t>
      </w:r>
      <w:r w:rsidRPr="00A33961">
        <w:rPr>
          <w:spacing w:val="12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Наблюдение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реактивного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движения.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14" w:line="254" w:lineRule="auto"/>
        <w:ind w:left="146" w:right="155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15.</w:t>
      </w:r>
      <w:r w:rsidRPr="00A33961">
        <w:rPr>
          <w:spacing w:val="37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Сохранение</w:t>
      </w:r>
      <w:r w:rsidRPr="00A33961">
        <w:rPr>
          <w:spacing w:val="15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механической</w:t>
      </w:r>
      <w:r w:rsidRPr="00A33961">
        <w:rPr>
          <w:spacing w:val="16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энергии</w:t>
      </w:r>
      <w:r w:rsidRPr="00A33961">
        <w:rPr>
          <w:spacing w:val="16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при</w:t>
      </w:r>
      <w:r w:rsidRPr="00A33961">
        <w:rPr>
          <w:spacing w:val="16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свободном</w:t>
      </w:r>
      <w:r w:rsidRPr="00A33961">
        <w:rPr>
          <w:spacing w:val="16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падении.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16.</w:t>
      </w:r>
      <w:r w:rsidRPr="00A33961">
        <w:rPr>
          <w:spacing w:val="1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Сохранение</w:t>
      </w:r>
      <w:r w:rsidRPr="00A33961">
        <w:rPr>
          <w:spacing w:val="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механической</w:t>
      </w:r>
      <w:r w:rsidRPr="00A33961">
        <w:rPr>
          <w:spacing w:val="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энергии</w:t>
      </w:r>
      <w:r w:rsidRPr="00A33961">
        <w:rPr>
          <w:spacing w:val="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при</w:t>
      </w:r>
      <w:r w:rsidRPr="00A33961">
        <w:rPr>
          <w:spacing w:val="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движении</w:t>
      </w:r>
      <w:r w:rsidRPr="00A33961">
        <w:rPr>
          <w:spacing w:val="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тела</w:t>
      </w:r>
      <w:r w:rsidRPr="00A33961">
        <w:rPr>
          <w:spacing w:val="6"/>
          <w:w w:val="110"/>
          <w:sz w:val="16"/>
          <w:szCs w:val="16"/>
        </w:rPr>
        <w:t xml:space="preserve"> </w:t>
      </w:r>
      <w:proofErr w:type="gramStart"/>
      <w:r w:rsidRPr="00A33961">
        <w:rPr>
          <w:w w:val="110"/>
          <w:sz w:val="16"/>
          <w:szCs w:val="16"/>
        </w:rPr>
        <w:t>под</w:t>
      </w:r>
      <w:proofErr w:type="gramEnd"/>
    </w:p>
    <w:p w:rsidR="00A33961" w:rsidRPr="00A33961" w:rsidRDefault="00A33961" w:rsidP="00A33961">
      <w:pPr>
        <w:pStyle w:val="a5"/>
        <w:spacing w:before="1"/>
        <w:ind w:left="513"/>
        <w:rPr>
          <w:sz w:val="16"/>
          <w:szCs w:val="16"/>
        </w:rPr>
      </w:pPr>
      <w:r w:rsidRPr="00A33961">
        <w:rPr>
          <w:spacing w:val="-1"/>
          <w:w w:val="110"/>
          <w:sz w:val="16"/>
          <w:szCs w:val="16"/>
        </w:rPr>
        <w:t>действием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пружины.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5"/>
        <w:spacing w:before="18"/>
        <w:jc w:val="both"/>
        <w:rPr>
          <w:rFonts w:ascii="Times New Roman" w:hAnsi="Times New Roman" w:cs="Times New Roman"/>
          <w:color w:val="auto"/>
          <w:sz w:val="16"/>
          <w:szCs w:val="16"/>
        </w:rPr>
      </w:pP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Лабораторные</w:t>
      </w:r>
      <w:r w:rsidRPr="00A33961">
        <w:rPr>
          <w:rFonts w:ascii="Times New Roman" w:hAnsi="Times New Roman" w:cs="Times New Roman"/>
          <w:color w:val="auto"/>
          <w:spacing w:val="38"/>
          <w:w w:val="12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работы</w:t>
      </w:r>
      <w:r w:rsidRPr="00A33961">
        <w:rPr>
          <w:rFonts w:ascii="Times New Roman" w:hAnsi="Times New Roman" w:cs="Times New Roman"/>
          <w:color w:val="auto"/>
          <w:spacing w:val="39"/>
          <w:w w:val="12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и</w:t>
      </w:r>
      <w:r w:rsidRPr="00A33961">
        <w:rPr>
          <w:rFonts w:ascii="Times New Roman" w:hAnsi="Times New Roman" w:cs="Times New Roman"/>
          <w:color w:val="auto"/>
          <w:spacing w:val="39"/>
          <w:w w:val="12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опыты</w:t>
      </w:r>
    </w:p>
    <w:p w:rsidR="00A33961" w:rsidRPr="00A33961" w:rsidRDefault="00A33961" w:rsidP="00A33961">
      <w:pPr>
        <w:pStyle w:val="a5"/>
        <w:spacing w:before="16" w:line="254" w:lineRule="auto"/>
        <w:ind w:left="513" w:hanging="248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1. Конструирование тракта для разгона и дальнейшего равномерного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движения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шарика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или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тележки.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1" w:line="254" w:lineRule="auto"/>
        <w:ind w:left="513" w:right="155" w:hanging="248"/>
        <w:rPr>
          <w:sz w:val="16"/>
          <w:szCs w:val="16"/>
        </w:rPr>
      </w:pPr>
      <w:r w:rsidRPr="00A33961">
        <w:rPr>
          <w:spacing w:val="-1"/>
          <w:w w:val="110"/>
          <w:sz w:val="16"/>
          <w:szCs w:val="16"/>
        </w:rPr>
        <w:t>2.</w:t>
      </w:r>
      <w:r w:rsidRPr="00A33961">
        <w:rPr>
          <w:spacing w:val="4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Определение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средней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скорости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скольжения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бруска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или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движения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шарика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наклонной</w:t>
      </w:r>
      <w:r w:rsidRPr="00A33961">
        <w:rPr>
          <w:spacing w:val="-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плоскости.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1" w:line="254" w:lineRule="auto"/>
        <w:ind w:left="513" w:right="155" w:hanging="248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3.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Определение ускорения тела при равноускоренном движении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наклонной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плоскости.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1" w:line="254" w:lineRule="auto"/>
        <w:ind w:left="513" w:hanging="248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4.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Исследование зависимости пути от времени при равноускоренном</w:t>
      </w:r>
      <w:r w:rsidRPr="00A33961">
        <w:rPr>
          <w:spacing w:val="2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движении</w:t>
      </w:r>
      <w:r w:rsidRPr="00A33961">
        <w:rPr>
          <w:spacing w:val="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без</w:t>
      </w:r>
      <w:r w:rsidRPr="00A33961">
        <w:rPr>
          <w:spacing w:val="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начальной</w:t>
      </w:r>
      <w:r w:rsidRPr="00A33961">
        <w:rPr>
          <w:spacing w:val="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скорости.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1" w:line="254" w:lineRule="auto"/>
        <w:ind w:left="513" w:hanging="248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5.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Проверка гипотезы: если при равноускоренном движении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без начальной скорости пути относятся как ряд нечётных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чисел,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то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соответствующие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промежутки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времени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одинаковы.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1" w:line="254" w:lineRule="auto"/>
        <w:ind w:left="513" w:right="155" w:hanging="248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6.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Исследование зависимости силы трения скольжения от силы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нормального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давления.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1" w:line="254" w:lineRule="auto"/>
        <w:ind w:left="266" w:right="1240" w:hanging="1"/>
        <w:rPr>
          <w:spacing w:val="1"/>
          <w:w w:val="110"/>
          <w:sz w:val="16"/>
          <w:szCs w:val="16"/>
        </w:rPr>
      </w:pPr>
      <w:r w:rsidRPr="00A33961">
        <w:rPr>
          <w:spacing w:val="-1"/>
          <w:w w:val="110"/>
          <w:sz w:val="16"/>
          <w:szCs w:val="16"/>
        </w:rPr>
        <w:t>7.</w:t>
      </w:r>
      <w:r w:rsidRPr="00A33961">
        <w:rPr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 xml:space="preserve">Определение коэффициента </w:t>
      </w:r>
      <w:r w:rsidRPr="00A33961">
        <w:rPr>
          <w:w w:val="110"/>
          <w:sz w:val="16"/>
          <w:szCs w:val="16"/>
        </w:rPr>
        <w:t>трения скольжения.</w:t>
      </w:r>
      <w:r w:rsidRPr="00A33961">
        <w:rPr>
          <w:spacing w:val="1"/>
          <w:w w:val="110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1" w:line="254" w:lineRule="auto"/>
        <w:ind w:left="266" w:right="1240" w:hanging="1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8</w:t>
      </w:r>
      <w:r w:rsidRPr="00A33961">
        <w:rPr>
          <w:spacing w:val="3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Определение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жёсткости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пружины.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1" w:line="254" w:lineRule="auto"/>
        <w:ind w:left="513" w:right="155" w:hanging="248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9.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Определение работы силы трения при равномерном движении</w:t>
      </w:r>
      <w:r w:rsidRPr="00A33961">
        <w:rPr>
          <w:spacing w:val="2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тела</w:t>
      </w:r>
      <w:r w:rsidRPr="00A33961">
        <w:rPr>
          <w:spacing w:val="2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по</w:t>
      </w:r>
      <w:r w:rsidRPr="00A33961">
        <w:rPr>
          <w:spacing w:val="2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горизонтальной</w:t>
      </w:r>
      <w:r w:rsidRPr="00A33961">
        <w:rPr>
          <w:spacing w:val="2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поверхности.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1" w:line="254" w:lineRule="auto"/>
        <w:ind w:left="513" w:hanging="36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10.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Определение работы силы упругости при подъёме груза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использованием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неподвижного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подвижного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блоков.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1"/>
        <w:ind w:left="14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11.</w:t>
      </w:r>
      <w:r w:rsidRPr="00A33961">
        <w:rPr>
          <w:spacing w:val="2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Изучение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закона</w:t>
      </w:r>
      <w:r w:rsidRPr="00A33961">
        <w:rPr>
          <w:spacing w:val="-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сохранения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энергии</w:t>
      </w:r>
      <w:r w:rsidRPr="00A33961">
        <w:rPr>
          <w:w w:val="174"/>
          <w:sz w:val="16"/>
          <w:szCs w:val="16"/>
        </w:rPr>
        <w:t>.</w:t>
      </w:r>
    </w:p>
    <w:p w:rsidR="00A33961" w:rsidRPr="00A33961" w:rsidRDefault="00A33961" w:rsidP="00A33961">
      <w:pPr>
        <w:pStyle w:val="4"/>
        <w:spacing w:before="181"/>
        <w:rPr>
          <w:rFonts w:ascii="Times New Roman" w:hAnsi="Times New Roman" w:cs="Times New Roman"/>
          <w:b w:val="0"/>
          <w:color w:val="auto"/>
          <w:sz w:val="16"/>
          <w:szCs w:val="16"/>
        </w:rPr>
      </w:pPr>
      <w:r w:rsidRPr="00A33961">
        <w:rPr>
          <w:rFonts w:ascii="Times New Roman" w:hAnsi="Times New Roman" w:cs="Times New Roman"/>
          <w:b w:val="0"/>
          <w:color w:val="auto"/>
          <w:spacing w:val="-1"/>
          <w:w w:val="105"/>
          <w:sz w:val="16"/>
          <w:szCs w:val="16"/>
        </w:rPr>
        <w:t>Раздел</w:t>
      </w:r>
      <w:r w:rsidRPr="00A33961">
        <w:rPr>
          <w:rFonts w:ascii="Times New Roman" w:hAnsi="Times New Roman" w:cs="Times New Roman"/>
          <w:b w:val="0"/>
          <w:color w:val="auto"/>
          <w:spacing w:val="-11"/>
          <w:w w:val="10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spacing w:val="-1"/>
          <w:w w:val="105"/>
          <w:sz w:val="16"/>
          <w:szCs w:val="16"/>
        </w:rPr>
        <w:t>9.</w:t>
      </w:r>
      <w:r w:rsidRPr="00A33961">
        <w:rPr>
          <w:rFonts w:ascii="Times New Roman" w:hAnsi="Times New Roman" w:cs="Times New Roman"/>
          <w:b w:val="0"/>
          <w:color w:val="auto"/>
          <w:spacing w:val="-10"/>
          <w:w w:val="10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spacing w:val="-1"/>
          <w:w w:val="105"/>
          <w:sz w:val="16"/>
          <w:szCs w:val="16"/>
        </w:rPr>
        <w:t>Механические</w:t>
      </w:r>
      <w:r w:rsidRPr="00A33961">
        <w:rPr>
          <w:rFonts w:ascii="Times New Roman" w:hAnsi="Times New Roman" w:cs="Times New Roman"/>
          <w:b w:val="0"/>
          <w:color w:val="auto"/>
          <w:spacing w:val="-10"/>
          <w:w w:val="10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w w:val="105"/>
          <w:sz w:val="16"/>
          <w:szCs w:val="16"/>
        </w:rPr>
        <w:t>колебания</w:t>
      </w:r>
      <w:r w:rsidRPr="00A33961">
        <w:rPr>
          <w:rFonts w:ascii="Times New Roman" w:hAnsi="Times New Roman" w:cs="Times New Roman"/>
          <w:b w:val="0"/>
          <w:color w:val="auto"/>
          <w:spacing w:val="-10"/>
          <w:w w:val="10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w w:val="105"/>
          <w:sz w:val="16"/>
          <w:szCs w:val="16"/>
        </w:rPr>
        <w:t>и</w:t>
      </w:r>
      <w:r w:rsidRPr="00A33961">
        <w:rPr>
          <w:rFonts w:ascii="Times New Roman" w:hAnsi="Times New Roman" w:cs="Times New Roman"/>
          <w:b w:val="0"/>
          <w:color w:val="auto"/>
          <w:spacing w:val="-11"/>
          <w:w w:val="10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w w:val="105"/>
          <w:sz w:val="16"/>
          <w:szCs w:val="16"/>
        </w:rPr>
        <w:t>волны</w:t>
      </w:r>
    </w:p>
    <w:p w:rsidR="00A33961" w:rsidRPr="00A33961" w:rsidRDefault="00A33961" w:rsidP="00A33961">
      <w:pPr>
        <w:pStyle w:val="a5"/>
        <w:spacing w:before="14" w:line="254" w:lineRule="auto"/>
        <w:ind w:left="117" w:right="155" w:firstLine="226"/>
        <w:rPr>
          <w:sz w:val="16"/>
          <w:szCs w:val="16"/>
        </w:rPr>
      </w:pPr>
      <w:r w:rsidRPr="00A33961">
        <w:rPr>
          <w:spacing w:val="-1"/>
          <w:w w:val="110"/>
          <w:sz w:val="16"/>
          <w:szCs w:val="16"/>
        </w:rPr>
        <w:t>Колебательное</w:t>
      </w:r>
      <w:r w:rsidRPr="00A33961">
        <w:rPr>
          <w:spacing w:val="-6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движение.</w:t>
      </w:r>
      <w:r w:rsidRPr="00A33961">
        <w:rPr>
          <w:spacing w:val="4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Основные</w:t>
      </w:r>
      <w:r w:rsidRPr="00A33961">
        <w:rPr>
          <w:spacing w:val="-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характеристики</w:t>
      </w:r>
      <w:r w:rsidRPr="00A33961">
        <w:rPr>
          <w:spacing w:val="-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колебаний: период, частота, амплитуда.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Математический и пружинный маятники.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Превращение энергии при колебательном движении.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2" w:line="254" w:lineRule="auto"/>
        <w:ind w:left="117" w:firstLine="226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Затухающие</w:t>
      </w:r>
      <w:r w:rsidRPr="00A33961">
        <w:rPr>
          <w:spacing w:val="-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колебания.</w:t>
      </w:r>
      <w:r w:rsidRPr="00A33961">
        <w:rPr>
          <w:spacing w:val="1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Вынужденные</w:t>
      </w:r>
      <w:r w:rsidRPr="00A33961">
        <w:rPr>
          <w:spacing w:val="-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колебания.</w:t>
      </w:r>
      <w:r w:rsidRPr="00A33961">
        <w:rPr>
          <w:spacing w:val="1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Резонанс.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Механические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волны.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Свойства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механических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волн.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Про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дольные</w:t>
      </w:r>
      <w:r w:rsidRPr="00A33961">
        <w:rPr>
          <w:spacing w:val="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поперечные</w:t>
      </w:r>
      <w:r w:rsidRPr="00A33961">
        <w:rPr>
          <w:spacing w:val="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волны.</w:t>
      </w:r>
      <w:r w:rsidRPr="00A33961">
        <w:rPr>
          <w:spacing w:val="1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Длина</w:t>
      </w:r>
      <w:r w:rsidRPr="00A33961">
        <w:rPr>
          <w:spacing w:val="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волны</w:t>
      </w:r>
      <w:r w:rsidRPr="00A33961">
        <w:rPr>
          <w:spacing w:val="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скорость</w:t>
      </w:r>
      <w:r w:rsidRPr="00A33961">
        <w:rPr>
          <w:spacing w:val="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её</w:t>
      </w:r>
      <w:r w:rsidRPr="00A33961">
        <w:rPr>
          <w:spacing w:val="5"/>
          <w:w w:val="110"/>
          <w:sz w:val="16"/>
          <w:szCs w:val="16"/>
        </w:rPr>
        <w:t xml:space="preserve"> </w:t>
      </w:r>
      <w:proofErr w:type="gramStart"/>
      <w:r w:rsidRPr="00A33961">
        <w:rPr>
          <w:w w:val="110"/>
          <w:sz w:val="16"/>
          <w:szCs w:val="16"/>
        </w:rPr>
        <w:t>рас</w:t>
      </w:r>
      <w:r w:rsidRPr="00A33961">
        <w:rPr>
          <w:spacing w:val="-46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пространения</w:t>
      </w:r>
      <w:proofErr w:type="spellEnd"/>
      <w:proofErr w:type="gramEnd"/>
      <w:r w:rsidRPr="00A33961">
        <w:rPr>
          <w:w w:val="110"/>
          <w:sz w:val="16"/>
          <w:szCs w:val="16"/>
        </w:rPr>
        <w:t>.</w:t>
      </w:r>
      <w:r w:rsidRPr="00A33961">
        <w:rPr>
          <w:spacing w:val="1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Механические</w:t>
      </w:r>
      <w:r w:rsidRPr="00A33961">
        <w:rPr>
          <w:spacing w:val="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волны</w:t>
      </w:r>
      <w:r w:rsidRPr="00A33961">
        <w:rPr>
          <w:spacing w:val="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</w:t>
      </w:r>
      <w:r w:rsidRPr="00A33961">
        <w:rPr>
          <w:spacing w:val="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твёрдом</w:t>
      </w:r>
      <w:r w:rsidRPr="00A33961">
        <w:rPr>
          <w:spacing w:val="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теле,</w:t>
      </w:r>
      <w:r w:rsidRPr="00A33961">
        <w:rPr>
          <w:spacing w:val="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сейсмические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волны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(МС).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14" w:line="254" w:lineRule="auto"/>
        <w:ind w:left="117" w:firstLine="226"/>
        <w:rPr>
          <w:w w:val="174"/>
          <w:sz w:val="16"/>
          <w:szCs w:val="16"/>
        </w:rPr>
      </w:pPr>
      <w:r w:rsidRPr="00A33961">
        <w:rPr>
          <w:w w:val="110"/>
          <w:sz w:val="16"/>
          <w:szCs w:val="16"/>
        </w:rPr>
        <w:t>Звук.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Громкость звука и высота тона.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Отражение звука.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Инфразвук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ультразвук.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14" w:line="254" w:lineRule="auto"/>
        <w:ind w:left="117" w:firstLine="226"/>
        <w:rPr>
          <w:sz w:val="16"/>
          <w:szCs w:val="16"/>
        </w:rPr>
      </w:pPr>
      <w:r w:rsidRPr="00A33961">
        <w:rPr>
          <w:w w:val="130"/>
          <w:sz w:val="16"/>
          <w:szCs w:val="16"/>
        </w:rPr>
        <w:t>Демонстрации</w:t>
      </w:r>
    </w:p>
    <w:p w:rsidR="00A33961" w:rsidRPr="00A33961" w:rsidRDefault="00A33961" w:rsidP="00A33961">
      <w:pPr>
        <w:pStyle w:val="a5"/>
        <w:spacing w:before="12" w:line="249" w:lineRule="auto"/>
        <w:ind w:left="513" w:right="155" w:hanging="248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1.</w:t>
      </w:r>
      <w:r w:rsidRPr="00A33961">
        <w:rPr>
          <w:spacing w:val="9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Наблюдение</w:t>
      </w:r>
      <w:r w:rsidRPr="00A33961">
        <w:rPr>
          <w:spacing w:val="3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колебаний</w:t>
      </w:r>
      <w:r w:rsidRPr="00A33961">
        <w:rPr>
          <w:spacing w:val="3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тел</w:t>
      </w:r>
      <w:r w:rsidRPr="00A33961">
        <w:rPr>
          <w:spacing w:val="3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под</w:t>
      </w:r>
      <w:r w:rsidRPr="00A33961">
        <w:rPr>
          <w:spacing w:val="3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действием</w:t>
      </w:r>
      <w:r w:rsidRPr="00A33961">
        <w:rPr>
          <w:spacing w:val="3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силы</w:t>
      </w:r>
      <w:r w:rsidRPr="00A33961">
        <w:rPr>
          <w:spacing w:val="3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тяжести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силы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упругости.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line="247" w:lineRule="auto"/>
        <w:ind w:left="266" w:right="877"/>
        <w:rPr>
          <w:spacing w:val="-46"/>
          <w:w w:val="110"/>
          <w:sz w:val="16"/>
          <w:szCs w:val="16"/>
        </w:rPr>
      </w:pPr>
      <w:r w:rsidRPr="00A33961">
        <w:rPr>
          <w:w w:val="110"/>
          <w:sz w:val="16"/>
          <w:szCs w:val="16"/>
        </w:rPr>
        <w:t>2.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Наблюдение колебаний груза на нити и на пружине</w:t>
      </w:r>
      <w:r w:rsidRPr="00A33961">
        <w:rPr>
          <w:spacing w:val="-46"/>
          <w:w w:val="110"/>
          <w:sz w:val="16"/>
          <w:szCs w:val="16"/>
        </w:rPr>
        <w:t xml:space="preserve"> .</w:t>
      </w:r>
    </w:p>
    <w:p w:rsidR="00A33961" w:rsidRPr="00A33961" w:rsidRDefault="00A33961" w:rsidP="00A33961">
      <w:pPr>
        <w:pStyle w:val="a5"/>
        <w:spacing w:line="247" w:lineRule="auto"/>
        <w:ind w:left="266" w:right="87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3.</w:t>
      </w:r>
      <w:r w:rsidRPr="00A33961">
        <w:rPr>
          <w:spacing w:val="1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Наблюдение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вынужденных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колебаний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резонанса.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line="247" w:lineRule="auto"/>
        <w:ind w:left="513" w:hanging="248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4.</w:t>
      </w:r>
      <w:r w:rsidRPr="00A33961">
        <w:rPr>
          <w:spacing w:val="2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Распространение</w:t>
      </w:r>
      <w:r w:rsidRPr="00A33961">
        <w:rPr>
          <w:spacing w:val="30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продольных</w:t>
      </w:r>
      <w:r w:rsidRPr="00A33961">
        <w:rPr>
          <w:spacing w:val="30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</w:t>
      </w:r>
      <w:r w:rsidRPr="00A33961">
        <w:rPr>
          <w:spacing w:val="3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поперечных</w:t>
      </w:r>
      <w:r w:rsidRPr="00A33961">
        <w:rPr>
          <w:spacing w:val="30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волн</w:t>
      </w:r>
      <w:r w:rsidRPr="00A33961">
        <w:rPr>
          <w:spacing w:val="3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(на</w:t>
      </w:r>
      <w:r w:rsidRPr="00A33961">
        <w:rPr>
          <w:spacing w:val="30"/>
          <w:w w:val="105"/>
          <w:sz w:val="16"/>
          <w:szCs w:val="16"/>
        </w:rPr>
        <w:t xml:space="preserve"> </w:t>
      </w:r>
      <w:proofErr w:type="gramStart"/>
      <w:r w:rsidRPr="00A33961">
        <w:rPr>
          <w:w w:val="105"/>
          <w:sz w:val="16"/>
          <w:szCs w:val="16"/>
        </w:rPr>
        <w:t>моде</w:t>
      </w:r>
      <w:r w:rsidRPr="00A33961">
        <w:rPr>
          <w:spacing w:val="-4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ли</w:t>
      </w:r>
      <w:proofErr w:type="gramEnd"/>
      <w:r w:rsidRPr="00A33961">
        <w:rPr>
          <w:w w:val="105"/>
          <w:sz w:val="16"/>
          <w:szCs w:val="16"/>
        </w:rPr>
        <w:t>).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1" w:line="247" w:lineRule="auto"/>
        <w:ind w:left="266" w:right="995"/>
        <w:rPr>
          <w:sz w:val="16"/>
          <w:szCs w:val="16"/>
        </w:rPr>
      </w:pPr>
      <w:r w:rsidRPr="00A33961">
        <w:rPr>
          <w:w w:val="105"/>
          <w:sz w:val="16"/>
          <w:szCs w:val="16"/>
        </w:rPr>
        <w:t xml:space="preserve">5. </w:t>
      </w:r>
      <w:bookmarkStart w:id="3" w:name="_GoBack"/>
      <w:bookmarkEnd w:id="3"/>
      <w:r w:rsidRPr="00A33961">
        <w:rPr>
          <w:w w:val="105"/>
          <w:sz w:val="16"/>
          <w:szCs w:val="16"/>
        </w:rPr>
        <w:t>Наблюдение</w:t>
      </w:r>
      <w:r w:rsidRPr="00A33961">
        <w:rPr>
          <w:spacing w:val="1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зависимости</w:t>
      </w:r>
      <w:r w:rsidRPr="00A33961">
        <w:rPr>
          <w:spacing w:val="1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высоты</w:t>
      </w:r>
      <w:r w:rsidRPr="00A33961">
        <w:rPr>
          <w:spacing w:val="1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звука</w:t>
      </w:r>
      <w:r w:rsidRPr="00A33961">
        <w:rPr>
          <w:spacing w:val="1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от</w:t>
      </w:r>
      <w:r w:rsidRPr="00A33961">
        <w:rPr>
          <w:spacing w:val="1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частоты.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6.</w:t>
      </w:r>
      <w:r w:rsidRPr="00A33961">
        <w:rPr>
          <w:spacing w:val="46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Акустический</w:t>
      </w:r>
      <w:r w:rsidRPr="00A33961">
        <w:rPr>
          <w:spacing w:val="2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резонанс.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5"/>
        <w:rPr>
          <w:rFonts w:ascii="Times New Roman" w:hAnsi="Times New Roman" w:cs="Times New Roman"/>
          <w:color w:val="auto"/>
          <w:sz w:val="16"/>
          <w:szCs w:val="16"/>
        </w:rPr>
      </w:pP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Лабораторные</w:t>
      </w:r>
      <w:r w:rsidRPr="00A33961">
        <w:rPr>
          <w:rFonts w:ascii="Times New Roman" w:hAnsi="Times New Roman" w:cs="Times New Roman"/>
          <w:color w:val="auto"/>
          <w:spacing w:val="38"/>
          <w:w w:val="12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работы</w:t>
      </w:r>
      <w:r w:rsidRPr="00A33961">
        <w:rPr>
          <w:rFonts w:ascii="Times New Roman" w:hAnsi="Times New Roman" w:cs="Times New Roman"/>
          <w:color w:val="auto"/>
          <w:spacing w:val="39"/>
          <w:w w:val="12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и</w:t>
      </w:r>
      <w:r w:rsidRPr="00A33961">
        <w:rPr>
          <w:rFonts w:ascii="Times New Roman" w:hAnsi="Times New Roman" w:cs="Times New Roman"/>
          <w:color w:val="auto"/>
          <w:spacing w:val="39"/>
          <w:w w:val="12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опыты</w:t>
      </w:r>
    </w:p>
    <w:p w:rsidR="00A33961" w:rsidRPr="00A33961" w:rsidRDefault="00A33961" w:rsidP="00A33961">
      <w:pPr>
        <w:pStyle w:val="a5"/>
        <w:spacing w:before="8" w:line="247" w:lineRule="auto"/>
        <w:ind w:left="513" w:hanging="248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1.   Определение частоты и периода колебаний математического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маятника.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1" w:line="247" w:lineRule="auto"/>
        <w:ind w:left="513" w:right="155" w:hanging="248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2.</w:t>
      </w:r>
      <w:r w:rsidRPr="00A33961">
        <w:rPr>
          <w:spacing w:val="4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Определение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частоты</w:t>
      </w:r>
      <w:r w:rsidRPr="00A33961">
        <w:rPr>
          <w:spacing w:val="-1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периода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колебаний</w:t>
      </w:r>
      <w:r w:rsidRPr="00A33961">
        <w:rPr>
          <w:spacing w:val="-1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пружинного</w:t>
      </w:r>
      <w:r w:rsidRPr="00A33961">
        <w:rPr>
          <w:spacing w:val="-11"/>
          <w:w w:val="110"/>
          <w:sz w:val="16"/>
          <w:szCs w:val="16"/>
        </w:rPr>
        <w:t xml:space="preserve"> </w:t>
      </w:r>
      <w:proofErr w:type="spellStart"/>
      <w:proofErr w:type="gramStart"/>
      <w:r w:rsidRPr="00A33961">
        <w:rPr>
          <w:w w:val="110"/>
          <w:sz w:val="16"/>
          <w:szCs w:val="16"/>
        </w:rPr>
        <w:t>ма</w:t>
      </w:r>
      <w:proofErr w:type="spellEnd"/>
      <w:r w:rsidRPr="00A33961">
        <w:rPr>
          <w:spacing w:val="-46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ятника</w:t>
      </w:r>
      <w:proofErr w:type="spellEnd"/>
      <w:proofErr w:type="gramEnd"/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1" w:line="247" w:lineRule="auto"/>
        <w:ind w:left="513" w:right="155" w:hanging="248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3.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Исследование зависимости периода колебаний подвешенно</w:t>
      </w:r>
      <w:r w:rsidRPr="00A33961">
        <w:rPr>
          <w:w w:val="110"/>
          <w:sz w:val="16"/>
          <w:szCs w:val="16"/>
        </w:rPr>
        <w:t>го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нити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груза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от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длины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нити.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1" w:line="247" w:lineRule="auto"/>
        <w:ind w:left="513" w:right="155" w:hanging="248"/>
        <w:rPr>
          <w:sz w:val="16"/>
          <w:szCs w:val="16"/>
        </w:rPr>
      </w:pPr>
      <w:r w:rsidRPr="00A33961">
        <w:rPr>
          <w:spacing w:val="-1"/>
          <w:w w:val="110"/>
          <w:sz w:val="16"/>
          <w:szCs w:val="16"/>
        </w:rPr>
        <w:t xml:space="preserve">4. </w:t>
      </w:r>
      <w:r w:rsidRPr="00A33961">
        <w:rPr>
          <w:w w:val="110"/>
          <w:sz w:val="16"/>
          <w:szCs w:val="16"/>
        </w:rPr>
        <w:t>Исследование зависимости периода колебаний пружинного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маятника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от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массы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груза.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1" w:line="247" w:lineRule="auto"/>
        <w:ind w:left="513" w:right="155" w:hanging="248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5.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Проверка независимости периода колебаний груза, подвешенного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нити,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от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массы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груза.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1" w:line="247" w:lineRule="auto"/>
        <w:ind w:left="513" w:hanging="248"/>
        <w:rPr>
          <w:sz w:val="16"/>
          <w:szCs w:val="16"/>
        </w:rPr>
      </w:pPr>
      <w:r w:rsidRPr="00A33961">
        <w:rPr>
          <w:spacing w:val="-1"/>
          <w:w w:val="110"/>
          <w:sz w:val="16"/>
          <w:szCs w:val="16"/>
        </w:rPr>
        <w:lastRenderedPageBreak/>
        <w:t xml:space="preserve">6. Опыты, </w:t>
      </w:r>
      <w:r w:rsidRPr="00A33961">
        <w:rPr>
          <w:w w:val="110"/>
          <w:sz w:val="16"/>
          <w:szCs w:val="16"/>
        </w:rPr>
        <w:t>демонстрирующие зависимость периода колебаний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пружинного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маятника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от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массы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груза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жёсткости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пружины.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2"/>
        <w:ind w:left="266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7. Измерение</w:t>
      </w:r>
      <w:r w:rsidRPr="00A33961">
        <w:rPr>
          <w:spacing w:val="12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ускорения</w:t>
      </w:r>
      <w:r w:rsidRPr="00A33961">
        <w:rPr>
          <w:spacing w:val="1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свободного</w:t>
      </w:r>
      <w:r w:rsidRPr="00A33961">
        <w:rPr>
          <w:spacing w:val="1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падения.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4"/>
        <w:spacing w:before="119" w:line="244" w:lineRule="auto"/>
        <w:ind w:left="116" w:right="155" w:firstLine="226"/>
        <w:rPr>
          <w:rFonts w:ascii="Times New Roman" w:hAnsi="Times New Roman" w:cs="Times New Roman"/>
          <w:b w:val="0"/>
          <w:color w:val="auto"/>
          <w:sz w:val="16"/>
          <w:szCs w:val="16"/>
        </w:rPr>
      </w:pPr>
      <w:r w:rsidRPr="00A33961">
        <w:rPr>
          <w:rFonts w:ascii="Times New Roman" w:hAnsi="Times New Roman" w:cs="Times New Roman"/>
          <w:b w:val="0"/>
          <w:color w:val="auto"/>
          <w:sz w:val="16"/>
          <w:szCs w:val="16"/>
        </w:rPr>
        <w:t>Раздел</w:t>
      </w:r>
      <w:r w:rsidRPr="00A33961">
        <w:rPr>
          <w:rFonts w:ascii="Times New Roman" w:hAnsi="Times New Roman" w:cs="Times New Roman"/>
          <w:b w:val="0"/>
          <w:color w:val="auto"/>
          <w:spacing w:val="1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sz w:val="16"/>
          <w:szCs w:val="16"/>
        </w:rPr>
        <w:t>10.</w:t>
      </w:r>
      <w:r w:rsidRPr="00A33961">
        <w:rPr>
          <w:rFonts w:ascii="Times New Roman" w:hAnsi="Times New Roman" w:cs="Times New Roman"/>
          <w:b w:val="0"/>
          <w:color w:val="auto"/>
          <w:spacing w:val="1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sz w:val="16"/>
          <w:szCs w:val="16"/>
        </w:rPr>
        <w:t>Электромагнитное</w:t>
      </w:r>
      <w:r w:rsidRPr="00A33961">
        <w:rPr>
          <w:rFonts w:ascii="Times New Roman" w:hAnsi="Times New Roman" w:cs="Times New Roman"/>
          <w:b w:val="0"/>
          <w:color w:val="auto"/>
          <w:spacing w:val="1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sz w:val="16"/>
          <w:szCs w:val="16"/>
        </w:rPr>
        <w:t>поле</w:t>
      </w:r>
      <w:r w:rsidRPr="00A33961">
        <w:rPr>
          <w:rFonts w:ascii="Times New Roman" w:hAnsi="Times New Roman" w:cs="Times New Roman"/>
          <w:b w:val="0"/>
          <w:color w:val="auto"/>
          <w:spacing w:val="1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sz w:val="16"/>
          <w:szCs w:val="16"/>
        </w:rPr>
        <w:t>и</w:t>
      </w:r>
      <w:r w:rsidRPr="00A33961">
        <w:rPr>
          <w:rFonts w:ascii="Times New Roman" w:hAnsi="Times New Roman" w:cs="Times New Roman"/>
          <w:b w:val="0"/>
          <w:color w:val="auto"/>
          <w:spacing w:val="4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sz w:val="16"/>
          <w:szCs w:val="16"/>
        </w:rPr>
        <w:t>электромагнитные</w:t>
      </w:r>
      <w:r w:rsidRPr="00A33961">
        <w:rPr>
          <w:rFonts w:ascii="Times New Roman" w:hAnsi="Times New Roman" w:cs="Times New Roman"/>
          <w:b w:val="0"/>
          <w:color w:val="auto"/>
          <w:spacing w:val="1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sz w:val="16"/>
          <w:szCs w:val="16"/>
        </w:rPr>
        <w:t>волны</w:t>
      </w:r>
    </w:p>
    <w:p w:rsidR="00A33961" w:rsidRPr="00A33961" w:rsidRDefault="00A33961" w:rsidP="00A33961">
      <w:pPr>
        <w:pStyle w:val="a5"/>
        <w:spacing w:before="3" w:line="247" w:lineRule="auto"/>
        <w:ind w:left="116" w:firstLine="226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Электромагнитное поле.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Электромагнитные волны.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Свойства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электромагнитных волн.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Шкала электромагнитных волн.</w:t>
      </w:r>
      <w:r w:rsidRPr="00A33961">
        <w:rPr>
          <w:spacing w:val="1"/>
          <w:w w:val="110"/>
          <w:sz w:val="16"/>
          <w:szCs w:val="16"/>
        </w:rPr>
        <w:t xml:space="preserve"> </w:t>
      </w:r>
      <w:proofErr w:type="spellStart"/>
      <w:proofErr w:type="gramStart"/>
      <w:r w:rsidRPr="00A33961">
        <w:rPr>
          <w:w w:val="110"/>
          <w:sz w:val="16"/>
          <w:szCs w:val="16"/>
        </w:rPr>
        <w:t>Ис</w:t>
      </w:r>
      <w:proofErr w:type="spellEnd"/>
      <w:r w:rsidRPr="00A33961">
        <w:rPr>
          <w:w w:val="110"/>
          <w:sz w:val="16"/>
          <w:szCs w:val="16"/>
        </w:rPr>
        <w:t>­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пользование</w:t>
      </w:r>
      <w:proofErr w:type="gramEnd"/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электромагнитных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волн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для</w:t>
      </w:r>
      <w:r w:rsidRPr="00A33961">
        <w:rPr>
          <w:spacing w:val="-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сотовой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связи.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2" w:line="247" w:lineRule="auto"/>
        <w:ind w:left="116" w:firstLine="226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Электромагнитная природа света.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Скорость света.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Волновые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свойства света.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5"/>
        <w:spacing w:before="4"/>
        <w:rPr>
          <w:rFonts w:ascii="Times New Roman" w:hAnsi="Times New Roman" w:cs="Times New Roman"/>
          <w:color w:val="auto"/>
          <w:sz w:val="16"/>
          <w:szCs w:val="16"/>
        </w:rPr>
      </w:pPr>
      <w:r w:rsidRPr="00A33961">
        <w:rPr>
          <w:rFonts w:ascii="Times New Roman" w:hAnsi="Times New Roman" w:cs="Times New Roman"/>
          <w:color w:val="auto"/>
          <w:w w:val="130"/>
          <w:sz w:val="16"/>
          <w:szCs w:val="16"/>
        </w:rPr>
        <w:t>Демонстрации</w:t>
      </w:r>
    </w:p>
    <w:p w:rsidR="00A33961" w:rsidRPr="00A33961" w:rsidRDefault="00A33961" w:rsidP="00A33961">
      <w:pPr>
        <w:spacing w:before="9" w:line="249" w:lineRule="auto"/>
        <w:ind w:left="266" w:right="2464" w:hanging="1"/>
        <w:rPr>
          <w:rFonts w:ascii="Times New Roman" w:hAnsi="Times New Roman" w:cs="Times New Roman"/>
          <w:spacing w:val="1"/>
          <w:w w:val="110"/>
          <w:sz w:val="16"/>
          <w:szCs w:val="16"/>
        </w:rPr>
      </w:pPr>
      <w:r w:rsidRPr="00A33961">
        <w:rPr>
          <w:rFonts w:ascii="Times New Roman" w:hAnsi="Times New Roman" w:cs="Times New Roman"/>
          <w:w w:val="110"/>
          <w:sz w:val="16"/>
          <w:szCs w:val="16"/>
        </w:rPr>
        <w:t>1. Свойства электромагнитных волн.</w:t>
      </w:r>
      <w:r w:rsidRPr="00A33961">
        <w:rPr>
          <w:rFonts w:ascii="Times New Roman" w:hAnsi="Times New Roman" w:cs="Times New Roman"/>
          <w:spacing w:val="1"/>
          <w:w w:val="110"/>
          <w:sz w:val="16"/>
          <w:szCs w:val="16"/>
        </w:rPr>
        <w:t xml:space="preserve"> </w:t>
      </w:r>
    </w:p>
    <w:p w:rsidR="00A33961" w:rsidRPr="00A33961" w:rsidRDefault="00A33961" w:rsidP="00A33961">
      <w:pPr>
        <w:spacing w:before="9" w:line="249" w:lineRule="auto"/>
        <w:ind w:left="266" w:right="2464" w:hanging="1"/>
        <w:jc w:val="both"/>
        <w:rPr>
          <w:rFonts w:ascii="Times New Roman" w:hAnsi="Times New Roman" w:cs="Times New Roman"/>
          <w:i/>
          <w:sz w:val="16"/>
          <w:szCs w:val="16"/>
        </w:rPr>
      </w:pPr>
      <w:r w:rsidRPr="00A33961">
        <w:rPr>
          <w:rFonts w:ascii="Times New Roman" w:hAnsi="Times New Roman" w:cs="Times New Roman"/>
          <w:w w:val="115"/>
          <w:sz w:val="16"/>
          <w:szCs w:val="16"/>
        </w:rPr>
        <w:t>2.</w:t>
      </w:r>
      <w:r w:rsidRPr="00A33961">
        <w:rPr>
          <w:rFonts w:ascii="Times New Roman" w:hAnsi="Times New Roman" w:cs="Times New Roman"/>
          <w:spacing w:val="1"/>
          <w:w w:val="11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w w:val="115"/>
          <w:sz w:val="16"/>
          <w:szCs w:val="16"/>
        </w:rPr>
        <w:t>Волновые свойства света.</w:t>
      </w:r>
      <w:r w:rsidRPr="00A33961">
        <w:rPr>
          <w:rFonts w:ascii="Times New Roman" w:hAnsi="Times New Roman" w:cs="Times New Roman"/>
          <w:spacing w:val="1"/>
          <w:w w:val="11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i/>
          <w:w w:val="115"/>
          <w:sz w:val="16"/>
          <w:szCs w:val="16"/>
        </w:rPr>
        <w:t>Лабораторные</w:t>
      </w:r>
      <w:r w:rsidRPr="00A33961">
        <w:rPr>
          <w:rFonts w:ascii="Times New Roman" w:hAnsi="Times New Roman" w:cs="Times New Roman"/>
          <w:i/>
          <w:spacing w:val="53"/>
          <w:w w:val="11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i/>
          <w:w w:val="115"/>
          <w:sz w:val="16"/>
          <w:szCs w:val="16"/>
        </w:rPr>
        <w:t>работы</w:t>
      </w:r>
      <w:r w:rsidRPr="00A33961">
        <w:rPr>
          <w:rFonts w:ascii="Times New Roman" w:hAnsi="Times New Roman" w:cs="Times New Roman"/>
          <w:i/>
          <w:spacing w:val="53"/>
          <w:w w:val="11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i/>
          <w:w w:val="115"/>
          <w:sz w:val="16"/>
          <w:szCs w:val="16"/>
        </w:rPr>
        <w:t>и</w:t>
      </w:r>
      <w:r w:rsidRPr="00A33961">
        <w:rPr>
          <w:rFonts w:ascii="Times New Roman" w:hAnsi="Times New Roman" w:cs="Times New Roman"/>
          <w:i/>
          <w:spacing w:val="53"/>
          <w:w w:val="11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i/>
          <w:w w:val="115"/>
          <w:sz w:val="16"/>
          <w:szCs w:val="16"/>
        </w:rPr>
        <w:t>опыты</w:t>
      </w:r>
    </w:p>
    <w:p w:rsidR="00A33961" w:rsidRPr="00A33961" w:rsidRDefault="00A33961" w:rsidP="00A33961">
      <w:pPr>
        <w:pStyle w:val="a5"/>
        <w:spacing w:line="247" w:lineRule="auto"/>
        <w:ind w:left="513" w:hanging="248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1</w:t>
      </w:r>
      <w:r w:rsidRPr="00A33961">
        <w:rPr>
          <w:spacing w:val="19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Изучение</w:t>
      </w:r>
      <w:r w:rsidRPr="00A33961">
        <w:rPr>
          <w:spacing w:val="9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свойств</w:t>
      </w:r>
      <w:r w:rsidRPr="00A33961">
        <w:rPr>
          <w:spacing w:val="9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электромагнитных</w:t>
      </w:r>
      <w:r w:rsidRPr="00A33961">
        <w:rPr>
          <w:spacing w:val="9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волн</w:t>
      </w:r>
      <w:r w:rsidRPr="00A33961">
        <w:rPr>
          <w:spacing w:val="9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</w:t>
      </w:r>
      <w:r w:rsidRPr="00A33961">
        <w:rPr>
          <w:spacing w:val="9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помощью</w:t>
      </w:r>
      <w:r w:rsidRPr="00A33961">
        <w:rPr>
          <w:spacing w:val="9"/>
          <w:w w:val="105"/>
          <w:sz w:val="16"/>
          <w:szCs w:val="16"/>
        </w:rPr>
        <w:t xml:space="preserve"> </w:t>
      </w:r>
      <w:proofErr w:type="gramStart"/>
      <w:r w:rsidRPr="00A33961">
        <w:rPr>
          <w:w w:val="105"/>
          <w:sz w:val="16"/>
          <w:szCs w:val="16"/>
        </w:rPr>
        <w:t>мо</w:t>
      </w:r>
      <w:r w:rsidRPr="00A33961">
        <w:rPr>
          <w:spacing w:val="-44"/>
          <w:w w:val="105"/>
          <w:sz w:val="16"/>
          <w:szCs w:val="16"/>
        </w:rPr>
        <w:t xml:space="preserve"> </w:t>
      </w:r>
      <w:proofErr w:type="spellStart"/>
      <w:r w:rsidRPr="00A33961">
        <w:rPr>
          <w:w w:val="105"/>
          <w:sz w:val="16"/>
          <w:szCs w:val="16"/>
        </w:rPr>
        <w:t>бильного</w:t>
      </w:r>
      <w:proofErr w:type="spellEnd"/>
      <w:proofErr w:type="gramEnd"/>
      <w:r w:rsidRPr="00A33961">
        <w:rPr>
          <w:w w:val="105"/>
          <w:sz w:val="16"/>
          <w:szCs w:val="16"/>
        </w:rPr>
        <w:t xml:space="preserve"> телефона.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4"/>
        <w:spacing w:before="120"/>
        <w:rPr>
          <w:rFonts w:ascii="Times New Roman" w:hAnsi="Times New Roman" w:cs="Times New Roman"/>
          <w:b w:val="0"/>
          <w:color w:val="auto"/>
          <w:sz w:val="16"/>
          <w:szCs w:val="16"/>
        </w:rPr>
      </w:pPr>
      <w:r w:rsidRPr="00A33961">
        <w:rPr>
          <w:rFonts w:ascii="Times New Roman" w:hAnsi="Times New Roman" w:cs="Times New Roman"/>
          <w:b w:val="0"/>
          <w:color w:val="auto"/>
          <w:spacing w:val="-1"/>
          <w:w w:val="105"/>
          <w:sz w:val="16"/>
          <w:szCs w:val="16"/>
        </w:rPr>
        <w:t>Раздел</w:t>
      </w:r>
      <w:r w:rsidRPr="00A33961">
        <w:rPr>
          <w:rFonts w:ascii="Times New Roman" w:hAnsi="Times New Roman" w:cs="Times New Roman"/>
          <w:b w:val="0"/>
          <w:color w:val="auto"/>
          <w:spacing w:val="-11"/>
          <w:w w:val="10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spacing w:val="-1"/>
          <w:w w:val="105"/>
          <w:sz w:val="16"/>
          <w:szCs w:val="16"/>
        </w:rPr>
        <w:t>11.</w:t>
      </w:r>
      <w:r w:rsidRPr="00A33961">
        <w:rPr>
          <w:rFonts w:ascii="Times New Roman" w:hAnsi="Times New Roman" w:cs="Times New Roman"/>
          <w:b w:val="0"/>
          <w:color w:val="auto"/>
          <w:spacing w:val="-10"/>
          <w:w w:val="10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w w:val="105"/>
          <w:sz w:val="16"/>
          <w:szCs w:val="16"/>
        </w:rPr>
        <w:t>Световые</w:t>
      </w:r>
      <w:r w:rsidRPr="00A33961">
        <w:rPr>
          <w:rFonts w:ascii="Times New Roman" w:hAnsi="Times New Roman" w:cs="Times New Roman"/>
          <w:b w:val="0"/>
          <w:color w:val="auto"/>
          <w:spacing w:val="-11"/>
          <w:w w:val="10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w w:val="105"/>
          <w:sz w:val="16"/>
          <w:szCs w:val="16"/>
        </w:rPr>
        <w:t>явления</w:t>
      </w:r>
    </w:p>
    <w:p w:rsidR="00A33961" w:rsidRPr="00A33961" w:rsidRDefault="00A33961" w:rsidP="00A33961">
      <w:pPr>
        <w:pStyle w:val="a5"/>
        <w:spacing w:before="8" w:line="247" w:lineRule="auto"/>
        <w:ind w:left="116" w:firstLine="226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Лучевая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модель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света.</w:t>
      </w:r>
      <w:r w:rsidRPr="00A33961">
        <w:rPr>
          <w:spacing w:val="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Источники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света.</w:t>
      </w:r>
      <w:r w:rsidRPr="00A33961">
        <w:rPr>
          <w:spacing w:val="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Прямолинейное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распространение света.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Затмения Солнца и Луны.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Отражение света.</w:t>
      </w:r>
      <w:r w:rsidRPr="00A33961">
        <w:rPr>
          <w:spacing w:val="2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Плоское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зеркало.</w:t>
      </w:r>
      <w:r w:rsidRPr="00A33961">
        <w:rPr>
          <w:spacing w:val="2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Закон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отражения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света.</w:t>
      </w:r>
      <w:r w:rsidRPr="00A33961">
        <w:rPr>
          <w:w w:val="174"/>
          <w:sz w:val="16"/>
          <w:szCs w:val="16"/>
        </w:rPr>
        <w:t xml:space="preserve"> </w:t>
      </w:r>
    </w:p>
    <w:p w:rsidR="00A33961" w:rsidRPr="00A33961" w:rsidRDefault="00A33961" w:rsidP="00A33961">
      <w:pPr>
        <w:pStyle w:val="a5"/>
        <w:spacing w:before="67" w:line="247" w:lineRule="auto"/>
        <w:ind w:left="116" w:right="155" w:firstLine="226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Преломление света. Закон преломления света. Полное вну</w:t>
      </w:r>
      <w:r w:rsidRPr="00A33961">
        <w:rPr>
          <w:w w:val="105"/>
          <w:sz w:val="16"/>
          <w:szCs w:val="16"/>
        </w:rPr>
        <w:t>треннее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отражение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света.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Использование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полного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внутреннего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отражения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</w:t>
      </w:r>
      <w:r w:rsidRPr="00A33961">
        <w:rPr>
          <w:spacing w:val="-2"/>
          <w:w w:val="110"/>
          <w:sz w:val="16"/>
          <w:szCs w:val="16"/>
        </w:rPr>
        <w:t xml:space="preserve"> </w:t>
      </w:r>
      <w:proofErr w:type="gramStart"/>
      <w:r w:rsidRPr="00A33961">
        <w:rPr>
          <w:w w:val="110"/>
          <w:sz w:val="16"/>
          <w:szCs w:val="16"/>
        </w:rPr>
        <w:t>оптических</w:t>
      </w:r>
      <w:proofErr w:type="gramEnd"/>
      <w:r w:rsidRPr="00A33961">
        <w:rPr>
          <w:spacing w:val="-2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световодах</w:t>
      </w:r>
      <w:proofErr w:type="spellEnd"/>
      <w:r w:rsidRPr="00A33961">
        <w:rPr>
          <w:w w:val="110"/>
          <w:sz w:val="16"/>
          <w:szCs w:val="16"/>
        </w:rPr>
        <w:t>.</w:t>
      </w:r>
    </w:p>
    <w:p w:rsidR="00A33961" w:rsidRPr="00A33961" w:rsidRDefault="00A33961" w:rsidP="00A33961">
      <w:pPr>
        <w:pStyle w:val="a5"/>
        <w:spacing w:line="244" w:lineRule="auto"/>
        <w:ind w:left="116" w:firstLine="226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Линза. Ход лучей в линзе. Оптическая система фотоаппарата, микроскопа и телескопа (МС). Глаз как оптическая система.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Близорукость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дальнозоркость.</w:t>
      </w:r>
    </w:p>
    <w:p w:rsidR="00A33961" w:rsidRPr="00A33961" w:rsidRDefault="00A33961" w:rsidP="00A33961">
      <w:pPr>
        <w:pStyle w:val="a5"/>
        <w:spacing w:before="2" w:line="244" w:lineRule="auto"/>
        <w:ind w:left="116" w:right="155" w:firstLine="226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Разложение белого света в спектр. Опыты Ньютона. Сложение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спектральных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цветов.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Дисперсия</w:t>
      </w:r>
      <w:r w:rsidRPr="00A33961">
        <w:rPr>
          <w:spacing w:val="-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света.</w:t>
      </w:r>
    </w:p>
    <w:p w:rsidR="00A33961" w:rsidRPr="00A33961" w:rsidRDefault="00A33961" w:rsidP="00A33961">
      <w:pPr>
        <w:pStyle w:val="5"/>
        <w:rPr>
          <w:rFonts w:ascii="Times New Roman" w:hAnsi="Times New Roman" w:cs="Times New Roman"/>
          <w:color w:val="auto"/>
          <w:sz w:val="16"/>
          <w:szCs w:val="16"/>
        </w:rPr>
      </w:pPr>
      <w:r w:rsidRPr="00A33961">
        <w:rPr>
          <w:rFonts w:ascii="Times New Roman" w:hAnsi="Times New Roman" w:cs="Times New Roman"/>
          <w:color w:val="auto"/>
          <w:w w:val="130"/>
          <w:sz w:val="16"/>
          <w:szCs w:val="16"/>
        </w:rPr>
        <w:t>Демонстрации</w:t>
      </w:r>
    </w:p>
    <w:p w:rsidR="00A33961" w:rsidRPr="00A33961" w:rsidRDefault="00A33961" w:rsidP="00A33961">
      <w:pPr>
        <w:pStyle w:val="a7"/>
        <w:numPr>
          <w:ilvl w:val="1"/>
          <w:numId w:val="31"/>
        </w:numPr>
        <w:tabs>
          <w:tab w:val="left" w:pos="514"/>
        </w:tabs>
        <w:spacing w:before="7"/>
        <w:jc w:val="left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Прямолинейное</w:t>
      </w:r>
      <w:r w:rsidRPr="00A33961">
        <w:rPr>
          <w:spacing w:val="3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распространение</w:t>
      </w:r>
      <w:r w:rsidRPr="00A33961">
        <w:rPr>
          <w:spacing w:val="35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света.</w:t>
      </w:r>
    </w:p>
    <w:p w:rsidR="00A33961" w:rsidRPr="00A33961" w:rsidRDefault="00A33961" w:rsidP="00A33961">
      <w:pPr>
        <w:pStyle w:val="a7"/>
        <w:numPr>
          <w:ilvl w:val="1"/>
          <w:numId w:val="31"/>
        </w:numPr>
        <w:tabs>
          <w:tab w:val="left" w:pos="514"/>
        </w:tabs>
        <w:spacing w:before="5"/>
        <w:jc w:val="left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Отражение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света.</w:t>
      </w:r>
    </w:p>
    <w:p w:rsidR="00A33961" w:rsidRPr="00A33961" w:rsidRDefault="00A33961" w:rsidP="00A33961">
      <w:pPr>
        <w:pStyle w:val="a7"/>
        <w:numPr>
          <w:ilvl w:val="1"/>
          <w:numId w:val="31"/>
        </w:numPr>
        <w:tabs>
          <w:tab w:val="left" w:pos="514"/>
        </w:tabs>
        <w:spacing w:before="6" w:line="244" w:lineRule="auto"/>
        <w:ind w:right="155"/>
        <w:jc w:val="left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Получение</w:t>
      </w:r>
      <w:r w:rsidRPr="00A33961">
        <w:rPr>
          <w:spacing w:val="1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изображений</w:t>
      </w:r>
      <w:r w:rsidRPr="00A33961">
        <w:rPr>
          <w:spacing w:val="1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</w:t>
      </w:r>
      <w:r w:rsidRPr="00A33961">
        <w:rPr>
          <w:spacing w:val="1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плоском,</w:t>
      </w:r>
      <w:r w:rsidRPr="00A33961">
        <w:rPr>
          <w:spacing w:val="1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вогнутом</w:t>
      </w:r>
      <w:r w:rsidRPr="00A33961">
        <w:rPr>
          <w:spacing w:val="1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1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выпуклом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зеркалах.</w:t>
      </w:r>
    </w:p>
    <w:p w:rsidR="00A33961" w:rsidRPr="00A33961" w:rsidRDefault="00A33961" w:rsidP="00A33961">
      <w:pPr>
        <w:pStyle w:val="a7"/>
        <w:numPr>
          <w:ilvl w:val="1"/>
          <w:numId w:val="31"/>
        </w:numPr>
        <w:tabs>
          <w:tab w:val="left" w:pos="514"/>
        </w:tabs>
        <w:spacing w:before="1"/>
        <w:jc w:val="left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Преломление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света.</w:t>
      </w:r>
    </w:p>
    <w:p w:rsidR="00A33961" w:rsidRPr="00A33961" w:rsidRDefault="00A33961" w:rsidP="00A33961">
      <w:pPr>
        <w:pStyle w:val="a7"/>
        <w:numPr>
          <w:ilvl w:val="1"/>
          <w:numId w:val="31"/>
        </w:numPr>
        <w:tabs>
          <w:tab w:val="left" w:pos="514"/>
        </w:tabs>
        <w:spacing w:before="6"/>
        <w:jc w:val="left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Оптический</w:t>
      </w:r>
      <w:r w:rsidRPr="00A33961">
        <w:rPr>
          <w:spacing w:val="28"/>
          <w:w w:val="105"/>
          <w:sz w:val="16"/>
          <w:szCs w:val="16"/>
        </w:rPr>
        <w:t xml:space="preserve"> </w:t>
      </w:r>
      <w:proofErr w:type="spellStart"/>
      <w:r w:rsidRPr="00A33961">
        <w:rPr>
          <w:w w:val="105"/>
          <w:sz w:val="16"/>
          <w:szCs w:val="16"/>
        </w:rPr>
        <w:t>световод</w:t>
      </w:r>
      <w:proofErr w:type="spellEnd"/>
      <w:r w:rsidRPr="00A33961">
        <w:rPr>
          <w:w w:val="105"/>
          <w:sz w:val="16"/>
          <w:szCs w:val="16"/>
        </w:rPr>
        <w:t>.</w:t>
      </w:r>
    </w:p>
    <w:p w:rsidR="00A33961" w:rsidRPr="00A33961" w:rsidRDefault="00A33961" w:rsidP="00A33961">
      <w:pPr>
        <w:pStyle w:val="a7"/>
        <w:numPr>
          <w:ilvl w:val="1"/>
          <w:numId w:val="31"/>
        </w:numPr>
        <w:tabs>
          <w:tab w:val="left" w:pos="514"/>
        </w:tabs>
        <w:spacing w:before="5"/>
        <w:jc w:val="left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Ход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лучей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собирающей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линзе.</w:t>
      </w:r>
    </w:p>
    <w:p w:rsidR="00A33961" w:rsidRPr="00A33961" w:rsidRDefault="00A33961" w:rsidP="00A33961">
      <w:pPr>
        <w:pStyle w:val="a7"/>
        <w:numPr>
          <w:ilvl w:val="1"/>
          <w:numId w:val="31"/>
        </w:numPr>
        <w:tabs>
          <w:tab w:val="left" w:pos="514"/>
        </w:tabs>
        <w:spacing w:before="6"/>
        <w:jc w:val="left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Ход</w:t>
      </w:r>
      <w:r w:rsidRPr="00A33961">
        <w:rPr>
          <w:spacing w:val="-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лучей в</w:t>
      </w:r>
      <w:r w:rsidRPr="00A33961">
        <w:rPr>
          <w:spacing w:val="-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рассеивающей линзе.</w:t>
      </w:r>
    </w:p>
    <w:p w:rsidR="00A33961" w:rsidRPr="00A33961" w:rsidRDefault="00A33961" w:rsidP="00A33961">
      <w:pPr>
        <w:pStyle w:val="a7"/>
        <w:numPr>
          <w:ilvl w:val="1"/>
          <w:numId w:val="31"/>
        </w:numPr>
        <w:tabs>
          <w:tab w:val="left" w:pos="514"/>
        </w:tabs>
        <w:spacing w:before="5"/>
        <w:jc w:val="left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Получение</w:t>
      </w:r>
      <w:r w:rsidRPr="00A33961">
        <w:rPr>
          <w:spacing w:val="-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изображений</w:t>
      </w:r>
      <w:r w:rsidRPr="00A33961">
        <w:rPr>
          <w:spacing w:val="-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</w:t>
      </w:r>
      <w:r w:rsidRPr="00A33961">
        <w:rPr>
          <w:spacing w:val="-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помощью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линз.</w:t>
      </w:r>
    </w:p>
    <w:p w:rsidR="00A33961" w:rsidRPr="00A33961" w:rsidRDefault="00A33961" w:rsidP="00A33961">
      <w:pPr>
        <w:pStyle w:val="a7"/>
        <w:numPr>
          <w:ilvl w:val="1"/>
          <w:numId w:val="31"/>
        </w:numPr>
        <w:tabs>
          <w:tab w:val="left" w:pos="514"/>
        </w:tabs>
        <w:spacing w:before="6" w:line="244" w:lineRule="auto"/>
        <w:ind w:right="155"/>
        <w:jc w:val="left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Принцип</w:t>
      </w:r>
      <w:r w:rsidRPr="00A33961">
        <w:rPr>
          <w:spacing w:val="4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действия</w:t>
      </w:r>
      <w:r w:rsidRPr="00A33961">
        <w:rPr>
          <w:spacing w:val="4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фотоаппарата,</w:t>
      </w:r>
      <w:r w:rsidRPr="00A33961">
        <w:rPr>
          <w:spacing w:val="4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микроскопа</w:t>
      </w:r>
      <w:r w:rsidRPr="00A33961">
        <w:rPr>
          <w:spacing w:val="4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43"/>
          <w:w w:val="110"/>
          <w:sz w:val="16"/>
          <w:szCs w:val="16"/>
        </w:rPr>
        <w:t xml:space="preserve"> </w:t>
      </w:r>
      <w:proofErr w:type="spellStart"/>
      <w:proofErr w:type="gramStart"/>
      <w:r w:rsidRPr="00A33961">
        <w:rPr>
          <w:w w:val="110"/>
          <w:sz w:val="16"/>
          <w:szCs w:val="16"/>
        </w:rPr>
        <w:t>телеско</w:t>
      </w:r>
      <w:proofErr w:type="spellEnd"/>
      <w:r w:rsidRPr="00A33961">
        <w:rPr>
          <w:w w:val="110"/>
          <w:sz w:val="16"/>
          <w:szCs w:val="16"/>
        </w:rPr>
        <w:t>­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па</w:t>
      </w:r>
      <w:proofErr w:type="gramEnd"/>
      <w:r w:rsidRPr="00A33961">
        <w:rPr>
          <w:w w:val="110"/>
          <w:sz w:val="16"/>
          <w:szCs w:val="16"/>
        </w:rPr>
        <w:t>.</w:t>
      </w:r>
    </w:p>
    <w:p w:rsidR="00A33961" w:rsidRPr="00A33961" w:rsidRDefault="00A33961" w:rsidP="00A33961">
      <w:pPr>
        <w:pStyle w:val="a7"/>
        <w:numPr>
          <w:ilvl w:val="1"/>
          <w:numId w:val="31"/>
        </w:numPr>
        <w:tabs>
          <w:tab w:val="left" w:pos="514"/>
        </w:tabs>
        <w:spacing w:before="2"/>
        <w:ind w:hanging="368"/>
        <w:jc w:val="left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Модель</w:t>
      </w:r>
      <w:r w:rsidRPr="00A33961">
        <w:rPr>
          <w:spacing w:val="-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глаза.</w:t>
      </w:r>
    </w:p>
    <w:p w:rsidR="00A33961" w:rsidRPr="00A33961" w:rsidRDefault="00A33961" w:rsidP="00A33961">
      <w:pPr>
        <w:pStyle w:val="a7"/>
        <w:numPr>
          <w:ilvl w:val="1"/>
          <w:numId w:val="31"/>
        </w:numPr>
        <w:tabs>
          <w:tab w:val="left" w:pos="514"/>
        </w:tabs>
        <w:spacing w:before="5"/>
        <w:ind w:hanging="368"/>
        <w:jc w:val="left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Разложение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белого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света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спектр.</w:t>
      </w:r>
    </w:p>
    <w:p w:rsidR="00A33961" w:rsidRPr="00A33961" w:rsidRDefault="00A33961" w:rsidP="00A33961">
      <w:pPr>
        <w:pStyle w:val="a7"/>
        <w:numPr>
          <w:ilvl w:val="1"/>
          <w:numId w:val="31"/>
        </w:numPr>
        <w:tabs>
          <w:tab w:val="left" w:pos="514"/>
        </w:tabs>
        <w:spacing w:before="6"/>
        <w:ind w:hanging="367"/>
        <w:jc w:val="left"/>
        <w:rPr>
          <w:sz w:val="16"/>
          <w:szCs w:val="16"/>
        </w:rPr>
      </w:pPr>
      <w:r w:rsidRPr="00A33961">
        <w:rPr>
          <w:spacing w:val="-1"/>
          <w:w w:val="110"/>
          <w:sz w:val="16"/>
          <w:szCs w:val="16"/>
        </w:rPr>
        <w:t>Получение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белого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света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при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сложении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света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разных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цветов.</w:t>
      </w:r>
    </w:p>
    <w:p w:rsidR="00A33961" w:rsidRPr="00A33961" w:rsidRDefault="00A33961" w:rsidP="00A33961">
      <w:pPr>
        <w:pStyle w:val="5"/>
        <w:spacing w:before="9"/>
        <w:rPr>
          <w:rFonts w:ascii="Times New Roman" w:hAnsi="Times New Roman" w:cs="Times New Roman"/>
          <w:color w:val="auto"/>
          <w:sz w:val="16"/>
          <w:szCs w:val="16"/>
        </w:rPr>
      </w:pP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Лабораторные</w:t>
      </w:r>
      <w:r w:rsidRPr="00A33961">
        <w:rPr>
          <w:rFonts w:ascii="Times New Roman" w:hAnsi="Times New Roman" w:cs="Times New Roman"/>
          <w:color w:val="auto"/>
          <w:spacing w:val="38"/>
          <w:w w:val="12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работы</w:t>
      </w:r>
      <w:r w:rsidRPr="00A33961">
        <w:rPr>
          <w:rFonts w:ascii="Times New Roman" w:hAnsi="Times New Roman" w:cs="Times New Roman"/>
          <w:color w:val="auto"/>
          <w:spacing w:val="39"/>
          <w:w w:val="12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и</w:t>
      </w:r>
      <w:r w:rsidRPr="00A33961">
        <w:rPr>
          <w:rFonts w:ascii="Times New Roman" w:hAnsi="Times New Roman" w:cs="Times New Roman"/>
          <w:color w:val="auto"/>
          <w:spacing w:val="39"/>
          <w:w w:val="12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опыты</w:t>
      </w:r>
    </w:p>
    <w:p w:rsidR="00A33961" w:rsidRPr="00A33961" w:rsidRDefault="00A33961" w:rsidP="00A33961">
      <w:pPr>
        <w:pStyle w:val="a7"/>
        <w:numPr>
          <w:ilvl w:val="0"/>
          <w:numId w:val="30"/>
        </w:numPr>
        <w:tabs>
          <w:tab w:val="left" w:pos="514"/>
        </w:tabs>
        <w:spacing w:before="6" w:line="244" w:lineRule="auto"/>
        <w:ind w:right="155"/>
        <w:jc w:val="left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Исследование</w:t>
      </w:r>
      <w:r w:rsidRPr="00A33961">
        <w:rPr>
          <w:spacing w:val="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зависимости</w:t>
      </w:r>
      <w:r w:rsidRPr="00A33961">
        <w:rPr>
          <w:spacing w:val="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угла</w:t>
      </w:r>
      <w:r w:rsidRPr="00A33961">
        <w:rPr>
          <w:spacing w:val="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отражения</w:t>
      </w:r>
      <w:r w:rsidRPr="00A33961">
        <w:rPr>
          <w:spacing w:val="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светового</w:t>
      </w:r>
      <w:r w:rsidRPr="00A33961">
        <w:rPr>
          <w:spacing w:val="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луча</w:t>
      </w:r>
      <w:r w:rsidRPr="00A33961">
        <w:rPr>
          <w:spacing w:val="-4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от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угла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падения.</w:t>
      </w:r>
    </w:p>
    <w:p w:rsidR="00A33961" w:rsidRPr="00A33961" w:rsidRDefault="00A33961" w:rsidP="00A33961">
      <w:pPr>
        <w:pStyle w:val="a7"/>
        <w:numPr>
          <w:ilvl w:val="0"/>
          <w:numId w:val="30"/>
        </w:numPr>
        <w:tabs>
          <w:tab w:val="left" w:pos="514"/>
        </w:tabs>
        <w:spacing w:before="2" w:line="244" w:lineRule="auto"/>
        <w:ind w:right="155"/>
        <w:jc w:val="left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Изучение</w:t>
      </w:r>
      <w:r w:rsidRPr="00A33961">
        <w:rPr>
          <w:spacing w:val="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характеристик</w:t>
      </w:r>
      <w:r w:rsidRPr="00A33961">
        <w:rPr>
          <w:spacing w:val="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изображения</w:t>
      </w:r>
      <w:r w:rsidRPr="00A33961">
        <w:rPr>
          <w:spacing w:val="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предмета</w:t>
      </w:r>
      <w:r w:rsidRPr="00A33961">
        <w:rPr>
          <w:spacing w:val="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</w:t>
      </w:r>
      <w:r w:rsidRPr="00A33961">
        <w:rPr>
          <w:spacing w:val="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плоском</w:t>
      </w:r>
      <w:r w:rsidRPr="00A33961">
        <w:rPr>
          <w:spacing w:val="-4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зеркале.</w:t>
      </w:r>
    </w:p>
    <w:p w:rsidR="00A33961" w:rsidRPr="00A33961" w:rsidRDefault="00A33961" w:rsidP="00A33961">
      <w:pPr>
        <w:pStyle w:val="a7"/>
        <w:numPr>
          <w:ilvl w:val="0"/>
          <w:numId w:val="30"/>
        </w:numPr>
        <w:tabs>
          <w:tab w:val="left" w:pos="514"/>
        </w:tabs>
        <w:spacing w:before="2" w:line="244" w:lineRule="auto"/>
        <w:ind w:right="155"/>
        <w:jc w:val="left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Исследование</w:t>
      </w:r>
      <w:r w:rsidRPr="00A33961">
        <w:rPr>
          <w:spacing w:val="35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зависимости</w:t>
      </w:r>
      <w:r w:rsidRPr="00A33961">
        <w:rPr>
          <w:spacing w:val="36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угла</w:t>
      </w:r>
      <w:r w:rsidRPr="00A33961">
        <w:rPr>
          <w:spacing w:val="36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преломления</w:t>
      </w:r>
      <w:r w:rsidRPr="00A33961">
        <w:rPr>
          <w:spacing w:val="36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светового</w:t>
      </w:r>
      <w:r w:rsidRPr="00A33961">
        <w:rPr>
          <w:spacing w:val="36"/>
          <w:w w:val="105"/>
          <w:sz w:val="16"/>
          <w:szCs w:val="16"/>
        </w:rPr>
        <w:t xml:space="preserve"> </w:t>
      </w:r>
      <w:proofErr w:type="spellStart"/>
      <w:proofErr w:type="gramStart"/>
      <w:r w:rsidRPr="00A33961">
        <w:rPr>
          <w:w w:val="105"/>
          <w:sz w:val="16"/>
          <w:szCs w:val="16"/>
        </w:rPr>
        <w:t>лу</w:t>
      </w:r>
      <w:proofErr w:type="spellEnd"/>
      <w:r w:rsidRPr="00A33961">
        <w:rPr>
          <w:spacing w:val="-43"/>
          <w:w w:val="105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ча</w:t>
      </w:r>
      <w:proofErr w:type="spellEnd"/>
      <w:proofErr w:type="gramEnd"/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от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угла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падения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на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границе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«воздух—стекло».</w:t>
      </w:r>
    </w:p>
    <w:p w:rsidR="00A33961" w:rsidRPr="00A33961" w:rsidRDefault="00A33961" w:rsidP="00A33961">
      <w:pPr>
        <w:pStyle w:val="a7"/>
        <w:numPr>
          <w:ilvl w:val="0"/>
          <w:numId w:val="30"/>
        </w:numPr>
        <w:tabs>
          <w:tab w:val="left" w:pos="514"/>
        </w:tabs>
        <w:spacing w:before="1"/>
        <w:jc w:val="left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Получение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изображений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помощью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собирающей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линзы.</w:t>
      </w:r>
    </w:p>
    <w:p w:rsidR="00A33961" w:rsidRPr="00A33961" w:rsidRDefault="00A33961" w:rsidP="00A33961">
      <w:pPr>
        <w:pStyle w:val="a7"/>
        <w:numPr>
          <w:ilvl w:val="0"/>
          <w:numId w:val="30"/>
        </w:numPr>
        <w:tabs>
          <w:tab w:val="left" w:pos="514"/>
        </w:tabs>
        <w:spacing w:before="6" w:line="244" w:lineRule="auto"/>
        <w:ind w:right="154"/>
        <w:jc w:val="left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Определение</w:t>
      </w:r>
      <w:r w:rsidRPr="00A33961">
        <w:rPr>
          <w:spacing w:val="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фокусного</w:t>
      </w:r>
      <w:r w:rsidRPr="00A33961">
        <w:rPr>
          <w:spacing w:val="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расстояния</w:t>
      </w:r>
      <w:r w:rsidRPr="00A33961">
        <w:rPr>
          <w:spacing w:val="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оптической</w:t>
      </w:r>
      <w:r w:rsidRPr="00A33961">
        <w:rPr>
          <w:spacing w:val="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силы</w:t>
      </w:r>
      <w:r w:rsidRPr="00A33961">
        <w:rPr>
          <w:spacing w:val="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собирающей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линзы.</w:t>
      </w:r>
    </w:p>
    <w:p w:rsidR="00A33961" w:rsidRPr="00A33961" w:rsidRDefault="00A33961" w:rsidP="00A33961">
      <w:pPr>
        <w:pStyle w:val="a7"/>
        <w:numPr>
          <w:ilvl w:val="0"/>
          <w:numId w:val="30"/>
        </w:numPr>
        <w:tabs>
          <w:tab w:val="left" w:pos="514"/>
        </w:tabs>
        <w:spacing w:before="2"/>
        <w:jc w:val="left"/>
        <w:rPr>
          <w:sz w:val="16"/>
          <w:szCs w:val="16"/>
        </w:rPr>
      </w:pPr>
      <w:r w:rsidRPr="00A33961">
        <w:rPr>
          <w:spacing w:val="-1"/>
          <w:w w:val="110"/>
          <w:sz w:val="16"/>
          <w:szCs w:val="16"/>
        </w:rPr>
        <w:t>Опыты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по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разложению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белого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света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спектр.</w:t>
      </w:r>
    </w:p>
    <w:p w:rsidR="00A33961" w:rsidRPr="00A33961" w:rsidRDefault="00A33961" w:rsidP="00A33961">
      <w:pPr>
        <w:pStyle w:val="a7"/>
        <w:numPr>
          <w:ilvl w:val="0"/>
          <w:numId w:val="30"/>
        </w:numPr>
        <w:tabs>
          <w:tab w:val="left" w:pos="514"/>
        </w:tabs>
        <w:spacing w:before="5" w:line="244" w:lineRule="auto"/>
        <w:ind w:right="155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Опыты по восприятию цвета предметов при их наблюдении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через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цветовые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фильтры.</w:t>
      </w:r>
    </w:p>
    <w:p w:rsidR="00A33961" w:rsidRPr="00A33961" w:rsidRDefault="00A33961" w:rsidP="00A33961">
      <w:pPr>
        <w:pStyle w:val="4"/>
        <w:rPr>
          <w:rFonts w:ascii="Times New Roman" w:hAnsi="Times New Roman" w:cs="Times New Roman"/>
          <w:b w:val="0"/>
          <w:color w:val="auto"/>
          <w:sz w:val="16"/>
          <w:szCs w:val="16"/>
        </w:rPr>
      </w:pPr>
      <w:r w:rsidRPr="00A33961">
        <w:rPr>
          <w:rFonts w:ascii="Times New Roman" w:hAnsi="Times New Roman" w:cs="Times New Roman"/>
          <w:b w:val="0"/>
          <w:color w:val="auto"/>
          <w:w w:val="105"/>
          <w:sz w:val="16"/>
          <w:szCs w:val="16"/>
        </w:rPr>
        <w:t>Раздел</w:t>
      </w:r>
      <w:r w:rsidRPr="00A33961">
        <w:rPr>
          <w:rFonts w:ascii="Times New Roman" w:hAnsi="Times New Roman" w:cs="Times New Roman"/>
          <w:b w:val="0"/>
          <w:color w:val="auto"/>
          <w:spacing w:val="-11"/>
          <w:w w:val="10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w w:val="105"/>
          <w:sz w:val="16"/>
          <w:szCs w:val="16"/>
        </w:rPr>
        <w:t>12.</w:t>
      </w:r>
      <w:r w:rsidRPr="00A33961">
        <w:rPr>
          <w:rFonts w:ascii="Times New Roman" w:hAnsi="Times New Roman" w:cs="Times New Roman"/>
          <w:b w:val="0"/>
          <w:color w:val="auto"/>
          <w:spacing w:val="-10"/>
          <w:w w:val="10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w w:val="105"/>
          <w:sz w:val="16"/>
          <w:szCs w:val="16"/>
        </w:rPr>
        <w:t>Квантовые</w:t>
      </w:r>
      <w:r w:rsidRPr="00A33961">
        <w:rPr>
          <w:rFonts w:ascii="Times New Roman" w:hAnsi="Times New Roman" w:cs="Times New Roman"/>
          <w:b w:val="0"/>
          <w:color w:val="auto"/>
          <w:spacing w:val="-10"/>
          <w:w w:val="10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w w:val="105"/>
          <w:sz w:val="16"/>
          <w:szCs w:val="16"/>
        </w:rPr>
        <w:t>явления</w:t>
      </w:r>
    </w:p>
    <w:p w:rsidR="00A33961" w:rsidRPr="00A33961" w:rsidRDefault="00A33961" w:rsidP="00A33961">
      <w:pPr>
        <w:pStyle w:val="a5"/>
        <w:spacing w:before="6" w:line="244" w:lineRule="auto"/>
        <w:ind w:left="116" w:right="155" w:firstLine="226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Опыты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Резерфорда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планетарная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модель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атома.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Модель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 xml:space="preserve">атома Бора. Испускание </w:t>
      </w:r>
      <w:r w:rsidRPr="00A33961">
        <w:rPr>
          <w:w w:val="110"/>
          <w:sz w:val="16"/>
          <w:szCs w:val="16"/>
        </w:rPr>
        <w:lastRenderedPageBreak/>
        <w:t>и поглощение света атомом. Кванты. Линейчатые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спектры.</w:t>
      </w:r>
    </w:p>
    <w:p w:rsidR="00A33961" w:rsidRPr="00A33961" w:rsidRDefault="00A33961" w:rsidP="00A33961">
      <w:pPr>
        <w:pStyle w:val="a5"/>
        <w:spacing w:before="2" w:line="244" w:lineRule="auto"/>
        <w:ind w:left="116" w:firstLine="226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Радиоактивность.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Альфа­,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бета­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1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гамма­излучения</w:t>
      </w:r>
      <w:proofErr w:type="spellEnd"/>
      <w:r w:rsidRPr="00A33961">
        <w:rPr>
          <w:w w:val="110"/>
          <w:sz w:val="16"/>
          <w:szCs w:val="16"/>
        </w:rPr>
        <w:t>.</w:t>
      </w:r>
      <w:r w:rsidRPr="00A33961">
        <w:rPr>
          <w:spacing w:val="1"/>
          <w:w w:val="110"/>
          <w:sz w:val="16"/>
          <w:szCs w:val="16"/>
        </w:rPr>
        <w:t xml:space="preserve"> </w:t>
      </w:r>
      <w:proofErr w:type="gramStart"/>
      <w:r w:rsidRPr="00A33961">
        <w:rPr>
          <w:w w:val="110"/>
          <w:sz w:val="16"/>
          <w:szCs w:val="16"/>
        </w:rPr>
        <w:t>Строе­</w:t>
      </w:r>
      <w:r w:rsidRPr="00A33961">
        <w:rPr>
          <w:spacing w:val="-46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ние</w:t>
      </w:r>
      <w:proofErr w:type="spellEnd"/>
      <w:proofErr w:type="gramEnd"/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атомного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ядра.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Нуклонная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модель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атомного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ядра.</w:t>
      </w:r>
      <w:r w:rsidRPr="00A33961">
        <w:rPr>
          <w:spacing w:val="-8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Изотопы</w:t>
      </w:r>
      <w:proofErr w:type="gramStart"/>
      <w:r w:rsidRPr="00A33961">
        <w:rPr>
          <w:w w:val="110"/>
          <w:sz w:val="16"/>
          <w:szCs w:val="16"/>
        </w:rPr>
        <w:t>.Р</w:t>
      </w:r>
      <w:proofErr w:type="gramEnd"/>
      <w:r w:rsidRPr="00A33961">
        <w:rPr>
          <w:w w:val="110"/>
          <w:sz w:val="16"/>
          <w:szCs w:val="16"/>
        </w:rPr>
        <w:t>адиоактивные</w:t>
      </w:r>
      <w:proofErr w:type="spellEnd"/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превращения.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Период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полураспада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атомных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ядер.</w:t>
      </w:r>
    </w:p>
    <w:p w:rsidR="00A33961" w:rsidRPr="00A33961" w:rsidRDefault="00A33961" w:rsidP="00A33961">
      <w:pPr>
        <w:pStyle w:val="a5"/>
        <w:spacing w:before="1" w:line="254" w:lineRule="auto"/>
        <w:ind w:left="117" w:firstLine="226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Ядерные реакции. Законы сохранения зарядового и массово­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го чисел. Энергия связи атомных ядер. Связь массы и энергии.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Реакции синтеза и деления ядер. Источники энергии Солнца и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звёзд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(МС).</w:t>
      </w:r>
    </w:p>
    <w:p w:rsidR="00A33961" w:rsidRPr="00A33961" w:rsidRDefault="00A33961" w:rsidP="00A33961">
      <w:pPr>
        <w:pStyle w:val="a5"/>
        <w:spacing w:before="2" w:line="254" w:lineRule="auto"/>
        <w:ind w:left="117" w:firstLine="226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Ядерная энергетика. Действия радиоактивных излучений на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живые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организмы</w:t>
      </w:r>
      <w:r w:rsidRPr="00A33961">
        <w:rPr>
          <w:spacing w:val="-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(МС).</w:t>
      </w:r>
    </w:p>
    <w:p w:rsidR="00A33961" w:rsidRPr="00A33961" w:rsidRDefault="00A33961" w:rsidP="00A33961">
      <w:pPr>
        <w:pStyle w:val="5"/>
        <w:spacing w:before="4"/>
        <w:rPr>
          <w:rFonts w:ascii="Times New Roman" w:hAnsi="Times New Roman" w:cs="Times New Roman"/>
          <w:color w:val="auto"/>
          <w:sz w:val="16"/>
          <w:szCs w:val="16"/>
        </w:rPr>
      </w:pPr>
      <w:r w:rsidRPr="00A33961">
        <w:rPr>
          <w:rFonts w:ascii="Times New Roman" w:hAnsi="Times New Roman" w:cs="Times New Roman"/>
          <w:color w:val="auto"/>
          <w:w w:val="130"/>
          <w:sz w:val="16"/>
          <w:szCs w:val="16"/>
        </w:rPr>
        <w:t>Демонстрации</w:t>
      </w:r>
    </w:p>
    <w:p w:rsidR="00A33961" w:rsidRPr="00A33961" w:rsidRDefault="00A33961" w:rsidP="00A33961">
      <w:pPr>
        <w:pStyle w:val="a7"/>
        <w:numPr>
          <w:ilvl w:val="0"/>
          <w:numId w:val="29"/>
        </w:numPr>
        <w:tabs>
          <w:tab w:val="left" w:pos="514"/>
        </w:tabs>
        <w:spacing w:before="16"/>
        <w:jc w:val="left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Спектры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излучения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поглощения.</w:t>
      </w:r>
    </w:p>
    <w:p w:rsidR="00A33961" w:rsidRPr="00A33961" w:rsidRDefault="00A33961" w:rsidP="00A33961">
      <w:pPr>
        <w:pStyle w:val="a7"/>
        <w:numPr>
          <w:ilvl w:val="0"/>
          <w:numId w:val="29"/>
        </w:numPr>
        <w:tabs>
          <w:tab w:val="left" w:pos="514"/>
        </w:tabs>
        <w:spacing w:before="14"/>
        <w:jc w:val="left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Спектры</w:t>
      </w:r>
      <w:r w:rsidRPr="00A33961">
        <w:rPr>
          <w:spacing w:val="-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различных</w:t>
      </w:r>
      <w:r w:rsidRPr="00A33961">
        <w:rPr>
          <w:spacing w:val="-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газов.</w:t>
      </w:r>
    </w:p>
    <w:p w:rsidR="00A33961" w:rsidRPr="00A33961" w:rsidRDefault="00A33961" w:rsidP="00A33961">
      <w:pPr>
        <w:pStyle w:val="a7"/>
        <w:numPr>
          <w:ilvl w:val="0"/>
          <w:numId w:val="29"/>
        </w:numPr>
        <w:tabs>
          <w:tab w:val="left" w:pos="514"/>
        </w:tabs>
        <w:spacing w:before="15"/>
        <w:jc w:val="left"/>
        <w:rPr>
          <w:sz w:val="16"/>
          <w:szCs w:val="16"/>
        </w:rPr>
      </w:pPr>
      <w:r w:rsidRPr="00A33961">
        <w:rPr>
          <w:spacing w:val="-1"/>
          <w:w w:val="110"/>
          <w:sz w:val="16"/>
          <w:szCs w:val="16"/>
        </w:rPr>
        <w:t>Спектр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водорода.</w:t>
      </w:r>
    </w:p>
    <w:p w:rsidR="00A33961" w:rsidRPr="00A33961" w:rsidRDefault="00A33961" w:rsidP="00A33961">
      <w:pPr>
        <w:pStyle w:val="a7"/>
        <w:numPr>
          <w:ilvl w:val="0"/>
          <w:numId w:val="29"/>
        </w:numPr>
        <w:tabs>
          <w:tab w:val="left" w:pos="514"/>
        </w:tabs>
        <w:spacing w:before="14"/>
        <w:jc w:val="left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Наблюдение</w:t>
      </w:r>
      <w:r w:rsidRPr="00A33961">
        <w:rPr>
          <w:spacing w:val="-1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треков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</w:t>
      </w:r>
      <w:r w:rsidRPr="00A33961">
        <w:rPr>
          <w:spacing w:val="-1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камере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Вильсона.</w:t>
      </w:r>
    </w:p>
    <w:p w:rsidR="00A33961" w:rsidRPr="00A33961" w:rsidRDefault="00A33961" w:rsidP="00A33961">
      <w:pPr>
        <w:pStyle w:val="a7"/>
        <w:numPr>
          <w:ilvl w:val="0"/>
          <w:numId w:val="29"/>
        </w:numPr>
        <w:tabs>
          <w:tab w:val="left" w:pos="514"/>
        </w:tabs>
        <w:spacing w:before="15"/>
        <w:jc w:val="left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Работа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счётчика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ионизирующих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излучений.</w:t>
      </w:r>
    </w:p>
    <w:p w:rsidR="00A33961" w:rsidRPr="00A33961" w:rsidRDefault="00A33961" w:rsidP="00A33961">
      <w:pPr>
        <w:pStyle w:val="a7"/>
        <w:numPr>
          <w:ilvl w:val="0"/>
          <w:numId w:val="29"/>
        </w:numPr>
        <w:tabs>
          <w:tab w:val="left" w:pos="514"/>
        </w:tabs>
        <w:spacing w:before="14" w:line="254" w:lineRule="auto"/>
        <w:ind w:right="155"/>
        <w:jc w:val="left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Регистрация</w:t>
      </w:r>
      <w:r w:rsidRPr="00A33961">
        <w:rPr>
          <w:spacing w:val="4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излучения</w:t>
      </w:r>
      <w:r w:rsidRPr="00A33961">
        <w:rPr>
          <w:spacing w:val="4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природных</w:t>
      </w:r>
      <w:r w:rsidRPr="00A33961">
        <w:rPr>
          <w:spacing w:val="4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минералов</w:t>
      </w:r>
      <w:r w:rsidRPr="00A33961">
        <w:rPr>
          <w:spacing w:val="4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41"/>
          <w:w w:val="110"/>
          <w:sz w:val="16"/>
          <w:szCs w:val="16"/>
        </w:rPr>
        <w:t xml:space="preserve"> </w:t>
      </w:r>
      <w:proofErr w:type="spellStart"/>
      <w:proofErr w:type="gramStart"/>
      <w:r w:rsidRPr="00A33961">
        <w:rPr>
          <w:w w:val="110"/>
          <w:sz w:val="16"/>
          <w:szCs w:val="16"/>
        </w:rPr>
        <w:t>продук</w:t>
      </w:r>
      <w:proofErr w:type="spellEnd"/>
      <w:r w:rsidRPr="00A33961">
        <w:rPr>
          <w:w w:val="110"/>
          <w:sz w:val="16"/>
          <w:szCs w:val="16"/>
        </w:rPr>
        <w:t>­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тов</w:t>
      </w:r>
      <w:proofErr w:type="gramEnd"/>
      <w:r w:rsidRPr="00A33961">
        <w:rPr>
          <w:w w:val="110"/>
          <w:sz w:val="16"/>
          <w:szCs w:val="16"/>
        </w:rPr>
        <w:t>.</w:t>
      </w:r>
    </w:p>
    <w:p w:rsidR="00A33961" w:rsidRPr="00A33961" w:rsidRDefault="00A33961" w:rsidP="00A33961">
      <w:pPr>
        <w:pStyle w:val="5"/>
        <w:rPr>
          <w:rFonts w:ascii="Times New Roman" w:hAnsi="Times New Roman" w:cs="Times New Roman"/>
          <w:color w:val="auto"/>
          <w:sz w:val="16"/>
          <w:szCs w:val="16"/>
        </w:rPr>
      </w:pP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Лабораторные</w:t>
      </w:r>
      <w:r w:rsidRPr="00A33961">
        <w:rPr>
          <w:rFonts w:ascii="Times New Roman" w:hAnsi="Times New Roman" w:cs="Times New Roman"/>
          <w:color w:val="auto"/>
          <w:spacing w:val="38"/>
          <w:w w:val="12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работы</w:t>
      </w:r>
      <w:r w:rsidRPr="00A33961">
        <w:rPr>
          <w:rFonts w:ascii="Times New Roman" w:hAnsi="Times New Roman" w:cs="Times New Roman"/>
          <w:color w:val="auto"/>
          <w:spacing w:val="39"/>
          <w:w w:val="12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и</w:t>
      </w:r>
      <w:r w:rsidRPr="00A33961">
        <w:rPr>
          <w:rFonts w:ascii="Times New Roman" w:hAnsi="Times New Roman" w:cs="Times New Roman"/>
          <w:color w:val="auto"/>
          <w:spacing w:val="39"/>
          <w:w w:val="12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опыты</w:t>
      </w:r>
    </w:p>
    <w:p w:rsidR="00A33961" w:rsidRPr="00A33961" w:rsidRDefault="00A33961" w:rsidP="00A33961">
      <w:pPr>
        <w:pStyle w:val="a7"/>
        <w:numPr>
          <w:ilvl w:val="0"/>
          <w:numId w:val="28"/>
        </w:numPr>
        <w:tabs>
          <w:tab w:val="left" w:pos="514"/>
        </w:tabs>
        <w:spacing w:before="15" w:line="254" w:lineRule="auto"/>
        <w:ind w:right="154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Наблюдение</w:t>
      </w:r>
      <w:r w:rsidRPr="00A33961">
        <w:rPr>
          <w:spacing w:val="2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сплошных</w:t>
      </w:r>
      <w:r w:rsidRPr="00A33961">
        <w:rPr>
          <w:spacing w:val="2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2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линейчатых</w:t>
      </w:r>
      <w:r w:rsidRPr="00A33961">
        <w:rPr>
          <w:spacing w:val="2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спектров</w:t>
      </w:r>
      <w:r w:rsidRPr="00A33961">
        <w:rPr>
          <w:spacing w:val="2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излучения.</w:t>
      </w:r>
    </w:p>
    <w:p w:rsidR="00A33961" w:rsidRPr="00A33961" w:rsidRDefault="00A33961" w:rsidP="00A33961">
      <w:pPr>
        <w:pStyle w:val="a7"/>
        <w:numPr>
          <w:ilvl w:val="0"/>
          <w:numId w:val="28"/>
        </w:numPr>
        <w:tabs>
          <w:tab w:val="left" w:pos="514"/>
        </w:tabs>
        <w:spacing w:before="1" w:line="254" w:lineRule="auto"/>
        <w:ind w:right="154"/>
        <w:jc w:val="left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Исследование</w:t>
      </w:r>
      <w:r w:rsidRPr="00A33961">
        <w:rPr>
          <w:spacing w:val="1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треков:</w:t>
      </w:r>
      <w:r w:rsidRPr="00A33961">
        <w:rPr>
          <w:spacing w:val="1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измерение</w:t>
      </w:r>
      <w:r w:rsidRPr="00A33961">
        <w:rPr>
          <w:spacing w:val="1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энергии</w:t>
      </w:r>
      <w:r w:rsidRPr="00A33961">
        <w:rPr>
          <w:spacing w:val="1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частицы</w:t>
      </w:r>
      <w:r w:rsidRPr="00A33961">
        <w:rPr>
          <w:spacing w:val="1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</w:t>
      </w:r>
      <w:r w:rsidRPr="00A33961">
        <w:rPr>
          <w:spacing w:val="1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тормозному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пути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(по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фотографиям).</w:t>
      </w:r>
    </w:p>
    <w:p w:rsidR="00A33961" w:rsidRPr="00A33961" w:rsidRDefault="00A33961" w:rsidP="00A33961">
      <w:pPr>
        <w:pStyle w:val="a7"/>
        <w:numPr>
          <w:ilvl w:val="0"/>
          <w:numId w:val="28"/>
        </w:numPr>
        <w:tabs>
          <w:tab w:val="left" w:pos="514"/>
        </w:tabs>
        <w:spacing w:before="1"/>
        <w:jc w:val="left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Измерение</w:t>
      </w:r>
      <w:r w:rsidRPr="00A33961">
        <w:rPr>
          <w:spacing w:val="29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радиоактивного</w:t>
      </w:r>
      <w:r w:rsidRPr="00A33961">
        <w:rPr>
          <w:spacing w:val="28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фона.</w:t>
      </w:r>
    </w:p>
    <w:p w:rsidR="00A33961" w:rsidRPr="00A33961" w:rsidRDefault="00A33961" w:rsidP="00A33961">
      <w:pPr>
        <w:pStyle w:val="4"/>
        <w:spacing w:before="128"/>
        <w:rPr>
          <w:rFonts w:ascii="Times New Roman" w:hAnsi="Times New Roman" w:cs="Times New Roman"/>
          <w:b w:val="0"/>
          <w:color w:val="auto"/>
          <w:sz w:val="16"/>
          <w:szCs w:val="16"/>
        </w:rPr>
      </w:pPr>
      <w:r w:rsidRPr="00A33961">
        <w:rPr>
          <w:rFonts w:ascii="Times New Roman" w:hAnsi="Times New Roman" w:cs="Times New Roman"/>
          <w:b w:val="0"/>
          <w:color w:val="auto"/>
          <w:sz w:val="16"/>
          <w:szCs w:val="16"/>
        </w:rPr>
        <w:t>Повторительно-обобщающий</w:t>
      </w:r>
      <w:r w:rsidRPr="00A33961">
        <w:rPr>
          <w:rFonts w:ascii="Times New Roman" w:hAnsi="Times New Roman" w:cs="Times New Roman"/>
          <w:b w:val="0"/>
          <w:color w:val="auto"/>
          <w:spacing w:val="24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sz w:val="16"/>
          <w:szCs w:val="16"/>
        </w:rPr>
        <w:t>модуль</w:t>
      </w:r>
    </w:p>
    <w:p w:rsidR="00A33961" w:rsidRPr="00A33961" w:rsidRDefault="00A33961" w:rsidP="00A33961">
      <w:pPr>
        <w:pStyle w:val="a5"/>
        <w:spacing w:before="15" w:line="254" w:lineRule="auto"/>
        <w:ind w:left="117" w:firstLine="226"/>
        <w:rPr>
          <w:sz w:val="16"/>
          <w:szCs w:val="16"/>
        </w:rPr>
      </w:pPr>
      <w:proofErr w:type="spellStart"/>
      <w:r w:rsidRPr="00A33961">
        <w:rPr>
          <w:w w:val="105"/>
          <w:sz w:val="16"/>
          <w:szCs w:val="16"/>
        </w:rPr>
        <w:t>Повторительно­обобщающий</w:t>
      </w:r>
      <w:proofErr w:type="spellEnd"/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модуль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предназначен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для</w:t>
      </w:r>
      <w:r w:rsidRPr="00A33961">
        <w:rPr>
          <w:spacing w:val="1"/>
          <w:w w:val="105"/>
          <w:sz w:val="16"/>
          <w:szCs w:val="16"/>
        </w:rPr>
        <w:t xml:space="preserve"> </w:t>
      </w:r>
      <w:proofErr w:type="gramStart"/>
      <w:r w:rsidRPr="00A33961">
        <w:rPr>
          <w:w w:val="105"/>
          <w:sz w:val="16"/>
          <w:szCs w:val="16"/>
        </w:rPr>
        <w:t>си­</w:t>
      </w:r>
      <w:r w:rsidRPr="00A33961">
        <w:rPr>
          <w:spacing w:val="-44"/>
          <w:w w:val="105"/>
          <w:sz w:val="16"/>
          <w:szCs w:val="16"/>
        </w:rPr>
        <w:t xml:space="preserve"> </w:t>
      </w:r>
      <w:proofErr w:type="spellStart"/>
      <w:r w:rsidRPr="00A33961">
        <w:rPr>
          <w:w w:val="105"/>
          <w:sz w:val="16"/>
          <w:szCs w:val="16"/>
        </w:rPr>
        <w:t>стематизации</w:t>
      </w:r>
      <w:proofErr w:type="spellEnd"/>
      <w:proofErr w:type="gramEnd"/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обобщения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предметного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содержания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опыта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 xml:space="preserve">деятельности, приобретённого при изучении всего курса </w:t>
      </w:r>
      <w:proofErr w:type="spellStart"/>
      <w:r w:rsidRPr="00A33961">
        <w:rPr>
          <w:w w:val="105"/>
          <w:sz w:val="16"/>
          <w:szCs w:val="16"/>
        </w:rPr>
        <w:t>физи</w:t>
      </w:r>
      <w:proofErr w:type="spellEnd"/>
      <w:r w:rsidRPr="00A33961">
        <w:rPr>
          <w:w w:val="105"/>
          <w:sz w:val="16"/>
          <w:szCs w:val="16"/>
        </w:rPr>
        <w:t>­</w:t>
      </w:r>
      <w:r w:rsidRPr="00A33961">
        <w:rPr>
          <w:spacing w:val="1"/>
          <w:w w:val="105"/>
          <w:sz w:val="16"/>
          <w:szCs w:val="16"/>
        </w:rPr>
        <w:t xml:space="preserve"> </w:t>
      </w:r>
      <w:proofErr w:type="spellStart"/>
      <w:r w:rsidRPr="00A33961">
        <w:rPr>
          <w:w w:val="105"/>
          <w:sz w:val="16"/>
          <w:szCs w:val="16"/>
        </w:rPr>
        <w:t>ки</w:t>
      </w:r>
      <w:proofErr w:type="spellEnd"/>
      <w:r w:rsidRPr="00A33961">
        <w:rPr>
          <w:w w:val="105"/>
          <w:sz w:val="16"/>
          <w:szCs w:val="16"/>
        </w:rPr>
        <w:t>, а также для подготовки к Основному государственному эк­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замену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по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физике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для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обучающихся,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выбравших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этот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учебный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предмет.</w:t>
      </w:r>
    </w:p>
    <w:p w:rsidR="00A33961" w:rsidRPr="00A33961" w:rsidRDefault="00A33961" w:rsidP="00A33961">
      <w:pPr>
        <w:pStyle w:val="a5"/>
        <w:spacing w:before="116" w:line="254" w:lineRule="auto"/>
        <w:ind w:left="117" w:firstLine="226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При изучении данного модуля реализуются и систематизируются виды деятельности, на основе которых обеспечивается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 xml:space="preserve">достижение предметных и </w:t>
      </w:r>
      <w:proofErr w:type="spellStart"/>
      <w:r w:rsidRPr="00A33961">
        <w:rPr>
          <w:w w:val="110"/>
          <w:sz w:val="16"/>
          <w:szCs w:val="16"/>
        </w:rPr>
        <w:t>метапредметных</w:t>
      </w:r>
      <w:proofErr w:type="spellEnd"/>
      <w:r w:rsidRPr="00A33961">
        <w:rPr>
          <w:w w:val="110"/>
          <w:sz w:val="16"/>
          <w:szCs w:val="16"/>
        </w:rPr>
        <w:t xml:space="preserve"> планируемых ре</w:t>
      </w:r>
      <w:r w:rsidRPr="00A33961">
        <w:rPr>
          <w:w w:val="105"/>
          <w:sz w:val="16"/>
          <w:szCs w:val="16"/>
        </w:rPr>
        <w:t>зультатов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обучения,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формируется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естественно­научная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грамотность: освоение научных методов исследования явлений приро</w:t>
      </w:r>
      <w:r w:rsidRPr="00A33961">
        <w:rPr>
          <w:w w:val="110"/>
          <w:sz w:val="16"/>
          <w:szCs w:val="16"/>
        </w:rPr>
        <w:t xml:space="preserve">ды и техники, овладение умениями объяснять физические </w:t>
      </w:r>
      <w:proofErr w:type="spellStart"/>
      <w:proofErr w:type="gramStart"/>
      <w:r w:rsidRPr="00A33961">
        <w:rPr>
          <w:w w:val="110"/>
          <w:sz w:val="16"/>
          <w:szCs w:val="16"/>
        </w:rPr>
        <w:t>яв</w:t>
      </w:r>
      <w:proofErr w:type="spellEnd"/>
      <w:r w:rsidRPr="00A33961">
        <w:rPr>
          <w:spacing w:val="1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ления</w:t>
      </w:r>
      <w:proofErr w:type="spellEnd"/>
      <w:proofErr w:type="gramEnd"/>
      <w:r w:rsidRPr="00A33961">
        <w:rPr>
          <w:w w:val="110"/>
          <w:sz w:val="16"/>
          <w:szCs w:val="16"/>
        </w:rPr>
        <w:t>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применяя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полученные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знания,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решать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задачи,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том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числе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качественные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экспериментальные.</w:t>
      </w:r>
    </w:p>
    <w:p w:rsidR="00A33961" w:rsidRPr="00A33961" w:rsidRDefault="00A33961" w:rsidP="00A33961">
      <w:pPr>
        <w:pStyle w:val="a5"/>
        <w:spacing w:before="3" w:line="254" w:lineRule="auto"/>
        <w:ind w:left="117" w:firstLine="226"/>
        <w:rPr>
          <w:sz w:val="16"/>
          <w:szCs w:val="16"/>
        </w:rPr>
      </w:pPr>
      <w:r w:rsidRPr="00A33961">
        <w:rPr>
          <w:w w:val="110"/>
          <w:sz w:val="16"/>
          <w:szCs w:val="16"/>
        </w:rPr>
        <w:t xml:space="preserve">Принципиально </w:t>
      </w:r>
      <w:proofErr w:type="spellStart"/>
      <w:r w:rsidRPr="00A33961">
        <w:rPr>
          <w:w w:val="110"/>
          <w:sz w:val="16"/>
          <w:szCs w:val="16"/>
        </w:rPr>
        <w:t>деятельностный</w:t>
      </w:r>
      <w:proofErr w:type="spellEnd"/>
      <w:r w:rsidRPr="00A33961">
        <w:rPr>
          <w:w w:val="110"/>
          <w:sz w:val="16"/>
          <w:szCs w:val="16"/>
        </w:rPr>
        <w:t xml:space="preserve"> характер данного раздела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реализуется</w:t>
      </w:r>
      <w:r w:rsidRPr="00A33961">
        <w:rPr>
          <w:spacing w:val="4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</w:t>
      </w:r>
      <w:r w:rsidRPr="00A33961">
        <w:rPr>
          <w:spacing w:val="4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счёт</w:t>
      </w:r>
      <w:r w:rsidRPr="00A33961">
        <w:rPr>
          <w:spacing w:val="4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того,</w:t>
      </w:r>
      <w:r w:rsidRPr="00A33961">
        <w:rPr>
          <w:spacing w:val="4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что</w:t>
      </w:r>
      <w:r w:rsidRPr="00A33961">
        <w:rPr>
          <w:spacing w:val="4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учащиеся</w:t>
      </w:r>
      <w:r w:rsidRPr="00A33961">
        <w:rPr>
          <w:spacing w:val="4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выполняют</w:t>
      </w:r>
      <w:r w:rsidRPr="00A33961">
        <w:rPr>
          <w:spacing w:val="4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задания,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которых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им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предлагается:</w:t>
      </w:r>
      <w:r w:rsidRPr="00A33961">
        <w:rPr>
          <w:w w:val="105"/>
          <w:position w:val="1"/>
          <w:sz w:val="16"/>
          <w:szCs w:val="16"/>
        </w:rPr>
        <w:t xml:space="preserve">- </w:t>
      </w:r>
      <w:r w:rsidRPr="00A33961">
        <w:rPr>
          <w:w w:val="105"/>
          <w:sz w:val="16"/>
          <w:szCs w:val="16"/>
        </w:rPr>
        <w:t xml:space="preserve">на основе полученных знаний распознавать и научно </w:t>
      </w:r>
      <w:proofErr w:type="spellStart"/>
      <w:proofErr w:type="gramStart"/>
      <w:r w:rsidRPr="00A33961">
        <w:rPr>
          <w:w w:val="105"/>
          <w:sz w:val="16"/>
          <w:szCs w:val="16"/>
        </w:rPr>
        <w:t>объяс</w:t>
      </w:r>
      <w:proofErr w:type="spellEnd"/>
      <w:r w:rsidRPr="00A33961">
        <w:rPr>
          <w:w w:val="105"/>
          <w:sz w:val="16"/>
          <w:szCs w:val="16"/>
        </w:rPr>
        <w:t>­</w:t>
      </w:r>
      <w:r w:rsidRPr="00A33961">
        <w:rPr>
          <w:spacing w:val="1"/>
          <w:w w:val="105"/>
          <w:sz w:val="16"/>
          <w:szCs w:val="16"/>
        </w:rPr>
        <w:t xml:space="preserve"> </w:t>
      </w:r>
      <w:proofErr w:type="spellStart"/>
      <w:r w:rsidRPr="00A33961">
        <w:rPr>
          <w:w w:val="105"/>
          <w:sz w:val="16"/>
          <w:szCs w:val="16"/>
        </w:rPr>
        <w:t>нять</w:t>
      </w:r>
      <w:proofErr w:type="spellEnd"/>
      <w:proofErr w:type="gramEnd"/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физические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явления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окружающей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природе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</w:t>
      </w:r>
      <w:r w:rsidRPr="00A33961">
        <w:rPr>
          <w:spacing w:val="1"/>
          <w:w w:val="105"/>
          <w:sz w:val="16"/>
          <w:szCs w:val="16"/>
        </w:rPr>
        <w:t xml:space="preserve"> </w:t>
      </w:r>
      <w:proofErr w:type="spellStart"/>
      <w:r w:rsidRPr="00A33961">
        <w:rPr>
          <w:w w:val="105"/>
          <w:sz w:val="16"/>
          <w:szCs w:val="16"/>
        </w:rPr>
        <w:t>повсед</w:t>
      </w:r>
      <w:proofErr w:type="spellEnd"/>
      <w:r w:rsidRPr="00A33961">
        <w:rPr>
          <w:w w:val="105"/>
          <w:sz w:val="16"/>
          <w:szCs w:val="16"/>
        </w:rPr>
        <w:t>­</w:t>
      </w:r>
      <w:r w:rsidRPr="00A33961">
        <w:rPr>
          <w:spacing w:val="1"/>
          <w:w w:val="105"/>
          <w:sz w:val="16"/>
          <w:szCs w:val="16"/>
        </w:rPr>
        <w:t xml:space="preserve"> </w:t>
      </w:r>
      <w:proofErr w:type="spellStart"/>
      <w:r w:rsidRPr="00A33961">
        <w:rPr>
          <w:w w:val="105"/>
          <w:sz w:val="16"/>
          <w:szCs w:val="16"/>
        </w:rPr>
        <w:t>невной</w:t>
      </w:r>
      <w:proofErr w:type="spellEnd"/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жизни;</w:t>
      </w:r>
    </w:p>
    <w:p w:rsidR="00A33961" w:rsidRPr="00A33961" w:rsidRDefault="00A33961" w:rsidP="00A33961">
      <w:pPr>
        <w:pStyle w:val="a5"/>
        <w:spacing w:before="1" w:line="254" w:lineRule="auto"/>
        <w:ind w:hanging="142"/>
        <w:rPr>
          <w:sz w:val="16"/>
          <w:szCs w:val="16"/>
        </w:rPr>
      </w:pPr>
      <w:r w:rsidRPr="00A33961">
        <w:rPr>
          <w:w w:val="105"/>
          <w:position w:val="1"/>
          <w:sz w:val="16"/>
          <w:szCs w:val="16"/>
        </w:rPr>
        <w:t>-</w:t>
      </w:r>
      <w:r w:rsidRPr="00A33961">
        <w:rPr>
          <w:spacing w:val="1"/>
          <w:w w:val="105"/>
          <w:position w:val="1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использовать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научные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методы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исследования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физических</w:t>
      </w:r>
      <w:r w:rsidRPr="00A33961">
        <w:rPr>
          <w:spacing w:val="1"/>
          <w:w w:val="105"/>
          <w:sz w:val="16"/>
          <w:szCs w:val="16"/>
        </w:rPr>
        <w:t xml:space="preserve"> </w:t>
      </w:r>
      <w:proofErr w:type="spellStart"/>
      <w:proofErr w:type="gramStart"/>
      <w:r w:rsidRPr="00A33961">
        <w:rPr>
          <w:w w:val="105"/>
          <w:sz w:val="16"/>
          <w:szCs w:val="16"/>
        </w:rPr>
        <w:t>яв</w:t>
      </w:r>
      <w:proofErr w:type="spellEnd"/>
      <w:r w:rsidRPr="00A33961">
        <w:rPr>
          <w:w w:val="105"/>
          <w:sz w:val="16"/>
          <w:szCs w:val="16"/>
        </w:rPr>
        <w:t>­</w:t>
      </w:r>
      <w:r w:rsidRPr="00A33961">
        <w:rPr>
          <w:spacing w:val="-44"/>
          <w:w w:val="105"/>
          <w:sz w:val="16"/>
          <w:szCs w:val="16"/>
        </w:rPr>
        <w:t xml:space="preserve"> </w:t>
      </w:r>
      <w:proofErr w:type="spellStart"/>
      <w:r w:rsidRPr="00A33961">
        <w:rPr>
          <w:w w:val="105"/>
          <w:sz w:val="16"/>
          <w:szCs w:val="16"/>
        </w:rPr>
        <w:t>лений</w:t>
      </w:r>
      <w:proofErr w:type="spellEnd"/>
      <w:proofErr w:type="gramEnd"/>
      <w:r w:rsidRPr="00A33961">
        <w:rPr>
          <w:w w:val="105"/>
          <w:sz w:val="16"/>
          <w:szCs w:val="16"/>
        </w:rPr>
        <w:t xml:space="preserve">, в том числе для проверки гипотез и получения </w:t>
      </w:r>
      <w:proofErr w:type="spellStart"/>
      <w:r w:rsidRPr="00A33961">
        <w:rPr>
          <w:w w:val="105"/>
          <w:sz w:val="16"/>
          <w:szCs w:val="16"/>
        </w:rPr>
        <w:t>теоре</w:t>
      </w:r>
      <w:proofErr w:type="spellEnd"/>
      <w:r w:rsidRPr="00A33961">
        <w:rPr>
          <w:w w:val="105"/>
          <w:sz w:val="16"/>
          <w:szCs w:val="16"/>
        </w:rPr>
        <w:t>­</w:t>
      </w:r>
      <w:r w:rsidRPr="00A33961">
        <w:rPr>
          <w:spacing w:val="1"/>
          <w:w w:val="105"/>
          <w:sz w:val="16"/>
          <w:szCs w:val="16"/>
        </w:rPr>
        <w:t xml:space="preserve"> </w:t>
      </w:r>
      <w:proofErr w:type="spellStart"/>
      <w:r w:rsidRPr="00A33961">
        <w:rPr>
          <w:w w:val="105"/>
          <w:sz w:val="16"/>
          <w:szCs w:val="16"/>
        </w:rPr>
        <w:t>тических</w:t>
      </w:r>
      <w:proofErr w:type="spellEnd"/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выводов;</w:t>
      </w:r>
    </w:p>
    <w:p w:rsidR="00A33961" w:rsidRPr="00A33961" w:rsidRDefault="00A33961" w:rsidP="00A33961">
      <w:pPr>
        <w:pStyle w:val="a5"/>
        <w:spacing w:before="2" w:line="254" w:lineRule="auto"/>
        <w:ind w:hanging="142"/>
        <w:rPr>
          <w:sz w:val="16"/>
          <w:szCs w:val="16"/>
        </w:rPr>
      </w:pPr>
      <w:r w:rsidRPr="00A33961">
        <w:rPr>
          <w:w w:val="110"/>
          <w:position w:val="1"/>
          <w:sz w:val="16"/>
          <w:szCs w:val="16"/>
        </w:rPr>
        <w:t>-</w:t>
      </w:r>
      <w:r w:rsidRPr="00A33961">
        <w:rPr>
          <w:spacing w:val="2"/>
          <w:w w:val="110"/>
          <w:position w:val="1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объяснять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научные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основы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наиболее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важных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достижений</w:t>
      </w:r>
      <w:r w:rsidRPr="00A33961">
        <w:rPr>
          <w:spacing w:val="-10"/>
          <w:w w:val="110"/>
          <w:sz w:val="16"/>
          <w:szCs w:val="16"/>
        </w:rPr>
        <w:t xml:space="preserve"> </w:t>
      </w:r>
      <w:proofErr w:type="gramStart"/>
      <w:r w:rsidRPr="00A33961">
        <w:rPr>
          <w:w w:val="110"/>
          <w:sz w:val="16"/>
          <w:szCs w:val="16"/>
        </w:rPr>
        <w:t>со</w:t>
      </w:r>
      <w:proofErr w:type="gramEnd"/>
      <w:r w:rsidRPr="00A33961">
        <w:rPr>
          <w:w w:val="110"/>
          <w:sz w:val="16"/>
          <w:szCs w:val="16"/>
        </w:rPr>
        <w:t>­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 xml:space="preserve">временных технологий, например, практического </w:t>
      </w:r>
      <w:proofErr w:type="spellStart"/>
      <w:r w:rsidRPr="00A33961">
        <w:rPr>
          <w:w w:val="110"/>
          <w:sz w:val="16"/>
          <w:szCs w:val="16"/>
        </w:rPr>
        <w:t>использо</w:t>
      </w:r>
      <w:proofErr w:type="spellEnd"/>
      <w:r w:rsidRPr="00A33961">
        <w:rPr>
          <w:w w:val="110"/>
          <w:sz w:val="16"/>
          <w:szCs w:val="16"/>
        </w:rPr>
        <w:t>­</w:t>
      </w:r>
      <w:r w:rsidRPr="00A33961">
        <w:rPr>
          <w:spacing w:val="1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вания</w:t>
      </w:r>
      <w:proofErr w:type="spellEnd"/>
      <w:r w:rsidRPr="00A33961">
        <w:rPr>
          <w:w w:val="110"/>
          <w:sz w:val="16"/>
          <w:szCs w:val="16"/>
        </w:rPr>
        <w:t xml:space="preserve"> различных источников энергии на основе закона </w:t>
      </w:r>
      <w:proofErr w:type="spellStart"/>
      <w:r w:rsidRPr="00A33961">
        <w:rPr>
          <w:w w:val="110"/>
          <w:sz w:val="16"/>
          <w:szCs w:val="16"/>
        </w:rPr>
        <w:t>пре</w:t>
      </w:r>
      <w:proofErr w:type="spellEnd"/>
      <w:r w:rsidRPr="00A33961">
        <w:rPr>
          <w:w w:val="110"/>
          <w:sz w:val="16"/>
          <w:szCs w:val="16"/>
        </w:rPr>
        <w:t>­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вращения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сохранения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всех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известных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видов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энергии.</w:t>
      </w:r>
    </w:p>
    <w:p w:rsidR="00A33961" w:rsidRPr="00A33961" w:rsidRDefault="00A33961" w:rsidP="00A33961">
      <w:pPr>
        <w:pStyle w:val="a5"/>
        <w:spacing w:before="2" w:line="254" w:lineRule="auto"/>
        <w:ind w:left="116" w:firstLine="226"/>
        <w:rPr>
          <w:w w:val="105"/>
          <w:sz w:val="16"/>
          <w:szCs w:val="16"/>
        </w:rPr>
      </w:pPr>
      <w:r w:rsidRPr="00A33961">
        <w:rPr>
          <w:w w:val="105"/>
          <w:sz w:val="16"/>
          <w:szCs w:val="16"/>
        </w:rPr>
        <w:t>Каждая из тем данного раздела включает экспериментальное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исследование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обобщающего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характера.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Раздел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завершается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проведением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диагностической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оценочной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работы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за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курс</w:t>
      </w:r>
      <w:r w:rsidRPr="00A33961">
        <w:rPr>
          <w:spacing w:val="1"/>
          <w:w w:val="105"/>
          <w:sz w:val="16"/>
          <w:szCs w:val="16"/>
        </w:rPr>
        <w:t xml:space="preserve"> </w:t>
      </w:r>
      <w:proofErr w:type="gramStart"/>
      <w:r w:rsidRPr="00A33961">
        <w:rPr>
          <w:w w:val="105"/>
          <w:sz w:val="16"/>
          <w:szCs w:val="16"/>
        </w:rPr>
        <w:t>ос</w:t>
      </w:r>
      <w:r w:rsidRPr="00A33961">
        <w:rPr>
          <w:spacing w:val="-44"/>
          <w:w w:val="105"/>
          <w:sz w:val="16"/>
          <w:szCs w:val="16"/>
        </w:rPr>
        <w:t xml:space="preserve"> </w:t>
      </w:r>
      <w:proofErr w:type="spellStart"/>
      <w:r w:rsidRPr="00A33961">
        <w:rPr>
          <w:w w:val="105"/>
          <w:sz w:val="16"/>
          <w:szCs w:val="16"/>
        </w:rPr>
        <w:t>новной</w:t>
      </w:r>
      <w:proofErr w:type="spellEnd"/>
      <w:proofErr w:type="gramEnd"/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школы.</w:t>
      </w:r>
      <w:bookmarkStart w:id="4" w:name="_Toc105425967"/>
    </w:p>
    <w:p w:rsidR="00A33961" w:rsidRPr="00A33961" w:rsidRDefault="00A33961" w:rsidP="00A33961">
      <w:pPr>
        <w:pStyle w:val="a5"/>
        <w:spacing w:before="2" w:line="254" w:lineRule="auto"/>
        <w:ind w:left="116" w:firstLine="226"/>
        <w:rPr>
          <w:b/>
          <w:sz w:val="16"/>
          <w:szCs w:val="16"/>
        </w:rPr>
      </w:pPr>
      <w:r w:rsidRPr="00A33961">
        <w:rPr>
          <w:b/>
          <w:w w:val="80"/>
          <w:sz w:val="16"/>
          <w:szCs w:val="16"/>
        </w:rPr>
        <w:t>ПЛАНИРУЕМЫЕ</w:t>
      </w:r>
      <w:r w:rsidRPr="00A33961">
        <w:rPr>
          <w:b/>
          <w:spacing w:val="1"/>
          <w:w w:val="80"/>
          <w:sz w:val="16"/>
          <w:szCs w:val="16"/>
        </w:rPr>
        <w:t xml:space="preserve"> </w:t>
      </w:r>
      <w:r w:rsidRPr="00A33961">
        <w:rPr>
          <w:b/>
          <w:w w:val="80"/>
          <w:sz w:val="16"/>
          <w:szCs w:val="16"/>
        </w:rPr>
        <w:t>РЕЗУЛЬТАТЫ</w:t>
      </w:r>
      <w:r w:rsidRPr="00A33961">
        <w:rPr>
          <w:b/>
          <w:spacing w:val="1"/>
          <w:w w:val="80"/>
          <w:sz w:val="16"/>
          <w:szCs w:val="16"/>
        </w:rPr>
        <w:t xml:space="preserve"> </w:t>
      </w:r>
      <w:r w:rsidRPr="00A33961">
        <w:rPr>
          <w:b/>
          <w:w w:val="80"/>
          <w:sz w:val="16"/>
          <w:szCs w:val="16"/>
        </w:rPr>
        <w:t>ОСВОЕНИЯ</w:t>
      </w:r>
      <w:r w:rsidRPr="00A33961">
        <w:rPr>
          <w:b/>
          <w:spacing w:val="-55"/>
          <w:w w:val="80"/>
          <w:sz w:val="16"/>
          <w:szCs w:val="16"/>
        </w:rPr>
        <w:t xml:space="preserve"> </w:t>
      </w:r>
      <w:r w:rsidRPr="00A33961">
        <w:rPr>
          <w:b/>
          <w:spacing w:val="-1"/>
          <w:w w:val="90"/>
          <w:sz w:val="16"/>
          <w:szCs w:val="16"/>
        </w:rPr>
        <w:t>УЧЕБНОГО</w:t>
      </w:r>
      <w:r w:rsidRPr="00A33961">
        <w:rPr>
          <w:b/>
          <w:spacing w:val="-8"/>
          <w:w w:val="90"/>
          <w:sz w:val="16"/>
          <w:szCs w:val="16"/>
        </w:rPr>
        <w:t xml:space="preserve"> </w:t>
      </w:r>
      <w:r w:rsidRPr="00A33961">
        <w:rPr>
          <w:b/>
          <w:w w:val="90"/>
          <w:sz w:val="16"/>
          <w:szCs w:val="16"/>
        </w:rPr>
        <w:t>ПРЕДМЕТА</w:t>
      </w:r>
      <w:r w:rsidRPr="00A33961">
        <w:rPr>
          <w:b/>
          <w:spacing w:val="-9"/>
          <w:w w:val="90"/>
          <w:sz w:val="16"/>
          <w:szCs w:val="16"/>
        </w:rPr>
        <w:t xml:space="preserve"> </w:t>
      </w:r>
      <w:r w:rsidRPr="00A33961">
        <w:rPr>
          <w:b/>
          <w:w w:val="90"/>
          <w:sz w:val="16"/>
          <w:szCs w:val="16"/>
        </w:rPr>
        <w:t>«ФИЗИКА»</w:t>
      </w:r>
      <w:bookmarkEnd w:id="4"/>
    </w:p>
    <w:p w:rsidR="00A33961" w:rsidRPr="00A33961" w:rsidRDefault="00A33961" w:rsidP="00A33961">
      <w:pPr>
        <w:spacing w:line="248" w:lineRule="exact"/>
        <w:ind w:left="118"/>
        <w:rPr>
          <w:rFonts w:ascii="Times New Roman" w:hAnsi="Times New Roman" w:cs="Times New Roman"/>
          <w:b/>
          <w:sz w:val="16"/>
          <w:szCs w:val="16"/>
        </w:rPr>
      </w:pPr>
      <w:r w:rsidRPr="00A33961">
        <w:rPr>
          <w:rFonts w:ascii="Times New Roman" w:hAnsi="Times New Roman" w:cs="Times New Roman"/>
          <w:b/>
          <w:w w:val="80"/>
          <w:sz w:val="16"/>
          <w:szCs w:val="16"/>
        </w:rPr>
        <w:t>НА</w:t>
      </w:r>
      <w:r w:rsidRPr="00A33961">
        <w:rPr>
          <w:rFonts w:ascii="Times New Roman" w:hAnsi="Times New Roman" w:cs="Times New Roman"/>
          <w:b/>
          <w:spacing w:val="44"/>
          <w:w w:val="80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/>
          <w:w w:val="80"/>
          <w:sz w:val="16"/>
          <w:szCs w:val="16"/>
        </w:rPr>
        <w:t>УРОВНЕ</w:t>
      </w:r>
      <w:r w:rsidRPr="00A33961">
        <w:rPr>
          <w:rFonts w:ascii="Times New Roman" w:hAnsi="Times New Roman" w:cs="Times New Roman"/>
          <w:b/>
          <w:spacing w:val="45"/>
          <w:w w:val="80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/>
          <w:w w:val="80"/>
          <w:sz w:val="16"/>
          <w:szCs w:val="16"/>
        </w:rPr>
        <w:t>ОСНОВНОГО</w:t>
      </w:r>
      <w:r w:rsidRPr="00A33961">
        <w:rPr>
          <w:rFonts w:ascii="Times New Roman" w:hAnsi="Times New Roman" w:cs="Times New Roman"/>
          <w:b/>
          <w:spacing w:val="44"/>
          <w:w w:val="80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/>
          <w:w w:val="80"/>
          <w:sz w:val="16"/>
          <w:szCs w:val="16"/>
        </w:rPr>
        <w:t>ОБЩЕГО</w:t>
      </w:r>
      <w:r w:rsidRPr="00A33961">
        <w:rPr>
          <w:rFonts w:ascii="Times New Roman" w:hAnsi="Times New Roman" w:cs="Times New Roman"/>
          <w:b/>
          <w:spacing w:val="45"/>
          <w:w w:val="80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/>
          <w:w w:val="80"/>
          <w:sz w:val="16"/>
          <w:szCs w:val="16"/>
        </w:rPr>
        <w:t>ОБРАЗОВАНИЯ</w:t>
      </w:r>
    </w:p>
    <w:p w:rsidR="00A33961" w:rsidRPr="00A33961" w:rsidRDefault="00A33961" w:rsidP="00A33961">
      <w:pPr>
        <w:pStyle w:val="a5"/>
        <w:spacing w:before="147"/>
        <w:ind w:left="116" w:firstLine="226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Изучение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учебного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предмета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«Физика»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на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уровне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основного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 xml:space="preserve">общего образования </w:t>
      </w:r>
      <w:r w:rsidRPr="00A33961">
        <w:rPr>
          <w:w w:val="105"/>
          <w:sz w:val="16"/>
          <w:szCs w:val="16"/>
        </w:rPr>
        <w:lastRenderedPageBreak/>
        <w:t xml:space="preserve">должно обеспечивать достижение следующих личностных, </w:t>
      </w:r>
      <w:proofErr w:type="spellStart"/>
      <w:r w:rsidRPr="00A33961">
        <w:rPr>
          <w:w w:val="105"/>
          <w:sz w:val="16"/>
          <w:szCs w:val="16"/>
        </w:rPr>
        <w:t>метапредметных</w:t>
      </w:r>
      <w:proofErr w:type="spellEnd"/>
      <w:r w:rsidRPr="00A33961">
        <w:rPr>
          <w:w w:val="105"/>
          <w:sz w:val="16"/>
          <w:szCs w:val="16"/>
        </w:rPr>
        <w:t xml:space="preserve"> и предметных образовательных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результатов.</w:t>
      </w:r>
    </w:p>
    <w:p w:rsidR="00A33961" w:rsidRPr="00A33961" w:rsidRDefault="00A33961" w:rsidP="00A33961">
      <w:pPr>
        <w:pStyle w:val="3"/>
        <w:spacing w:before="169"/>
        <w:rPr>
          <w:rFonts w:ascii="Times New Roman" w:hAnsi="Times New Roman" w:cs="Times New Roman"/>
          <w:sz w:val="16"/>
          <w:szCs w:val="16"/>
        </w:rPr>
      </w:pPr>
      <w:bookmarkStart w:id="5" w:name="_Toc105425968"/>
      <w:r w:rsidRPr="00A33961">
        <w:rPr>
          <w:rFonts w:ascii="Times New Roman" w:hAnsi="Times New Roman" w:cs="Times New Roman"/>
          <w:w w:val="90"/>
          <w:sz w:val="16"/>
          <w:szCs w:val="16"/>
        </w:rPr>
        <w:t>ЛИЧНОСТНЫЕ</w:t>
      </w:r>
      <w:r w:rsidRPr="00A33961">
        <w:rPr>
          <w:rFonts w:ascii="Times New Roman" w:hAnsi="Times New Roman" w:cs="Times New Roman"/>
          <w:spacing w:val="20"/>
          <w:w w:val="90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w w:val="90"/>
          <w:sz w:val="16"/>
          <w:szCs w:val="16"/>
        </w:rPr>
        <w:t>РЕЗУЛЬТАТЫ</w:t>
      </w:r>
      <w:bookmarkEnd w:id="5"/>
    </w:p>
    <w:p w:rsidR="00A33961" w:rsidRPr="00A33961" w:rsidRDefault="00A33961" w:rsidP="00A33961">
      <w:pPr>
        <w:pStyle w:val="5"/>
        <w:spacing w:before="57"/>
        <w:rPr>
          <w:rFonts w:ascii="Times New Roman" w:hAnsi="Times New Roman" w:cs="Times New Roman"/>
          <w:i/>
          <w:color w:val="auto"/>
          <w:sz w:val="16"/>
          <w:szCs w:val="16"/>
        </w:rPr>
      </w:pP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Патриотическое</w:t>
      </w:r>
      <w:r w:rsidRPr="00A33961">
        <w:rPr>
          <w:rFonts w:ascii="Times New Roman" w:hAnsi="Times New Roman" w:cs="Times New Roman"/>
          <w:color w:val="auto"/>
          <w:spacing w:val="30"/>
          <w:w w:val="12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воспитание:</w:t>
      </w:r>
    </w:p>
    <w:p w:rsidR="00A33961" w:rsidRPr="00A33961" w:rsidRDefault="00A33961" w:rsidP="00A33961">
      <w:pPr>
        <w:pStyle w:val="a5"/>
        <w:spacing w:before="2"/>
        <w:ind w:right="155" w:hanging="227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—проявление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интереса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к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истории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современному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состоянию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российской</w:t>
      </w:r>
      <w:r w:rsidRPr="00A33961">
        <w:rPr>
          <w:spacing w:val="2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физической</w:t>
      </w:r>
      <w:r w:rsidRPr="00A33961">
        <w:rPr>
          <w:spacing w:val="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науки;</w:t>
      </w:r>
    </w:p>
    <w:p w:rsidR="00A33961" w:rsidRPr="00A33961" w:rsidRDefault="00A33961" w:rsidP="00A33961">
      <w:pPr>
        <w:pStyle w:val="a5"/>
        <w:spacing w:before="3"/>
        <w:ind w:right="156"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—ценностное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отношение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достижениям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российских</w:t>
      </w:r>
      <w:r w:rsidRPr="00A33961">
        <w:rPr>
          <w:spacing w:val="1"/>
          <w:w w:val="110"/>
          <w:sz w:val="16"/>
          <w:szCs w:val="16"/>
        </w:rPr>
        <w:t xml:space="preserve"> </w:t>
      </w:r>
      <w:proofErr w:type="spellStart"/>
      <w:proofErr w:type="gramStart"/>
      <w:r w:rsidRPr="00A33961">
        <w:rPr>
          <w:w w:val="110"/>
          <w:sz w:val="16"/>
          <w:szCs w:val="16"/>
        </w:rPr>
        <w:t>учё</w:t>
      </w:r>
      <w:proofErr w:type="spellEnd"/>
      <w:r w:rsidRPr="00A33961">
        <w:rPr>
          <w:w w:val="110"/>
          <w:sz w:val="16"/>
          <w:szCs w:val="16"/>
        </w:rPr>
        <w:t>­</w:t>
      </w:r>
      <w:r w:rsidRPr="00A33961">
        <w:rPr>
          <w:spacing w:val="1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ных</w:t>
      </w:r>
      <w:proofErr w:type="gramEnd"/>
      <w:r w:rsidRPr="00A33961">
        <w:rPr>
          <w:w w:val="110"/>
          <w:sz w:val="16"/>
          <w:szCs w:val="16"/>
        </w:rPr>
        <w:t>­физиков</w:t>
      </w:r>
      <w:proofErr w:type="spellEnd"/>
      <w:r w:rsidRPr="00A33961">
        <w:rPr>
          <w:w w:val="110"/>
          <w:sz w:val="16"/>
          <w:szCs w:val="16"/>
        </w:rPr>
        <w:t>.</w:t>
      </w:r>
    </w:p>
    <w:p w:rsidR="00A33961" w:rsidRPr="00A33961" w:rsidRDefault="00A33961" w:rsidP="00A33961">
      <w:pPr>
        <w:pStyle w:val="5"/>
        <w:spacing w:before="3"/>
        <w:rPr>
          <w:rFonts w:ascii="Times New Roman" w:hAnsi="Times New Roman" w:cs="Times New Roman"/>
          <w:i/>
          <w:color w:val="auto"/>
          <w:sz w:val="16"/>
          <w:szCs w:val="16"/>
        </w:rPr>
      </w:pP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Гражданское</w:t>
      </w:r>
      <w:r w:rsidRPr="00A33961">
        <w:rPr>
          <w:rFonts w:ascii="Times New Roman" w:hAnsi="Times New Roman" w:cs="Times New Roman"/>
          <w:color w:val="auto"/>
          <w:spacing w:val="25"/>
          <w:w w:val="12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и</w:t>
      </w:r>
      <w:r w:rsidRPr="00A33961">
        <w:rPr>
          <w:rFonts w:ascii="Times New Roman" w:hAnsi="Times New Roman" w:cs="Times New Roman"/>
          <w:color w:val="auto"/>
          <w:spacing w:val="26"/>
          <w:w w:val="12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духовно-нравственное</w:t>
      </w:r>
      <w:r w:rsidRPr="00A33961">
        <w:rPr>
          <w:rFonts w:ascii="Times New Roman" w:hAnsi="Times New Roman" w:cs="Times New Roman"/>
          <w:color w:val="auto"/>
          <w:spacing w:val="26"/>
          <w:w w:val="12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воспитание:</w:t>
      </w:r>
    </w:p>
    <w:p w:rsidR="00A33961" w:rsidRPr="00A33961" w:rsidRDefault="00A33961" w:rsidP="00A33961">
      <w:pPr>
        <w:pStyle w:val="a5"/>
        <w:spacing w:before="1"/>
        <w:ind w:hanging="227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—готовность к активному участию в обсуждении общественно­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значимых и этических проблем, связанных с практическим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применением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достижений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физики;</w:t>
      </w:r>
    </w:p>
    <w:p w:rsidR="00A33961" w:rsidRPr="00A33961" w:rsidRDefault="00A33961" w:rsidP="00A33961">
      <w:pPr>
        <w:pStyle w:val="a5"/>
        <w:spacing w:before="5"/>
        <w:ind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 xml:space="preserve">—осознание важности </w:t>
      </w:r>
      <w:proofErr w:type="spellStart"/>
      <w:r w:rsidRPr="00A33961">
        <w:rPr>
          <w:w w:val="110"/>
          <w:sz w:val="16"/>
          <w:szCs w:val="16"/>
        </w:rPr>
        <w:t>морально­этических</w:t>
      </w:r>
      <w:proofErr w:type="spellEnd"/>
      <w:r w:rsidRPr="00A33961">
        <w:rPr>
          <w:w w:val="110"/>
          <w:sz w:val="16"/>
          <w:szCs w:val="16"/>
        </w:rPr>
        <w:t xml:space="preserve"> принципов в деятельности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учёного.</w:t>
      </w:r>
    </w:p>
    <w:p w:rsidR="00A33961" w:rsidRPr="00A33961" w:rsidRDefault="00A33961" w:rsidP="00A33961">
      <w:pPr>
        <w:pStyle w:val="5"/>
        <w:spacing w:before="3"/>
        <w:rPr>
          <w:rFonts w:ascii="Times New Roman" w:hAnsi="Times New Roman" w:cs="Times New Roman"/>
          <w:i/>
          <w:color w:val="auto"/>
          <w:sz w:val="16"/>
          <w:szCs w:val="16"/>
        </w:rPr>
      </w:pP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Эстетическое</w:t>
      </w:r>
      <w:r w:rsidRPr="00A33961">
        <w:rPr>
          <w:rFonts w:ascii="Times New Roman" w:hAnsi="Times New Roman" w:cs="Times New Roman"/>
          <w:color w:val="auto"/>
          <w:spacing w:val="9"/>
          <w:w w:val="12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воспитание:</w:t>
      </w:r>
    </w:p>
    <w:p w:rsidR="00A33961" w:rsidRPr="00A33961" w:rsidRDefault="00A33961" w:rsidP="00A33961">
      <w:pPr>
        <w:pStyle w:val="a5"/>
        <w:spacing w:before="2"/>
        <w:ind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—восприятие</w:t>
      </w:r>
      <w:r w:rsidRPr="00A33961">
        <w:rPr>
          <w:spacing w:val="1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эстетических</w:t>
      </w:r>
      <w:r w:rsidRPr="00A33961">
        <w:rPr>
          <w:spacing w:val="1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качеств</w:t>
      </w:r>
      <w:r w:rsidRPr="00A33961">
        <w:rPr>
          <w:spacing w:val="1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физической</w:t>
      </w:r>
      <w:r w:rsidRPr="00A33961">
        <w:rPr>
          <w:spacing w:val="1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науки:</w:t>
      </w:r>
      <w:r w:rsidRPr="00A33961">
        <w:rPr>
          <w:spacing w:val="1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её</w:t>
      </w:r>
      <w:r w:rsidRPr="00A33961">
        <w:rPr>
          <w:spacing w:val="12"/>
          <w:w w:val="110"/>
          <w:sz w:val="16"/>
          <w:szCs w:val="16"/>
        </w:rPr>
        <w:t xml:space="preserve"> </w:t>
      </w:r>
      <w:proofErr w:type="gramStart"/>
      <w:r w:rsidRPr="00A33961">
        <w:rPr>
          <w:w w:val="110"/>
          <w:sz w:val="16"/>
          <w:szCs w:val="16"/>
        </w:rPr>
        <w:t>гармоничного построения</w:t>
      </w:r>
      <w:proofErr w:type="gramEnd"/>
      <w:r w:rsidRPr="00A33961">
        <w:rPr>
          <w:w w:val="110"/>
          <w:sz w:val="16"/>
          <w:szCs w:val="16"/>
        </w:rPr>
        <w:t>, строгости, точности, лаконичности.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i/>
          <w:w w:val="115"/>
          <w:sz w:val="16"/>
          <w:szCs w:val="16"/>
        </w:rPr>
        <w:t>Ценности</w:t>
      </w:r>
      <w:r w:rsidRPr="00A33961">
        <w:rPr>
          <w:i/>
          <w:spacing w:val="29"/>
          <w:w w:val="115"/>
          <w:sz w:val="16"/>
          <w:szCs w:val="16"/>
        </w:rPr>
        <w:t xml:space="preserve"> </w:t>
      </w:r>
      <w:r w:rsidRPr="00A33961">
        <w:rPr>
          <w:i/>
          <w:w w:val="115"/>
          <w:sz w:val="16"/>
          <w:szCs w:val="16"/>
        </w:rPr>
        <w:t>научного</w:t>
      </w:r>
      <w:r w:rsidRPr="00A33961">
        <w:rPr>
          <w:i/>
          <w:spacing w:val="29"/>
          <w:w w:val="115"/>
          <w:sz w:val="16"/>
          <w:szCs w:val="16"/>
        </w:rPr>
        <w:t xml:space="preserve"> </w:t>
      </w:r>
      <w:r w:rsidRPr="00A33961">
        <w:rPr>
          <w:i/>
          <w:w w:val="115"/>
          <w:sz w:val="16"/>
          <w:szCs w:val="16"/>
        </w:rPr>
        <w:t>познания</w:t>
      </w:r>
      <w:r w:rsidRPr="00A33961">
        <w:rPr>
          <w:w w:val="115"/>
          <w:sz w:val="16"/>
          <w:szCs w:val="16"/>
        </w:rPr>
        <w:t>:</w:t>
      </w:r>
    </w:p>
    <w:p w:rsidR="00A33961" w:rsidRPr="00A33961" w:rsidRDefault="00A33961" w:rsidP="00A33961">
      <w:pPr>
        <w:pStyle w:val="a5"/>
        <w:spacing w:before="4"/>
        <w:ind w:right="155"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—осознание ценности физической науки как мощного инструмента познания мира, основы развития технологий, важнейшей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составляющей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культуры;</w:t>
      </w:r>
    </w:p>
    <w:p w:rsidR="00A33961" w:rsidRPr="00A33961" w:rsidRDefault="00A33961" w:rsidP="00A33961">
      <w:pPr>
        <w:pStyle w:val="a5"/>
        <w:spacing w:before="5"/>
        <w:ind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—развитие научной любознательности, интереса к исследовательской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деятельности.</w:t>
      </w:r>
    </w:p>
    <w:p w:rsidR="00A33961" w:rsidRPr="00A33961" w:rsidRDefault="00A33961" w:rsidP="00A33961">
      <w:pPr>
        <w:pStyle w:val="5"/>
        <w:spacing w:before="6" w:line="242" w:lineRule="auto"/>
        <w:ind w:left="116" w:right="154" w:firstLine="226"/>
        <w:jc w:val="both"/>
        <w:rPr>
          <w:rFonts w:ascii="Times New Roman" w:hAnsi="Times New Roman" w:cs="Times New Roman"/>
          <w:i/>
          <w:color w:val="auto"/>
          <w:sz w:val="16"/>
          <w:szCs w:val="16"/>
        </w:rPr>
      </w:pPr>
      <w:r w:rsidRPr="00A33961">
        <w:rPr>
          <w:rFonts w:ascii="Times New Roman" w:hAnsi="Times New Roman" w:cs="Times New Roman"/>
          <w:color w:val="auto"/>
          <w:w w:val="130"/>
          <w:sz w:val="16"/>
          <w:szCs w:val="16"/>
        </w:rPr>
        <w:t>Формирование культуры здоровья и эмоционального</w:t>
      </w:r>
      <w:r w:rsidRPr="00A33961">
        <w:rPr>
          <w:rFonts w:ascii="Times New Roman" w:hAnsi="Times New Roman" w:cs="Times New Roman"/>
          <w:color w:val="auto"/>
          <w:spacing w:val="-62"/>
          <w:w w:val="130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30"/>
          <w:sz w:val="16"/>
          <w:szCs w:val="16"/>
        </w:rPr>
        <w:t>благополучия:</w:t>
      </w:r>
    </w:p>
    <w:p w:rsidR="00A33961" w:rsidRPr="00A33961" w:rsidRDefault="00A33961" w:rsidP="00A33961">
      <w:pPr>
        <w:pStyle w:val="a5"/>
        <w:ind w:hanging="227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—осознание ценности безопасного образа жизни в современном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технологическом мире, важности правил безопасного поведе</w:t>
      </w:r>
      <w:r w:rsidRPr="00A33961">
        <w:rPr>
          <w:w w:val="110"/>
          <w:sz w:val="16"/>
          <w:szCs w:val="16"/>
        </w:rPr>
        <w:t>ния на транспорте, на дорогах, с электрическим и тепловым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оборудованием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домашних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условиях;</w:t>
      </w:r>
    </w:p>
    <w:p w:rsidR="00A33961" w:rsidRPr="00A33961" w:rsidRDefault="00A33961" w:rsidP="00A33961">
      <w:pPr>
        <w:pStyle w:val="a5"/>
        <w:spacing w:before="6"/>
        <w:ind w:hanging="227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—</w:t>
      </w:r>
      <w:proofErr w:type="spellStart"/>
      <w:r w:rsidRPr="00A33961">
        <w:rPr>
          <w:w w:val="105"/>
          <w:sz w:val="16"/>
          <w:szCs w:val="16"/>
        </w:rPr>
        <w:t>сформированность</w:t>
      </w:r>
      <w:proofErr w:type="spellEnd"/>
      <w:r w:rsidRPr="00A33961">
        <w:rPr>
          <w:spacing w:val="37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навыка</w:t>
      </w:r>
      <w:r w:rsidRPr="00A33961">
        <w:rPr>
          <w:spacing w:val="38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рефлексии,</w:t>
      </w:r>
      <w:r w:rsidRPr="00A33961">
        <w:rPr>
          <w:spacing w:val="38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признание</w:t>
      </w:r>
      <w:r w:rsidRPr="00A33961">
        <w:rPr>
          <w:spacing w:val="38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своего</w:t>
      </w:r>
      <w:r w:rsidRPr="00A33961">
        <w:rPr>
          <w:spacing w:val="38"/>
          <w:w w:val="105"/>
          <w:sz w:val="16"/>
          <w:szCs w:val="16"/>
        </w:rPr>
        <w:t xml:space="preserve"> </w:t>
      </w:r>
      <w:proofErr w:type="spellStart"/>
      <w:proofErr w:type="gramStart"/>
      <w:r w:rsidRPr="00A33961">
        <w:rPr>
          <w:w w:val="105"/>
          <w:sz w:val="16"/>
          <w:szCs w:val="16"/>
        </w:rPr>
        <w:t>пра</w:t>
      </w:r>
      <w:proofErr w:type="spellEnd"/>
      <w:r w:rsidRPr="00A33961">
        <w:rPr>
          <w:spacing w:val="-44"/>
          <w:w w:val="105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ва</w:t>
      </w:r>
      <w:proofErr w:type="spellEnd"/>
      <w:proofErr w:type="gramEnd"/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на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ошибку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такого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же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права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у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другого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человека.</w:t>
      </w:r>
    </w:p>
    <w:p w:rsidR="00A33961" w:rsidRPr="00A33961" w:rsidRDefault="00A33961" w:rsidP="00A33961">
      <w:pPr>
        <w:pStyle w:val="5"/>
        <w:spacing w:before="3"/>
        <w:rPr>
          <w:rFonts w:ascii="Times New Roman" w:hAnsi="Times New Roman" w:cs="Times New Roman"/>
          <w:i/>
          <w:color w:val="auto"/>
          <w:sz w:val="16"/>
          <w:szCs w:val="16"/>
        </w:rPr>
      </w:pP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Трудовое</w:t>
      </w:r>
      <w:r w:rsidRPr="00A33961">
        <w:rPr>
          <w:rFonts w:ascii="Times New Roman" w:hAnsi="Times New Roman" w:cs="Times New Roman"/>
          <w:color w:val="auto"/>
          <w:spacing w:val="43"/>
          <w:w w:val="12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воспитание:</w:t>
      </w:r>
    </w:p>
    <w:p w:rsidR="00A33961" w:rsidRPr="00A33961" w:rsidRDefault="00A33961" w:rsidP="00A33961">
      <w:pPr>
        <w:pStyle w:val="a5"/>
        <w:spacing w:before="1"/>
        <w:ind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—активное участие в решении практических задач (в рамках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семьи, школы, города, края) технологической и социальной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 xml:space="preserve">направленности, </w:t>
      </w:r>
      <w:proofErr w:type="gramStart"/>
      <w:r w:rsidRPr="00A33961">
        <w:rPr>
          <w:w w:val="110"/>
          <w:sz w:val="16"/>
          <w:szCs w:val="16"/>
        </w:rPr>
        <w:t>требующих</w:t>
      </w:r>
      <w:proofErr w:type="gramEnd"/>
      <w:r w:rsidRPr="00A33961">
        <w:rPr>
          <w:w w:val="110"/>
          <w:sz w:val="16"/>
          <w:szCs w:val="16"/>
        </w:rPr>
        <w:t xml:space="preserve"> в том числе и физических знаний;</w:t>
      </w:r>
    </w:p>
    <w:p w:rsidR="00A33961" w:rsidRPr="00A33961" w:rsidRDefault="00A33961" w:rsidP="00A33961">
      <w:pPr>
        <w:pStyle w:val="a5"/>
        <w:spacing w:before="67" w:line="244" w:lineRule="auto"/>
        <w:ind w:right="155"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—интерес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 практическому изучению профессий, связанных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физикой.</w:t>
      </w:r>
    </w:p>
    <w:p w:rsidR="00A33961" w:rsidRPr="00A33961" w:rsidRDefault="00A33961" w:rsidP="00A33961">
      <w:pPr>
        <w:pStyle w:val="5"/>
        <w:spacing w:before="2"/>
        <w:rPr>
          <w:rFonts w:ascii="Times New Roman" w:hAnsi="Times New Roman" w:cs="Times New Roman"/>
          <w:i/>
          <w:color w:val="auto"/>
          <w:sz w:val="16"/>
          <w:szCs w:val="16"/>
        </w:rPr>
      </w:pP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Экологическое</w:t>
      </w:r>
      <w:r w:rsidRPr="00A33961">
        <w:rPr>
          <w:rFonts w:ascii="Times New Roman" w:hAnsi="Times New Roman" w:cs="Times New Roman"/>
          <w:color w:val="auto"/>
          <w:spacing w:val="18"/>
          <w:w w:val="12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воспитание:</w:t>
      </w:r>
    </w:p>
    <w:p w:rsidR="00A33961" w:rsidRPr="00A33961" w:rsidRDefault="00A33961" w:rsidP="00A33961">
      <w:pPr>
        <w:pStyle w:val="a5"/>
        <w:spacing w:before="5" w:line="244" w:lineRule="auto"/>
        <w:ind w:right="155"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—ориентация на применение физических знаний для решения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spacing w:val="-2"/>
          <w:w w:val="110"/>
          <w:sz w:val="16"/>
          <w:szCs w:val="16"/>
        </w:rPr>
        <w:t>задач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spacing w:val="-2"/>
          <w:w w:val="110"/>
          <w:sz w:val="16"/>
          <w:szCs w:val="16"/>
        </w:rPr>
        <w:t>в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spacing w:val="-2"/>
          <w:w w:val="110"/>
          <w:sz w:val="16"/>
          <w:szCs w:val="16"/>
        </w:rPr>
        <w:t>области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окружающей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среды,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планирования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поступков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и</w:t>
      </w:r>
      <w:r w:rsidRPr="00A33961">
        <w:rPr>
          <w:spacing w:val="-12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оценки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их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возможных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последствий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для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окружающей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среды;</w:t>
      </w:r>
    </w:p>
    <w:p w:rsidR="00A33961" w:rsidRPr="00A33961" w:rsidRDefault="00A33961" w:rsidP="00A33961">
      <w:pPr>
        <w:pStyle w:val="a5"/>
        <w:spacing w:before="3" w:line="244" w:lineRule="auto"/>
        <w:ind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—осознание глобального характера экологических проблем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путей</w:t>
      </w:r>
      <w:r w:rsidRPr="00A33961">
        <w:rPr>
          <w:spacing w:val="-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их</w:t>
      </w:r>
      <w:r w:rsidRPr="00A33961">
        <w:rPr>
          <w:spacing w:val="-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решения.</w:t>
      </w:r>
    </w:p>
    <w:p w:rsidR="00A33961" w:rsidRPr="00A33961" w:rsidRDefault="00A33961" w:rsidP="00A33961">
      <w:pPr>
        <w:pStyle w:val="5"/>
        <w:spacing w:line="247" w:lineRule="auto"/>
        <w:ind w:left="117" w:firstLine="226"/>
        <w:rPr>
          <w:rFonts w:ascii="Times New Roman" w:hAnsi="Times New Roman" w:cs="Times New Roman"/>
          <w:i/>
          <w:color w:val="auto"/>
          <w:sz w:val="16"/>
          <w:szCs w:val="16"/>
        </w:rPr>
      </w:pPr>
      <w:r w:rsidRPr="00A33961">
        <w:rPr>
          <w:rFonts w:ascii="Times New Roman" w:hAnsi="Times New Roman" w:cs="Times New Roman"/>
          <w:color w:val="auto"/>
          <w:w w:val="130"/>
          <w:sz w:val="16"/>
          <w:szCs w:val="16"/>
        </w:rPr>
        <w:t>Адаптация</w:t>
      </w:r>
      <w:r w:rsidRPr="00A33961">
        <w:rPr>
          <w:rFonts w:ascii="Times New Roman" w:hAnsi="Times New Roman" w:cs="Times New Roman"/>
          <w:color w:val="auto"/>
          <w:spacing w:val="27"/>
          <w:w w:val="130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30"/>
          <w:sz w:val="16"/>
          <w:szCs w:val="16"/>
        </w:rPr>
        <w:t>обучающегося</w:t>
      </w:r>
      <w:r w:rsidRPr="00A33961">
        <w:rPr>
          <w:rFonts w:ascii="Times New Roman" w:hAnsi="Times New Roman" w:cs="Times New Roman"/>
          <w:color w:val="auto"/>
          <w:spacing w:val="27"/>
          <w:w w:val="130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30"/>
          <w:sz w:val="16"/>
          <w:szCs w:val="16"/>
        </w:rPr>
        <w:t>к</w:t>
      </w:r>
      <w:r w:rsidRPr="00A33961">
        <w:rPr>
          <w:rFonts w:ascii="Times New Roman" w:hAnsi="Times New Roman" w:cs="Times New Roman"/>
          <w:color w:val="auto"/>
          <w:spacing w:val="28"/>
          <w:w w:val="130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30"/>
          <w:sz w:val="16"/>
          <w:szCs w:val="16"/>
        </w:rPr>
        <w:t>изменяющимся</w:t>
      </w:r>
      <w:r w:rsidRPr="00A33961">
        <w:rPr>
          <w:rFonts w:ascii="Times New Roman" w:hAnsi="Times New Roman" w:cs="Times New Roman"/>
          <w:color w:val="auto"/>
          <w:spacing w:val="28"/>
          <w:w w:val="130"/>
          <w:sz w:val="16"/>
          <w:szCs w:val="16"/>
        </w:rPr>
        <w:t xml:space="preserve"> </w:t>
      </w:r>
      <w:proofErr w:type="spellStart"/>
      <w:r w:rsidRPr="00A33961">
        <w:rPr>
          <w:rFonts w:ascii="Times New Roman" w:hAnsi="Times New Roman" w:cs="Times New Roman"/>
          <w:color w:val="auto"/>
          <w:w w:val="130"/>
          <w:sz w:val="16"/>
          <w:szCs w:val="16"/>
        </w:rPr>
        <w:t>услов</w:t>
      </w:r>
      <w:proofErr w:type="gramStart"/>
      <w:r w:rsidRPr="00A33961">
        <w:rPr>
          <w:rFonts w:ascii="Times New Roman" w:hAnsi="Times New Roman" w:cs="Times New Roman"/>
          <w:color w:val="auto"/>
          <w:w w:val="130"/>
          <w:sz w:val="16"/>
          <w:szCs w:val="16"/>
        </w:rPr>
        <w:t>и</w:t>
      </w:r>
      <w:proofErr w:type="spellEnd"/>
      <w:r w:rsidRPr="00A33961">
        <w:rPr>
          <w:rFonts w:ascii="Times New Roman" w:hAnsi="Times New Roman" w:cs="Times New Roman"/>
          <w:color w:val="auto"/>
          <w:w w:val="130"/>
          <w:sz w:val="16"/>
          <w:szCs w:val="16"/>
        </w:rPr>
        <w:t>-</w:t>
      </w:r>
      <w:proofErr w:type="gramEnd"/>
      <w:r w:rsidRPr="00A33961">
        <w:rPr>
          <w:rFonts w:ascii="Times New Roman" w:hAnsi="Times New Roman" w:cs="Times New Roman"/>
          <w:color w:val="auto"/>
          <w:spacing w:val="-62"/>
          <w:w w:val="130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30"/>
          <w:sz w:val="16"/>
          <w:szCs w:val="16"/>
        </w:rPr>
        <w:t>ям</w:t>
      </w:r>
      <w:r w:rsidRPr="00A33961">
        <w:rPr>
          <w:rFonts w:ascii="Times New Roman" w:hAnsi="Times New Roman" w:cs="Times New Roman"/>
          <w:color w:val="auto"/>
          <w:spacing w:val="11"/>
          <w:w w:val="130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30"/>
          <w:sz w:val="16"/>
          <w:szCs w:val="16"/>
        </w:rPr>
        <w:t>социальной</w:t>
      </w:r>
      <w:r w:rsidRPr="00A33961">
        <w:rPr>
          <w:rFonts w:ascii="Times New Roman" w:hAnsi="Times New Roman" w:cs="Times New Roman"/>
          <w:color w:val="auto"/>
          <w:spacing w:val="11"/>
          <w:w w:val="130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30"/>
          <w:sz w:val="16"/>
          <w:szCs w:val="16"/>
        </w:rPr>
        <w:t>и</w:t>
      </w:r>
      <w:r w:rsidRPr="00A33961">
        <w:rPr>
          <w:rFonts w:ascii="Times New Roman" w:hAnsi="Times New Roman" w:cs="Times New Roman"/>
          <w:color w:val="auto"/>
          <w:spacing w:val="11"/>
          <w:w w:val="130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30"/>
          <w:sz w:val="16"/>
          <w:szCs w:val="16"/>
        </w:rPr>
        <w:t>природной</w:t>
      </w:r>
      <w:r w:rsidRPr="00A33961">
        <w:rPr>
          <w:rFonts w:ascii="Times New Roman" w:hAnsi="Times New Roman" w:cs="Times New Roman"/>
          <w:color w:val="auto"/>
          <w:spacing w:val="11"/>
          <w:w w:val="130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30"/>
          <w:sz w:val="16"/>
          <w:szCs w:val="16"/>
        </w:rPr>
        <w:t>среды:</w:t>
      </w:r>
    </w:p>
    <w:p w:rsidR="00A33961" w:rsidRPr="00A33961" w:rsidRDefault="00A33961" w:rsidP="00A33961">
      <w:pPr>
        <w:pStyle w:val="a5"/>
        <w:spacing w:line="244" w:lineRule="auto"/>
        <w:ind w:hanging="227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—потребность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во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взаимодействии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при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выполнении</w:t>
      </w:r>
      <w:r w:rsidRPr="00A33961">
        <w:rPr>
          <w:spacing w:val="1"/>
          <w:w w:val="105"/>
          <w:sz w:val="16"/>
          <w:szCs w:val="16"/>
        </w:rPr>
        <w:t xml:space="preserve"> </w:t>
      </w:r>
      <w:proofErr w:type="spellStart"/>
      <w:proofErr w:type="gramStart"/>
      <w:r w:rsidRPr="00A33961">
        <w:rPr>
          <w:w w:val="105"/>
          <w:sz w:val="16"/>
          <w:szCs w:val="16"/>
        </w:rPr>
        <w:t>исследова</w:t>
      </w:r>
      <w:proofErr w:type="spellEnd"/>
      <w:r w:rsidRPr="00A33961">
        <w:rPr>
          <w:w w:val="105"/>
          <w:sz w:val="16"/>
          <w:szCs w:val="16"/>
        </w:rPr>
        <w:t>­</w:t>
      </w:r>
      <w:r w:rsidRPr="00A33961">
        <w:rPr>
          <w:spacing w:val="1"/>
          <w:w w:val="105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ний</w:t>
      </w:r>
      <w:proofErr w:type="spellEnd"/>
      <w:proofErr w:type="gramEnd"/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проектов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физической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направленности,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открытость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опыту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знаниям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других;</w:t>
      </w:r>
    </w:p>
    <w:p w:rsidR="00A33961" w:rsidRPr="00A33961" w:rsidRDefault="00A33961" w:rsidP="00A33961">
      <w:pPr>
        <w:pStyle w:val="a5"/>
        <w:spacing w:line="244" w:lineRule="auto"/>
        <w:ind w:hanging="227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—повышение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уровня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своей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компетентности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 xml:space="preserve">через 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практическую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деятельность;</w:t>
      </w:r>
    </w:p>
    <w:p w:rsidR="00A33961" w:rsidRPr="00A33961" w:rsidRDefault="00A33961" w:rsidP="00A33961">
      <w:pPr>
        <w:pStyle w:val="a5"/>
        <w:spacing w:before="2" w:line="244" w:lineRule="auto"/>
        <w:ind w:hanging="227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—потребность в формировании новых знаний, в том числе формулировать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идеи, понятия, гипотезы о физических объектах</w:t>
      </w:r>
      <w:r w:rsidRPr="00A33961">
        <w:rPr>
          <w:spacing w:val="-4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явлениях;</w:t>
      </w:r>
    </w:p>
    <w:p w:rsidR="00A33961" w:rsidRPr="00A33961" w:rsidRDefault="00A33961" w:rsidP="00A33961">
      <w:pPr>
        <w:pStyle w:val="a5"/>
        <w:spacing w:before="3" w:line="244" w:lineRule="auto"/>
        <w:ind w:hanging="227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—осознание</w:t>
      </w:r>
      <w:r w:rsidRPr="00A33961">
        <w:rPr>
          <w:spacing w:val="18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дефицитов</w:t>
      </w:r>
      <w:r w:rsidRPr="00A33961">
        <w:rPr>
          <w:spacing w:val="18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собственных</w:t>
      </w:r>
      <w:r w:rsidRPr="00A33961">
        <w:rPr>
          <w:spacing w:val="19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знаний</w:t>
      </w:r>
      <w:r w:rsidRPr="00A33961">
        <w:rPr>
          <w:spacing w:val="18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</w:t>
      </w:r>
      <w:r w:rsidRPr="00A33961">
        <w:rPr>
          <w:spacing w:val="18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компетентностей</w:t>
      </w:r>
      <w:r w:rsidRPr="00A33961">
        <w:rPr>
          <w:spacing w:val="-4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области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физики;</w:t>
      </w:r>
    </w:p>
    <w:p w:rsidR="00A33961" w:rsidRPr="00A33961" w:rsidRDefault="00A33961" w:rsidP="00A33961">
      <w:pPr>
        <w:pStyle w:val="a5"/>
        <w:spacing w:before="1" w:line="244" w:lineRule="auto"/>
        <w:ind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—планирование своего развития в приобретении новых физических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знаний;</w:t>
      </w:r>
    </w:p>
    <w:p w:rsidR="00A33961" w:rsidRPr="00A33961" w:rsidRDefault="00A33961" w:rsidP="00A33961">
      <w:pPr>
        <w:pStyle w:val="a5"/>
        <w:spacing w:before="2" w:line="244" w:lineRule="auto"/>
        <w:ind w:right="155"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 xml:space="preserve">—стремление анализировать и выявлять взаимосвязи </w:t>
      </w:r>
      <w:proofErr w:type="spellStart"/>
      <w:r w:rsidRPr="00A33961">
        <w:rPr>
          <w:w w:val="110"/>
          <w:sz w:val="16"/>
          <w:szCs w:val="16"/>
        </w:rPr>
        <w:t>прироы</w:t>
      </w:r>
      <w:proofErr w:type="spellEnd"/>
      <w:r w:rsidRPr="00A33961">
        <w:rPr>
          <w:w w:val="110"/>
          <w:sz w:val="16"/>
          <w:szCs w:val="16"/>
        </w:rPr>
        <w:t>,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общества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экономики,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том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числе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использованием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физических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знаний;</w:t>
      </w:r>
    </w:p>
    <w:p w:rsidR="00A33961" w:rsidRPr="00A33961" w:rsidRDefault="00A33961" w:rsidP="00A33961">
      <w:pPr>
        <w:pStyle w:val="a5"/>
        <w:spacing w:before="3" w:line="244" w:lineRule="auto"/>
        <w:ind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—оценка своих действий с учётом влияния на окружающую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среду,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возможных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глобальных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последствий.</w:t>
      </w:r>
    </w:p>
    <w:p w:rsidR="00A33961" w:rsidRPr="00A33961" w:rsidRDefault="00A33961" w:rsidP="00A33961">
      <w:pPr>
        <w:pStyle w:val="a5"/>
        <w:spacing w:before="9"/>
        <w:ind w:left="0"/>
        <w:rPr>
          <w:sz w:val="16"/>
          <w:szCs w:val="16"/>
        </w:rPr>
      </w:pPr>
    </w:p>
    <w:p w:rsidR="00A33961" w:rsidRPr="00A33961" w:rsidRDefault="00A33961" w:rsidP="00A33961">
      <w:pPr>
        <w:pStyle w:val="3"/>
        <w:spacing w:before="0"/>
        <w:rPr>
          <w:rFonts w:ascii="Times New Roman" w:hAnsi="Times New Roman" w:cs="Times New Roman"/>
          <w:sz w:val="16"/>
          <w:szCs w:val="16"/>
        </w:rPr>
      </w:pPr>
      <w:bookmarkStart w:id="6" w:name="_Toc105425969"/>
      <w:r w:rsidRPr="00A33961">
        <w:rPr>
          <w:rFonts w:ascii="Times New Roman" w:hAnsi="Times New Roman" w:cs="Times New Roman"/>
          <w:w w:val="90"/>
          <w:sz w:val="16"/>
          <w:szCs w:val="16"/>
        </w:rPr>
        <w:t>МЕТАПРЕДМЕТНЫЕ</w:t>
      </w:r>
      <w:r w:rsidRPr="00A33961">
        <w:rPr>
          <w:rFonts w:ascii="Times New Roman" w:hAnsi="Times New Roman" w:cs="Times New Roman"/>
          <w:spacing w:val="11"/>
          <w:w w:val="90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w w:val="90"/>
          <w:sz w:val="16"/>
          <w:szCs w:val="16"/>
        </w:rPr>
        <w:t>РЕЗУЛЬТАТЫ</w:t>
      </w:r>
      <w:bookmarkEnd w:id="6"/>
    </w:p>
    <w:p w:rsidR="00A33961" w:rsidRPr="00A33961" w:rsidRDefault="00A33961" w:rsidP="00A33961">
      <w:pPr>
        <w:pStyle w:val="a5"/>
        <w:spacing w:before="123"/>
        <w:ind w:left="117"/>
        <w:rPr>
          <w:sz w:val="16"/>
          <w:szCs w:val="16"/>
        </w:rPr>
      </w:pPr>
      <w:r w:rsidRPr="00A33961">
        <w:rPr>
          <w:w w:val="90"/>
          <w:sz w:val="16"/>
          <w:szCs w:val="16"/>
        </w:rPr>
        <w:t>Универсальные</w:t>
      </w:r>
      <w:r w:rsidRPr="00A33961">
        <w:rPr>
          <w:spacing w:val="10"/>
          <w:w w:val="90"/>
          <w:sz w:val="16"/>
          <w:szCs w:val="16"/>
        </w:rPr>
        <w:t xml:space="preserve"> </w:t>
      </w:r>
      <w:r w:rsidRPr="00A33961">
        <w:rPr>
          <w:w w:val="90"/>
          <w:sz w:val="16"/>
          <w:szCs w:val="16"/>
        </w:rPr>
        <w:t>познавательные</w:t>
      </w:r>
      <w:r w:rsidRPr="00A33961">
        <w:rPr>
          <w:spacing w:val="10"/>
          <w:w w:val="90"/>
          <w:sz w:val="16"/>
          <w:szCs w:val="16"/>
        </w:rPr>
        <w:t xml:space="preserve"> </w:t>
      </w:r>
      <w:r w:rsidRPr="00A33961">
        <w:rPr>
          <w:w w:val="90"/>
          <w:sz w:val="16"/>
          <w:szCs w:val="16"/>
        </w:rPr>
        <w:t>действия</w:t>
      </w:r>
    </w:p>
    <w:p w:rsidR="00A33961" w:rsidRPr="00A33961" w:rsidRDefault="00A33961" w:rsidP="00A33961">
      <w:pPr>
        <w:pStyle w:val="5"/>
        <w:spacing w:before="66" w:line="234" w:lineRule="exact"/>
        <w:rPr>
          <w:rFonts w:ascii="Times New Roman" w:hAnsi="Times New Roman" w:cs="Times New Roman"/>
          <w:i/>
          <w:color w:val="auto"/>
          <w:sz w:val="16"/>
          <w:szCs w:val="16"/>
        </w:rPr>
      </w:pP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lastRenderedPageBreak/>
        <w:t>Базовые</w:t>
      </w:r>
      <w:r w:rsidRPr="00A33961">
        <w:rPr>
          <w:rFonts w:ascii="Times New Roman" w:hAnsi="Times New Roman" w:cs="Times New Roman"/>
          <w:color w:val="auto"/>
          <w:spacing w:val="38"/>
          <w:w w:val="12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логические</w:t>
      </w:r>
      <w:r w:rsidRPr="00A33961">
        <w:rPr>
          <w:rFonts w:ascii="Times New Roman" w:hAnsi="Times New Roman" w:cs="Times New Roman"/>
          <w:color w:val="auto"/>
          <w:spacing w:val="39"/>
          <w:w w:val="12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действия:</w:t>
      </w:r>
    </w:p>
    <w:p w:rsidR="00A33961" w:rsidRPr="00A33961" w:rsidRDefault="00A33961" w:rsidP="00A33961">
      <w:pPr>
        <w:pStyle w:val="a5"/>
        <w:ind w:hanging="227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—выявлять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характеризовать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существенные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признаки</w:t>
      </w:r>
      <w:r w:rsidRPr="00A33961">
        <w:rPr>
          <w:spacing w:val="1"/>
          <w:w w:val="105"/>
          <w:sz w:val="16"/>
          <w:szCs w:val="16"/>
        </w:rPr>
        <w:t xml:space="preserve"> </w:t>
      </w:r>
      <w:proofErr w:type="spellStart"/>
      <w:r w:rsidRPr="00A33961">
        <w:rPr>
          <w:w w:val="105"/>
          <w:sz w:val="16"/>
          <w:szCs w:val="16"/>
        </w:rPr>
        <w:t>объек</w:t>
      </w:r>
      <w:proofErr w:type="spellEnd"/>
      <w:r w:rsidRPr="00A33961">
        <w:rPr>
          <w:w w:val="105"/>
          <w:sz w:val="16"/>
          <w:szCs w:val="16"/>
        </w:rPr>
        <w:t>­</w:t>
      </w:r>
      <w:r w:rsidRPr="00A33961">
        <w:rPr>
          <w:spacing w:val="1"/>
          <w:w w:val="105"/>
          <w:sz w:val="16"/>
          <w:szCs w:val="16"/>
        </w:rPr>
        <w:t xml:space="preserve"> </w:t>
      </w:r>
      <w:proofErr w:type="spellStart"/>
      <w:proofErr w:type="gramStart"/>
      <w:r w:rsidRPr="00A33961">
        <w:rPr>
          <w:w w:val="105"/>
          <w:sz w:val="16"/>
          <w:szCs w:val="16"/>
        </w:rPr>
        <w:t>тов</w:t>
      </w:r>
      <w:proofErr w:type="spellEnd"/>
      <w:proofErr w:type="gramEnd"/>
      <w:r w:rsidRPr="00A33961">
        <w:rPr>
          <w:w w:val="105"/>
          <w:sz w:val="16"/>
          <w:szCs w:val="16"/>
        </w:rPr>
        <w:t xml:space="preserve"> (явлений);</w:t>
      </w:r>
    </w:p>
    <w:p w:rsidR="00A33961" w:rsidRPr="00A33961" w:rsidRDefault="00A33961" w:rsidP="00A33961">
      <w:pPr>
        <w:pStyle w:val="a5"/>
        <w:spacing w:line="237" w:lineRule="auto"/>
        <w:ind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 xml:space="preserve">—устанавливать существенный признак классификации, </w:t>
      </w:r>
      <w:proofErr w:type="spellStart"/>
      <w:proofErr w:type="gramStart"/>
      <w:r w:rsidRPr="00A33961">
        <w:rPr>
          <w:w w:val="110"/>
          <w:sz w:val="16"/>
          <w:szCs w:val="16"/>
        </w:rPr>
        <w:t>осно</w:t>
      </w:r>
      <w:proofErr w:type="spellEnd"/>
      <w:r w:rsidRPr="00A33961">
        <w:rPr>
          <w:w w:val="110"/>
          <w:sz w:val="16"/>
          <w:szCs w:val="16"/>
        </w:rPr>
        <w:t>­</w:t>
      </w:r>
      <w:r w:rsidRPr="00A33961">
        <w:rPr>
          <w:spacing w:val="-46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вания</w:t>
      </w:r>
      <w:proofErr w:type="spellEnd"/>
      <w:proofErr w:type="gramEnd"/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для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обобщения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сравнения;</w:t>
      </w:r>
    </w:p>
    <w:p w:rsidR="00A33961" w:rsidRPr="00A33961" w:rsidRDefault="00A33961" w:rsidP="00A33961">
      <w:pPr>
        <w:pStyle w:val="a5"/>
        <w:ind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 xml:space="preserve">—выявлять закономерности и противоречия в </w:t>
      </w:r>
      <w:proofErr w:type="spellStart"/>
      <w:proofErr w:type="gramStart"/>
      <w:r w:rsidRPr="00A33961">
        <w:rPr>
          <w:w w:val="110"/>
          <w:sz w:val="16"/>
          <w:szCs w:val="16"/>
        </w:rPr>
        <w:t>рассматривае</w:t>
      </w:r>
      <w:proofErr w:type="spellEnd"/>
      <w:r w:rsidRPr="00A33961">
        <w:rPr>
          <w:spacing w:val="1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мых</w:t>
      </w:r>
      <w:proofErr w:type="spellEnd"/>
      <w:proofErr w:type="gramEnd"/>
      <w:r w:rsidRPr="00A33961">
        <w:rPr>
          <w:w w:val="110"/>
          <w:sz w:val="16"/>
          <w:szCs w:val="16"/>
        </w:rPr>
        <w:t xml:space="preserve"> фактах, данных и наблюдениях, относящихся к физическим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явлениям;</w:t>
      </w:r>
    </w:p>
    <w:p w:rsidR="00A33961" w:rsidRPr="00A33961" w:rsidRDefault="00A33961" w:rsidP="00A33961">
      <w:pPr>
        <w:pStyle w:val="a5"/>
        <w:spacing w:line="237" w:lineRule="auto"/>
        <w:ind w:hanging="227"/>
        <w:rPr>
          <w:sz w:val="16"/>
          <w:szCs w:val="16"/>
        </w:rPr>
      </w:pPr>
      <w:r w:rsidRPr="00A33961">
        <w:rPr>
          <w:w w:val="105"/>
          <w:sz w:val="16"/>
          <w:szCs w:val="16"/>
        </w:rPr>
        <w:t xml:space="preserve">—выявлять </w:t>
      </w:r>
      <w:proofErr w:type="spellStart"/>
      <w:r w:rsidRPr="00A33961">
        <w:rPr>
          <w:w w:val="105"/>
          <w:sz w:val="16"/>
          <w:szCs w:val="16"/>
        </w:rPr>
        <w:t>причинно­следственные</w:t>
      </w:r>
      <w:proofErr w:type="spellEnd"/>
      <w:r w:rsidRPr="00A33961">
        <w:rPr>
          <w:w w:val="105"/>
          <w:sz w:val="16"/>
          <w:szCs w:val="16"/>
        </w:rPr>
        <w:t xml:space="preserve"> связи при изучении физических</w:t>
      </w:r>
      <w:r w:rsidRPr="00A33961">
        <w:rPr>
          <w:spacing w:val="3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явлений</w:t>
      </w:r>
      <w:r w:rsidRPr="00A33961">
        <w:rPr>
          <w:spacing w:val="35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</w:t>
      </w:r>
      <w:r w:rsidRPr="00A33961">
        <w:rPr>
          <w:spacing w:val="3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процессов;</w:t>
      </w:r>
      <w:r w:rsidRPr="00A33961">
        <w:rPr>
          <w:spacing w:val="35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делать</w:t>
      </w:r>
      <w:r w:rsidRPr="00A33961">
        <w:rPr>
          <w:spacing w:val="35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выводы</w:t>
      </w:r>
      <w:r w:rsidRPr="00A33961">
        <w:rPr>
          <w:spacing w:val="3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</w:t>
      </w:r>
      <w:r w:rsidRPr="00A33961">
        <w:rPr>
          <w:spacing w:val="35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использованием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дедуктивных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индуктивных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умозаключений,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выдвигать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гипотезы</w:t>
      </w:r>
      <w:r w:rsidRPr="00A33961">
        <w:rPr>
          <w:spacing w:val="5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</w:t>
      </w:r>
      <w:r w:rsidRPr="00A33961">
        <w:rPr>
          <w:spacing w:val="6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взаимосвязях</w:t>
      </w:r>
      <w:r w:rsidRPr="00A33961">
        <w:rPr>
          <w:spacing w:val="6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физических</w:t>
      </w:r>
      <w:r w:rsidRPr="00A33961">
        <w:rPr>
          <w:spacing w:val="6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величин;</w:t>
      </w:r>
    </w:p>
    <w:p w:rsidR="00A33961" w:rsidRPr="00A33961" w:rsidRDefault="00A33961" w:rsidP="00A33961">
      <w:pPr>
        <w:pStyle w:val="a5"/>
        <w:spacing w:before="67" w:line="244" w:lineRule="auto"/>
        <w:ind w:hanging="227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—самостоятельно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выбирать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способ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решения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учебной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физической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задачи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(сравнение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нескольких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вариантов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решения,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выбор наиболее подходящего с учётом самостоятельно выделенных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критериев).</w:t>
      </w:r>
    </w:p>
    <w:p w:rsidR="00A33961" w:rsidRPr="00A33961" w:rsidRDefault="00A33961" w:rsidP="00A33961">
      <w:pPr>
        <w:pStyle w:val="5"/>
        <w:spacing w:before="3"/>
        <w:rPr>
          <w:rFonts w:ascii="Times New Roman" w:hAnsi="Times New Roman" w:cs="Times New Roman"/>
          <w:i/>
          <w:color w:val="auto"/>
          <w:sz w:val="16"/>
          <w:szCs w:val="16"/>
        </w:rPr>
      </w:pP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Базовые</w:t>
      </w:r>
      <w:r w:rsidRPr="00A33961">
        <w:rPr>
          <w:rFonts w:ascii="Times New Roman" w:hAnsi="Times New Roman" w:cs="Times New Roman"/>
          <w:color w:val="auto"/>
          <w:spacing w:val="44"/>
          <w:w w:val="12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исследовательские</w:t>
      </w:r>
      <w:r w:rsidRPr="00A33961">
        <w:rPr>
          <w:rFonts w:ascii="Times New Roman" w:hAnsi="Times New Roman" w:cs="Times New Roman"/>
          <w:color w:val="auto"/>
          <w:spacing w:val="45"/>
          <w:w w:val="12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действия:</w:t>
      </w:r>
    </w:p>
    <w:p w:rsidR="00A33961" w:rsidRPr="00A33961" w:rsidRDefault="00A33961" w:rsidP="00A33961">
      <w:pPr>
        <w:pStyle w:val="a5"/>
        <w:spacing w:before="6"/>
        <w:ind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—использовать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вопросы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как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исследовательский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инструмент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познания;</w:t>
      </w:r>
    </w:p>
    <w:p w:rsidR="00A33961" w:rsidRPr="00A33961" w:rsidRDefault="00A33961" w:rsidP="00A33961">
      <w:pPr>
        <w:pStyle w:val="a5"/>
        <w:spacing w:line="237" w:lineRule="auto"/>
        <w:ind w:right="155" w:hanging="227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—проводить по самостоятельно составленному плану опыт, не­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сложный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физический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эксперимент,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небольшое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исследование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физического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явления;</w:t>
      </w:r>
    </w:p>
    <w:p w:rsidR="00A33961" w:rsidRPr="00A33961" w:rsidRDefault="00A33961" w:rsidP="00A33961">
      <w:pPr>
        <w:pStyle w:val="a5"/>
        <w:ind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—оценивать на применимость и достоверность информацию,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полученную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ходе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исследования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или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эксперимента;</w:t>
      </w:r>
    </w:p>
    <w:p w:rsidR="00A33961" w:rsidRPr="00A33961" w:rsidRDefault="00A33961" w:rsidP="00A33961">
      <w:pPr>
        <w:pStyle w:val="a5"/>
        <w:spacing w:line="237" w:lineRule="auto"/>
        <w:ind w:hanging="227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—самостоятельно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формулировать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обобщения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выводы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по</w:t>
      </w:r>
      <w:r w:rsidRPr="00A33961">
        <w:rPr>
          <w:spacing w:val="1"/>
          <w:w w:val="105"/>
          <w:sz w:val="16"/>
          <w:szCs w:val="16"/>
        </w:rPr>
        <w:t xml:space="preserve"> </w:t>
      </w:r>
      <w:proofErr w:type="spellStart"/>
      <w:r w:rsidRPr="00A33961">
        <w:rPr>
          <w:w w:val="105"/>
          <w:sz w:val="16"/>
          <w:szCs w:val="16"/>
        </w:rPr>
        <w:t>реультатам</w:t>
      </w:r>
      <w:proofErr w:type="spellEnd"/>
      <w:r w:rsidRPr="00A33961">
        <w:rPr>
          <w:spacing w:val="17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проведённого</w:t>
      </w:r>
      <w:r w:rsidRPr="00A33961">
        <w:rPr>
          <w:spacing w:val="18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наблюдения,</w:t>
      </w:r>
      <w:r w:rsidRPr="00A33961">
        <w:rPr>
          <w:spacing w:val="18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опыта,</w:t>
      </w:r>
      <w:r w:rsidRPr="00A33961">
        <w:rPr>
          <w:spacing w:val="18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исследования;</w:t>
      </w:r>
    </w:p>
    <w:p w:rsidR="00A33961" w:rsidRPr="00A33961" w:rsidRDefault="00A33961" w:rsidP="00A33961">
      <w:pPr>
        <w:pStyle w:val="a5"/>
        <w:spacing w:line="242" w:lineRule="auto"/>
        <w:ind w:hanging="227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—прогнозировать возможное дальнейшее развитие физических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процессов,</w:t>
      </w:r>
      <w:r w:rsidRPr="00A33961">
        <w:rPr>
          <w:spacing w:val="-12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а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также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выдвигать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предположения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об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их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развитии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новых</w:t>
      </w:r>
      <w:r w:rsidRPr="00A33961">
        <w:rPr>
          <w:spacing w:val="-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условиях</w:t>
      </w:r>
      <w:r w:rsidRPr="00A33961">
        <w:rPr>
          <w:spacing w:val="-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контекстах.</w:t>
      </w:r>
    </w:p>
    <w:p w:rsidR="00A33961" w:rsidRPr="00A33961" w:rsidRDefault="00A33961" w:rsidP="00A33961">
      <w:pPr>
        <w:pStyle w:val="5"/>
        <w:spacing w:before="1"/>
        <w:rPr>
          <w:rFonts w:ascii="Times New Roman" w:hAnsi="Times New Roman" w:cs="Times New Roman"/>
          <w:i/>
          <w:color w:val="auto"/>
          <w:sz w:val="16"/>
          <w:szCs w:val="16"/>
        </w:rPr>
      </w:pP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Работа</w:t>
      </w:r>
      <w:r w:rsidRPr="00A33961">
        <w:rPr>
          <w:rFonts w:ascii="Times New Roman" w:hAnsi="Times New Roman" w:cs="Times New Roman"/>
          <w:color w:val="auto"/>
          <w:spacing w:val="22"/>
          <w:w w:val="12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с</w:t>
      </w:r>
      <w:r w:rsidRPr="00A33961">
        <w:rPr>
          <w:rFonts w:ascii="Times New Roman" w:hAnsi="Times New Roman" w:cs="Times New Roman"/>
          <w:color w:val="auto"/>
          <w:spacing w:val="23"/>
          <w:w w:val="12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информацией:</w:t>
      </w:r>
    </w:p>
    <w:p w:rsidR="00A33961" w:rsidRPr="00A33961" w:rsidRDefault="00A33961" w:rsidP="00A33961">
      <w:pPr>
        <w:pStyle w:val="a5"/>
        <w:spacing w:before="5"/>
        <w:ind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—применять различные методы, инструменты и запросы при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поиске и отборе информации или данных с учётом предложенной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учебной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физической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задачи;</w:t>
      </w:r>
    </w:p>
    <w:p w:rsidR="00A33961" w:rsidRPr="00A33961" w:rsidRDefault="00A33961" w:rsidP="00A33961">
      <w:pPr>
        <w:pStyle w:val="a5"/>
        <w:spacing w:line="237" w:lineRule="auto"/>
        <w:ind w:right="155" w:hanging="227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—анализировать,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систематизировать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интерпретировать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ин­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формацию</w:t>
      </w:r>
      <w:r w:rsidRPr="00A33961">
        <w:rPr>
          <w:spacing w:val="-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различных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видов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форм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представления;</w:t>
      </w:r>
    </w:p>
    <w:p w:rsidR="00A33961" w:rsidRPr="00A33961" w:rsidRDefault="00A33961" w:rsidP="00A33961">
      <w:pPr>
        <w:pStyle w:val="a5"/>
        <w:spacing w:line="244" w:lineRule="auto"/>
        <w:ind w:right="155" w:hanging="227"/>
        <w:rPr>
          <w:sz w:val="16"/>
          <w:szCs w:val="16"/>
        </w:rPr>
      </w:pPr>
      <w:r w:rsidRPr="00A33961">
        <w:rPr>
          <w:spacing w:val="-1"/>
          <w:w w:val="110"/>
          <w:sz w:val="16"/>
          <w:szCs w:val="16"/>
        </w:rPr>
        <w:t xml:space="preserve">—самостоятельно выбирать </w:t>
      </w:r>
      <w:r w:rsidRPr="00A33961">
        <w:rPr>
          <w:w w:val="110"/>
          <w:sz w:val="16"/>
          <w:szCs w:val="16"/>
        </w:rPr>
        <w:t>оптимальную форму представления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информации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иллюстрировать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решаемые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задачи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не­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сложными схемами, диаграммами, иной графикой и их комбинациями.</w:t>
      </w:r>
    </w:p>
    <w:p w:rsidR="00A33961" w:rsidRPr="00A33961" w:rsidRDefault="00A33961" w:rsidP="00A33961">
      <w:pPr>
        <w:pStyle w:val="a5"/>
        <w:spacing w:before="183"/>
        <w:ind w:left="117"/>
        <w:rPr>
          <w:sz w:val="16"/>
          <w:szCs w:val="16"/>
        </w:rPr>
      </w:pPr>
      <w:r w:rsidRPr="00A33961">
        <w:rPr>
          <w:w w:val="90"/>
          <w:sz w:val="16"/>
          <w:szCs w:val="16"/>
        </w:rPr>
        <w:t>Универсальные</w:t>
      </w:r>
      <w:r w:rsidRPr="00A33961">
        <w:rPr>
          <w:spacing w:val="10"/>
          <w:w w:val="90"/>
          <w:sz w:val="16"/>
          <w:szCs w:val="16"/>
        </w:rPr>
        <w:t xml:space="preserve"> </w:t>
      </w:r>
      <w:r w:rsidRPr="00A33961">
        <w:rPr>
          <w:w w:val="90"/>
          <w:sz w:val="16"/>
          <w:szCs w:val="16"/>
        </w:rPr>
        <w:t>коммуникативные</w:t>
      </w:r>
      <w:r w:rsidRPr="00A33961">
        <w:rPr>
          <w:spacing w:val="11"/>
          <w:w w:val="90"/>
          <w:sz w:val="16"/>
          <w:szCs w:val="16"/>
        </w:rPr>
        <w:t xml:space="preserve"> </w:t>
      </w:r>
      <w:r w:rsidRPr="00A33961">
        <w:rPr>
          <w:w w:val="90"/>
          <w:sz w:val="16"/>
          <w:szCs w:val="16"/>
        </w:rPr>
        <w:t>действия</w:t>
      </w:r>
    </w:p>
    <w:p w:rsidR="00A33961" w:rsidRPr="00A33961" w:rsidRDefault="00A33961" w:rsidP="00A33961">
      <w:pPr>
        <w:pStyle w:val="5"/>
        <w:spacing w:before="66"/>
        <w:rPr>
          <w:rFonts w:ascii="Times New Roman" w:hAnsi="Times New Roman" w:cs="Times New Roman"/>
          <w:i/>
          <w:color w:val="auto"/>
          <w:sz w:val="16"/>
          <w:szCs w:val="16"/>
        </w:rPr>
      </w:pPr>
      <w:r w:rsidRPr="00A33961">
        <w:rPr>
          <w:rFonts w:ascii="Times New Roman" w:hAnsi="Times New Roman" w:cs="Times New Roman"/>
          <w:color w:val="auto"/>
          <w:w w:val="120"/>
          <w:sz w:val="16"/>
          <w:szCs w:val="16"/>
        </w:rPr>
        <w:t>Общение:</w:t>
      </w:r>
    </w:p>
    <w:p w:rsidR="00A33961" w:rsidRPr="00A33961" w:rsidRDefault="00A33961" w:rsidP="00A33961">
      <w:pPr>
        <w:pStyle w:val="a5"/>
        <w:spacing w:before="5" w:line="244" w:lineRule="auto"/>
        <w:ind w:hanging="227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—в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ходе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обсуждения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учебного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материала,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результатов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лабораторных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работ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проектов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задавать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вопросы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по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существу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обсуждаемой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темы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высказывать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идеи,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нацеленные на решение</w:t>
      </w:r>
      <w:r w:rsidRPr="00A33961">
        <w:rPr>
          <w:spacing w:val="10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задачи</w:t>
      </w:r>
      <w:r w:rsidRPr="00A33961">
        <w:rPr>
          <w:spacing w:val="1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</w:t>
      </w:r>
      <w:r w:rsidRPr="00A33961">
        <w:rPr>
          <w:spacing w:val="1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поддержание</w:t>
      </w:r>
      <w:r w:rsidRPr="00A33961">
        <w:rPr>
          <w:spacing w:val="1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благожелательности</w:t>
      </w:r>
      <w:r w:rsidRPr="00A33961">
        <w:rPr>
          <w:spacing w:val="1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общения;</w:t>
      </w:r>
    </w:p>
    <w:p w:rsidR="00A33961" w:rsidRPr="00A33961" w:rsidRDefault="00A33961" w:rsidP="00A33961">
      <w:pPr>
        <w:pStyle w:val="a5"/>
        <w:spacing w:before="4" w:line="244" w:lineRule="auto"/>
        <w:ind w:right="155"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—сопоставлять свои суждения с суждениями других участников</w:t>
      </w:r>
      <w:r w:rsidRPr="00A33961">
        <w:rPr>
          <w:spacing w:val="-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диалога,</w:t>
      </w:r>
      <w:r w:rsidRPr="00A33961">
        <w:rPr>
          <w:spacing w:val="-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обнаруживать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различие</w:t>
      </w:r>
      <w:r w:rsidRPr="00A33961">
        <w:rPr>
          <w:spacing w:val="-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сходство</w:t>
      </w:r>
      <w:r w:rsidRPr="00A33961">
        <w:rPr>
          <w:spacing w:val="-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позиций;</w:t>
      </w:r>
    </w:p>
    <w:p w:rsidR="00A33961" w:rsidRPr="00A33961" w:rsidRDefault="00A33961" w:rsidP="00A33961">
      <w:pPr>
        <w:pStyle w:val="a5"/>
        <w:spacing w:before="1"/>
        <w:ind w:left="11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—выражать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свою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точку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зрения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устных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письменных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текстах;</w:t>
      </w:r>
    </w:p>
    <w:p w:rsidR="00A33961" w:rsidRPr="00A33961" w:rsidRDefault="00A33961" w:rsidP="00A33961">
      <w:pPr>
        <w:pStyle w:val="a5"/>
        <w:spacing w:before="6" w:line="244" w:lineRule="auto"/>
        <w:ind w:hanging="227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—публично представлять результаты выполненного физическо</w:t>
      </w:r>
      <w:r w:rsidRPr="00A33961">
        <w:rPr>
          <w:w w:val="110"/>
          <w:sz w:val="16"/>
          <w:szCs w:val="16"/>
        </w:rPr>
        <w:t>го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опыта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(эксперимента,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исследования,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проекта).</w:t>
      </w:r>
    </w:p>
    <w:p w:rsidR="00A33961" w:rsidRPr="00A33961" w:rsidRDefault="00A33961" w:rsidP="00A33961">
      <w:pPr>
        <w:pStyle w:val="5"/>
        <w:spacing w:before="2"/>
        <w:rPr>
          <w:rFonts w:ascii="Times New Roman" w:hAnsi="Times New Roman" w:cs="Times New Roman"/>
          <w:i/>
          <w:color w:val="auto"/>
          <w:sz w:val="16"/>
          <w:szCs w:val="16"/>
        </w:rPr>
      </w:pP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Совместная</w:t>
      </w:r>
      <w:r w:rsidRPr="00A33961">
        <w:rPr>
          <w:rFonts w:ascii="Times New Roman" w:hAnsi="Times New Roman" w:cs="Times New Roman"/>
          <w:color w:val="auto"/>
          <w:spacing w:val="26"/>
          <w:w w:val="12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деятельность</w:t>
      </w:r>
      <w:r w:rsidRPr="00A33961">
        <w:rPr>
          <w:rFonts w:ascii="Times New Roman" w:hAnsi="Times New Roman" w:cs="Times New Roman"/>
          <w:color w:val="auto"/>
          <w:spacing w:val="27"/>
          <w:w w:val="12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(сотрудничество):</w:t>
      </w:r>
    </w:p>
    <w:p w:rsidR="00A33961" w:rsidRPr="00A33961" w:rsidRDefault="00A33961" w:rsidP="00A33961">
      <w:pPr>
        <w:pStyle w:val="a5"/>
        <w:spacing w:before="5" w:line="244" w:lineRule="auto"/>
        <w:ind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—понимать и использовать преимущества командной и индивидуальной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работы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при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решении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конкретной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физической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проблемы;</w:t>
      </w:r>
    </w:p>
    <w:p w:rsidR="00A33961" w:rsidRPr="00A33961" w:rsidRDefault="00A33961" w:rsidP="00A33961">
      <w:pPr>
        <w:pStyle w:val="a5"/>
        <w:spacing w:before="67" w:line="249" w:lineRule="auto"/>
        <w:ind w:hanging="227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—принимать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цели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совместной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деятельности,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организовывать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действия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по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её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достижению: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распределять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роли,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обсуждать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процессы и результаты совместной работы; обобщать мнения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нескольких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людей;</w:t>
      </w:r>
    </w:p>
    <w:p w:rsidR="00A33961" w:rsidRPr="00A33961" w:rsidRDefault="00A33961" w:rsidP="00A33961">
      <w:pPr>
        <w:pStyle w:val="a5"/>
        <w:spacing w:line="249" w:lineRule="auto"/>
        <w:ind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—выполнять свою часть работы, достигая качественного результата по своему направлению и координируя свои действия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другими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членами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команды;</w:t>
      </w:r>
    </w:p>
    <w:p w:rsidR="00A33961" w:rsidRPr="00A33961" w:rsidRDefault="00A33961" w:rsidP="00A33961">
      <w:pPr>
        <w:pStyle w:val="a5"/>
        <w:spacing w:line="249" w:lineRule="auto"/>
        <w:ind w:right="155"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—оценивать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качество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своего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вклада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общий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продукт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критериям, самостоятельно сформулированным участниками взаимодействия.</w:t>
      </w:r>
    </w:p>
    <w:p w:rsidR="00A33961" w:rsidRPr="00A33961" w:rsidRDefault="00A33961" w:rsidP="00A33961">
      <w:pPr>
        <w:pStyle w:val="a5"/>
        <w:spacing w:before="171"/>
        <w:ind w:left="117"/>
        <w:rPr>
          <w:sz w:val="16"/>
          <w:szCs w:val="16"/>
        </w:rPr>
      </w:pPr>
      <w:r w:rsidRPr="00A33961">
        <w:rPr>
          <w:w w:val="90"/>
          <w:sz w:val="16"/>
          <w:szCs w:val="16"/>
        </w:rPr>
        <w:t>Универсальные</w:t>
      </w:r>
      <w:r w:rsidRPr="00A33961">
        <w:rPr>
          <w:spacing w:val="7"/>
          <w:w w:val="90"/>
          <w:sz w:val="16"/>
          <w:szCs w:val="16"/>
        </w:rPr>
        <w:t xml:space="preserve"> </w:t>
      </w:r>
      <w:r w:rsidRPr="00A33961">
        <w:rPr>
          <w:w w:val="90"/>
          <w:sz w:val="16"/>
          <w:szCs w:val="16"/>
        </w:rPr>
        <w:t>регулятивные</w:t>
      </w:r>
      <w:r w:rsidRPr="00A33961">
        <w:rPr>
          <w:spacing w:val="8"/>
          <w:w w:val="90"/>
          <w:sz w:val="16"/>
          <w:szCs w:val="16"/>
        </w:rPr>
        <w:t xml:space="preserve"> </w:t>
      </w:r>
      <w:r w:rsidRPr="00A33961">
        <w:rPr>
          <w:w w:val="90"/>
          <w:sz w:val="16"/>
          <w:szCs w:val="16"/>
        </w:rPr>
        <w:t>действия</w:t>
      </w:r>
    </w:p>
    <w:p w:rsidR="00A33961" w:rsidRPr="00A33961" w:rsidRDefault="00A33961" w:rsidP="00A33961">
      <w:pPr>
        <w:pStyle w:val="5"/>
        <w:spacing w:before="72"/>
        <w:rPr>
          <w:rFonts w:ascii="Times New Roman" w:hAnsi="Times New Roman" w:cs="Times New Roman"/>
          <w:color w:val="auto"/>
          <w:sz w:val="16"/>
          <w:szCs w:val="16"/>
        </w:rPr>
      </w:pPr>
      <w:r w:rsidRPr="00A33961">
        <w:rPr>
          <w:rFonts w:ascii="Times New Roman" w:hAnsi="Times New Roman" w:cs="Times New Roman"/>
          <w:color w:val="auto"/>
          <w:w w:val="130"/>
          <w:sz w:val="16"/>
          <w:szCs w:val="16"/>
        </w:rPr>
        <w:lastRenderedPageBreak/>
        <w:t>Самоорганизация:</w:t>
      </w:r>
    </w:p>
    <w:p w:rsidR="00A33961" w:rsidRPr="00A33961" w:rsidRDefault="00A33961" w:rsidP="00A33961">
      <w:pPr>
        <w:pStyle w:val="a5"/>
        <w:spacing w:before="9" w:line="249" w:lineRule="auto"/>
        <w:ind w:right="155"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—выявлять проблемы в жизненных и учебных ситуациях, требующих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для</w:t>
      </w:r>
      <w:r w:rsidRPr="00A33961">
        <w:rPr>
          <w:spacing w:val="-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решения</w:t>
      </w:r>
      <w:r w:rsidRPr="00A33961">
        <w:rPr>
          <w:spacing w:val="-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физических</w:t>
      </w:r>
      <w:r w:rsidRPr="00A33961">
        <w:rPr>
          <w:spacing w:val="-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знаний;</w:t>
      </w:r>
    </w:p>
    <w:p w:rsidR="00A33961" w:rsidRPr="00A33961" w:rsidRDefault="00A33961" w:rsidP="00A33961">
      <w:pPr>
        <w:pStyle w:val="a5"/>
        <w:spacing w:line="249" w:lineRule="auto"/>
        <w:ind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—ориентироваться в различных подходах принятия решений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 xml:space="preserve">(индивидуальное, принятие решения в группе, принятие </w:t>
      </w:r>
      <w:proofErr w:type="gramStart"/>
      <w:r w:rsidRPr="00A33961">
        <w:rPr>
          <w:w w:val="110"/>
          <w:sz w:val="16"/>
          <w:szCs w:val="16"/>
        </w:rPr>
        <w:t>ре</w:t>
      </w:r>
      <w:r w:rsidRPr="00A33961">
        <w:rPr>
          <w:spacing w:val="-46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шений</w:t>
      </w:r>
      <w:proofErr w:type="spellEnd"/>
      <w:proofErr w:type="gramEnd"/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группой);</w:t>
      </w:r>
    </w:p>
    <w:p w:rsidR="00A33961" w:rsidRPr="00A33961" w:rsidRDefault="00A33961" w:rsidP="00A33961">
      <w:pPr>
        <w:pStyle w:val="a5"/>
        <w:spacing w:line="249" w:lineRule="auto"/>
        <w:ind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—самостоятельно составлять алгоритм решения физической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задачи или плана исследования с учётом имеющихся ресур</w:t>
      </w:r>
      <w:r w:rsidRPr="00A33961">
        <w:rPr>
          <w:w w:val="105"/>
          <w:sz w:val="16"/>
          <w:szCs w:val="16"/>
        </w:rPr>
        <w:t>сов и собственных возможностей, аргументировать предлага</w:t>
      </w:r>
      <w:r w:rsidRPr="00A33961">
        <w:rPr>
          <w:w w:val="110"/>
          <w:sz w:val="16"/>
          <w:szCs w:val="16"/>
        </w:rPr>
        <w:t>емые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варианты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решений;</w:t>
      </w:r>
    </w:p>
    <w:p w:rsidR="00A33961" w:rsidRPr="00A33961" w:rsidRDefault="00A33961" w:rsidP="00A33961">
      <w:pPr>
        <w:pStyle w:val="a5"/>
        <w:spacing w:line="231" w:lineRule="exact"/>
        <w:ind w:left="117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—делать</w:t>
      </w:r>
      <w:r w:rsidRPr="00A33961">
        <w:rPr>
          <w:spacing w:val="7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выбор</w:t>
      </w:r>
      <w:r w:rsidRPr="00A33961">
        <w:rPr>
          <w:spacing w:val="8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</w:t>
      </w:r>
      <w:r w:rsidRPr="00A33961">
        <w:rPr>
          <w:spacing w:val="8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брать</w:t>
      </w:r>
      <w:r w:rsidRPr="00A33961">
        <w:rPr>
          <w:spacing w:val="7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ответственность</w:t>
      </w:r>
      <w:r w:rsidRPr="00A33961">
        <w:rPr>
          <w:spacing w:val="8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за</w:t>
      </w:r>
      <w:r w:rsidRPr="00A33961">
        <w:rPr>
          <w:spacing w:val="8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решение.</w:t>
      </w:r>
    </w:p>
    <w:p w:rsidR="00A33961" w:rsidRPr="00A33961" w:rsidRDefault="00A33961" w:rsidP="00A33961">
      <w:pPr>
        <w:pStyle w:val="5"/>
        <w:rPr>
          <w:rFonts w:ascii="Times New Roman" w:hAnsi="Times New Roman" w:cs="Times New Roman"/>
          <w:i/>
          <w:color w:val="auto"/>
          <w:sz w:val="16"/>
          <w:szCs w:val="16"/>
        </w:rPr>
      </w:pP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Самоконтроль</w:t>
      </w:r>
      <w:r w:rsidRPr="00A33961">
        <w:rPr>
          <w:rFonts w:ascii="Times New Roman" w:hAnsi="Times New Roman" w:cs="Times New Roman"/>
          <w:color w:val="auto"/>
          <w:spacing w:val="-1"/>
          <w:w w:val="12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(рефлексия):</w:t>
      </w:r>
    </w:p>
    <w:p w:rsidR="00A33961" w:rsidRPr="00A33961" w:rsidRDefault="00A33961" w:rsidP="00A33961">
      <w:pPr>
        <w:pStyle w:val="a5"/>
        <w:spacing w:before="8" w:line="249" w:lineRule="auto"/>
        <w:ind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—давать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адекватную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оценку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ситуации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предлагать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план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её</w:t>
      </w:r>
      <w:r w:rsidRPr="00A33961">
        <w:rPr>
          <w:spacing w:val="-9"/>
          <w:w w:val="110"/>
          <w:sz w:val="16"/>
          <w:szCs w:val="16"/>
        </w:rPr>
        <w:t xml:space="preserve"> </w:t>
      </w:r>
      <w:proofErr w:type="gramStart"/>
      <w:r w:rsidRPr="00A33961">
        <w:rPr>
          <w:w w:val="110"/>
          <w:sz w:val="16"/>
          <w:szCs w:val="16"/>
        </w:rPr>
        <w:t>из</w:t>
      </w:r>
      <w:r w:rsidRPr="00A33961">
        <w:rPr>
          <w:spacing w:val="-46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менения</w:t>
      </w:r>
      <w:proofErr w:type="spellEnd"/>
      <w:proofErr w:type="gramEnd"/>
      <w:r w:rsidRPr="00A33961">
        <w:rPr>
          <w:w w:val="110"/>
          <w:sz w:val="16"/>
          <w:szCs w:val="16"/>
        </w:rPr>
        <w:t>;</w:t>
      </w:r>
    </w:p>
    <w:p w:rsidR="00A33961" w:rsidRPr="00A33961" w:rsidRDefault="00A33961" w:rsidP="00A33961">
      <w:pPr>
        <w:pStyle w:val="a5"/>
        <w:spacing w:line="249" w:lineRule="auto"/>
        <w:ind w:hanging="227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—объяснять причины достижения (</w:t>
      </w:r>
      <w:proofErr w:type="spellStart"/>
      <w:r w:rsidRPr="00A33961">
        <w:rPr>
          <w:w w:val="105"/>
          <w:sz w:val="16"/>
          <w:szCs w:val="16"/>
        </w:rPr>
        <w:t>недостижения</w:t>
      </w:r>
      <w:proofErr w:type="spellEnd"/>
      <w:r w:rsidRPr="00A33961">
        <w:rPr>
          <w:w w:val="105"/>
          <w:sz w:val="16"/>
          <w:szCs w:val="16"/>
        </w:rPr>
        <w:t>) результатов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деятельности,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давать</w:t>
      </w:r>
      <w:r w:rsidRPr="00A33961">
        <w:rPr>
          <w:spacing w:val="-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оценку</w:t>
      </w:r>
      <w:r w:rsidRPr="00A33961">
        <w:rPr>
          <w:spacing w:val="-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приобретённому</w:t>
      </w:r>
      <w:r w:rsidRPr="00A33961">
        <w:rPr>
          <w:spacing w:val="-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опыту;</w:t>
      </w:r>
    </w:p>
    <w:p w:rsidR="00A33961" w:rsidRPr="00A33961" w:rsidRDefault="00A33961" w:rsidP="00A33961">
      <w:pPr>
        <w:pStyle w:val="a5"/>
        <w:spacing w:line="249" w:lineRule="auto"/>
        <w:ind w:hanging="227"/>
        <w:rPr>
          <w:sz w:val="16"/>
          <w:szCs w:val="16"/>
        </w:rPr>
      </w:pPr>
      <w:r w:rsidRPr="00A33961">
        <w:rPr>
          <w:w w:val="105"/>
          <w:sz w:val="16"/>
          <w:szCs w:val="16"/>
        </w:rPr>
        <w:t xml:space="preserve">—вносить коррективы в деятельность (в том числе в ход </w:t>
      </w:r>
      <w:proofErr w:type="spellStart"/>
      <w:proofErr w:type="gramStart"/>
      <w:r w:rsidRPr="00A33961">
        <w:rPr>
          <w:w w:val="105"/>
          <w:sz w:val="16"/>
          <w:szCs w:val="16"/>
        </w:rPr>
        <w:t>выпол</w:t>
      </w:r>
      <w:proofErr w:type="spellEnd"/>
      <w:r w:rsidRPr="00A33961">
        <w:rPr>
          <w:w w:val="105"/>
          <w:sz w:val="16"/>
          <w:szCs w:val="16"/>
        </w:rPr>
        <w:t>­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нения</w:t>
      </w:r>
      <w:proofErr w:type="gramEnd"/>
      <w:r w:rsidRPr="00A33961">
        <w:rPr>
          <w:w w:val="105"/>
          <w:sz w:val="16"/>
          <w:szCs w:val="16"/>
        </w:rPr>
        <w:t xml:space="preserve"> физического исследования или проекта) на основе но­</w:t>
      </w:r>
      <w:r w:rsidRPr="00A33961">
        <w:rPr>
          <w:spacing w:val="1"/>
          <w:w w:val="105"/>
          <w:sz w:val="16"/>
          <w:szCs w:val="16"/>
        </w:rPr>
        <w:t xml:space="preserve"> </w:t>
      </w:r>
      <w:proofErr w:type="spellStart"/>
      <w:r w:rsidRPr="00A33961">
        <w:rPr>
          <w:w w:val="105"/>
          <w:sz w:val="16"/>
          <w:szCs w:val="16"/>
        </w:rPr>
        <w:t>вых</w:t>
      </w:r>
      <w:proofErr w:type="spellEnd"/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обстоятельств,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изменившихся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ситуаций,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установленных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ошибок,</w:t>
      </w:r>
      <w:r w:rsidRPr="00A33961">
        <w:rPr>
          <w:spacing w:val="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возникших</w:t>
      </w:r>
      <w:r w:rsidRPr="00A33961">
        <w:rPr>
          <w:spacing w:val="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трудностей;</w:t>
      </w:r>
    </w:p>
    <w:p w:rsidR="00A33961" w:rsidRPr="00A33961" w:rsidRDefault="00A33961" w:rsidP="00A33961">
      <w:pPr>
        <w:pStyle w:val="a5"/>
        <w:spacing w:line="231" w:lineRule="exact"/>
        <w:ind w:left="117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—оценивать</w:t>
      </w:r>
      <w:r w:rsidRPr="00A33961">
        <w:rPr>
          <w:spacing w:val="18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соответствие</w:t>
      </w:r>
      <w:r w:rsidRPr="00A33961">
        <w:rPr>
          <w:spacing w:val="18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результата</w:t>
      </w:r>
      <w:r w:rsidRPr="00A33961">
        <w:rPr>
          <w:spacing w:val="18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цели</w:t>
      </w:r>
      <w:r w:rsidRPr="00A33961">
        <w:rPr>
          <w:spacing w:val="18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</w:t>
      </w:r>
      <w:r w:rsidRPr="00A33961">
        <w:rPr>
          <w:spacing w:val="18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условиям.</w:t>
      </w:r>
    </w:p>
    <w:p w:rsidR="00A33961" w:rsidRPr="00A33961" w:rsidRDefault="00A33961" w:rsidP="00A33961">
      <w:pPr>
        <w:pStyle w:val="5"/>
        <w:rPr>
          <w:rFonts w:ascii="Times New Roman" w:hAnsi="Times New Roman" w:cs="Times New Roman"/>
          <w:i/>
          <w:color w:val="auto"/>
          <w:sz w:val="16"/>
          <w:szCs w:val="16"/>
        </w:rPr>
      </w:pP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Эмоциональный</w:t>
      </w:r>
      <w:r w:rsidRPr="00A33961">
        <w:rPr>
          <w:rFonts w:ascii="Times New Roman" w:hAnsi="Times New Roman" w:cs="Times New Roman"/>
          <w:color w:val="auto"/>
          <w:spacing w:val="44"/>
          <w:w w:val="125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25"/>
          <w:sz w:val="16"/>
          <w:szCs w:val="16"/>
        </w:rPr>
        <w:t>интеллект:</w:t>
      </w:r>
    </w:p>
    <w:p w:rsidR="00A33961" w:rsidRPr="00A33961" w:rsidRDefault="00A33961" w:rsidP="00A33961">
      <w:pPr>
        <w:pStyle w:val="a5"/>
        <w:spacing w:before="9" w:line="249" w:lineRule="auto"/>
        <w:ind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—ставить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себя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на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место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другого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человека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ходе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спора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или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дискуссии на научную тему, понимать мотивы, намерения и логику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другого.</w:t>
      </w:r>
    </w:p>
    <w:p w:rsidR="00A33961" w:rsidRPr="00A33961" w:rsidRDefault="00A33961" w:rsidP="00A33961">
      <w:pPr>
        <w:pStyle w:val="5"/>
        <w:spacing w:before="0" w:line="232" w:lineRule="exact"/>
        <w:rPr>
          <w:rFonts w:ascii="Times New Roman" w:hAnsi="Times New Roman" w:cs="Times New Roman"/>
          <w:i/>
          <w:color w:val="auto"/>
          <w:sz w:val="16"/>
          <w:szCs w:val="16"/>
        </w:rPr>
      </w:pPr>
      <w:r w:rsidRPr="00A33961">
        <w:rPr>
          <w:rFonts w:ascii="Times New Roman" w:hAnsi="Times New Roman" w:cs="Times New Roman"/>
          <w:color w:val="auto"/>
          <w:w w:val="130"/>
          <w:sz w:val="16"/>
          <w:szCs w:val="16"/>
        </w:rPr>
        <w:t>Принятие</w:t>
      </w:r>
      <w:r w:rsidRPr="00A33961">
        <w:rPr>
          <w:rFonts w:ascii="Times New Roman" w:hAnsi="Times New Roman" w:cs="Times New Roman"/>
          <w:color w:val="auto"/>
          <w:spacing w:val="8"/>
          <w:w w:val="130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30"/>
          <w:sz w:val="16"/>
          <w:szCs w:val="16"/>
        </w:rPr>
        <w:t>себя</w:t>
      </w:r>
      <w:r w:rsidRPr="00A33961">
        <w:rPr>
          <w:rFonts w:ascii="Times New Roman" w:hAnsi="Times New Roman" w:cs="Times New Roman"/>
          <w:color w:val="auto"/>
          <w:spacing w:val="8"/>
          <w:w w:val="130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30"/>
          <w:sz w:val="16"/>
          <w:szCs w:val="16"/>
        </w:rPr>
        <w:t>и</w:t>
      </w:r>
      <w:r w:rsidRPr="00A33961">
        <w:rPr>
          <w:rFonts w:ascii="Times New Roman" w:hAnsi="Times New Roman" w:cs="Times New Roman"/>
          <w:color w:val="auto"/>
          <w:spacing w:val="8"/>
          <w:w w:val="130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color w:val="auto"/>
          <w:w w:val="130"/>
          <w:sz w:val="16"/>
          <w:szCs w:val="16"/>
        </w:rPr>
        <w:t>других:</w:t>
      </w:r>
    </w:p>
    <w:p w:rsidR="00A33961" w:rsidRPr="00A33961" w:rsidRDefault="00A33961" w:rsidP="00A33961">
      <w:pPr>
        <w:pStyle w:val="a5"/>
        <w:spacing w:before="8" w:line="249" w:lineRule="auto"/>
        <w:ind w:right="155"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—признавать своё право на ошибку при решении физических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задач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или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утверждениях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на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научные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темы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такое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же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право</w:t>
      </w:r>
      <w:r w:rsidRPr="00A33961">
        <w:rPr>
          <w:spacing w:val="-46"/>
          <w:w w:val="110"/>
          <w:sz w:val="16"/>
          <w:szCs w:val="16"/>
        </w:rPr>
        <w:t xml:space="preserve"> </w:t>
      </w:r>
      <w:proofErr w:type="gramStart"/>
      <w:r w:rsidRPr="00A33961">
        <w:rPr>
          <w:w w:val="110"/>
          <w:sz w:val="16"/>
          <w:szCs w:val="16"/>
        </w:rPr>
        <w:t>другого</w:t>
      </w:r>
      <w:proofErr w:type="gramEnd"/>
      <w:r w:rsidRPr="00A33961">
        <w:rPr>
          <w:w w:val="110"/>
          <w:sz w:val="16"/>
          <w:szCs w:val="16"/>
        </w:rPr>
        <w:t>.</w:t>
      </w:r>
    </w:p>
    <w:p w:rsidR="00A33961" w:rsidRPr="00A33961" w:rsidRDefault="00A33961" w:rsidP="00A33961">
      <w:pPr>
        <w:pStyle w:val="3"/>
        <w:rPr>
          <w:rFonts w:ascii="Times New Roman" w:hAnsi="Times New Roman" w:cs="Times New Roman"/>
          <w:sz w:val="16"/>
          <w:szCs w:val="16"/>
        </w:rPr>
      </w:pPr>
      <w:bookmarkStart w:id="7" w:name="_Toc105425970"/>
      <w:r w:rsidRPr="00A33961">
        <w:rPr>
          <w:rFonts w:ascii="Times New Roman" w:hAnsi="Times New Roman" w:cs="Times New Roman"/>
          <w:w w:val="90"/>
          <w:sz w:val="16"/>
          <w:szCs w:val="16"/>
        </w:rPr>
        <w:t>ПРЕДМЕТНЫЕ</w:t>
      </w:r>
      <w:r w:rsidRPr="00A33961">
        <w:rPr>
          <w:rFonts w:ascii="Times New Roman" w:hAnsi="Times New Roman" w:cs="Times New Roman"/>
          <w:spacing w:val="20"/>
          <w:w w:val="90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w w:val="90"/>
          <w:sz w:val="16"/>
          <w:szCs w:val="16"/>
        </w:rPr>
        <w:t>РЕЗУЛЬТАТЫ</w:t>
      </w:r>
      <w:bookmarkEnd w:id="7"/>
    </w:p>
    <w:p w:rsidR="00A33961" w:rsidRPr="00A33961" w:rsidRDefault="00A33961" w:rsidP="00A33961">
      <w:pPr>
        <w:pStyle w:val="2"/>
        <w:keepNext w:val="0"/>
        <w:keepLines w:val="0"/>
        <w:numPr>
          <w:ilvl w:val="0"/>
          <w:numId w:val="27"/>
        </w:numPr>
        <w:tabs>
          <w:tab w:val="left" w:pos="313"/>
        </w:tabs>
        <w:spacing w:before="77"/>
        <w:ind w:left="312" w:hanging="196"/>
        <w:rPr>
          <w:rFonts w:ascii="Times New Roman" w:hAnsi="Times New Roman" w:cs="Times New Roman"/>
          <w:b w:val="0"/>
          <w:color w:val="auto"/>
          <w:w w:val="95"/>
          <w:sz w:val="16"/>
          <w:szCs w:val="16"/>
        </w:rPr>
      </w:pPr>
      <w:bookmarkStart w:id="8" w:name="_Toc105425971"/>
      <w:r w:rsidRPr="00A33961">
        <w:rPr>
          <w:rFonts w:ascii="Times New Roman" w:hAnsi="Times New Roman" w:cs="Times New Roman"/>
          <w:b w:val="0"/>
          <w:color w:val="auto"/>
          <w:w w:val="95"/>
          <w:sz w:val="16"/>
          <w:szCs w:val="16"/>
        </w:rPr>
        <w:t>класс</w:t>
      </w:r>
      <w:bookmarkEnd w:id="8"/>
    </w:p>
    <w:p w:rsidR="00A33961" w:rsidRPr="00A33961" w:rsidRDefault="00A33961" w:rsidP="00A33961">
      <w:pPr>
        <w:pStyle w:val="a5"/>
        <w:spacing w:before="68" w:line="244" w:lineRule="auto"/>
        <w:ind w:left="117" w:firstLine="226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Предметные результаты на базовом уровне должны отражать</w:t>
      </w:r>
      <w:r w:rsidRPr="00A33961">
        <w:rPr>
          <w:spacing w:val="1"/>
          <w:w w:val="105"/>
          <w:sz w:val="16"/>
          <w:szCs w:val="16"/>
        </w:rPr>
        <w:t xml:space="preserve"> </w:t>
      </w:r>
      <w:proofErr w:type="spellStart"/>
      <w:r w:rsidRPr="00A33961">
        <w:rPr>
          <w:w w:val="105"/>
          <w:sz w:val="16"/>
          <w:szCs w:val="16"/>
        </w:rPr>
        <w:t>сформированность</w:t>
      </w:r>
      <w:proofErr w:type="spellEnd"/>
      <w:r w:rsidRPr="00A33961">
        <w:rPr>
          <w:spacing w:val="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у</w:t>
      </w:r>
      <w:r w:rsidRPr="00A33961">
        <w:rPr>
          <w:spacing w:val="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обучающихся</w:t>
      </w:r>
      <w:r w:rsidRPr="00A33961">
        <w:rPr>
          <w:spacing w:val="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умений:</w:t>
      </w:r>
    </w:p>
    <w:p w:rsidR="00A33961" w:rsidRPr="00A33961" w:rsidRDefault="00A33961" w:rsidP="00A33961">
      <w:pPr>
        <w:pStyle w:val="a5"/>
        <w:spacing w:before="2" w:line="244" w:lineRule="auto"/>
        <w:ind w:right="155"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—использовать понятия: физические и химические явления;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 xml:space="preserve">наблюдение, эксперимент, модель, гипотеза; единицы </w:t>
      </w:r>
      <w:proofErr w:type="spellStart"/>
      <w:proofErr w:type="gramStart"/>
      <w:r w:rsidRPr="00A33961">
        <w:rPr>
          <w:w w:val="110"/>
          <w:sz w:val="16"/>
          <w:szCs w:val="16"/>
        </w:rPr>
        <w:t>физи</w:t>
      </w:r>
      <w:proofErr w:type="spellEnd"/>
      <w:r w:rsidRPr="00A33961">
        <w:rPr>
          <w:w w:val="110"/>
          <w:sz w:val="16"/>
          <w:szCs w:val="16"/>
        </w:rPr>
        <w:t>­</w:t>
      </w:r>
      <w:r w:rsidRPr="00A33961">
        <w:rPr>
          <w:spacing w:val="-46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ческих</w:t>
      </w:r>
      <w:proofErr w:type="spellEnd"/>
      <w:proofErr w:type="gramEnd"/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величин;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атом,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молекула,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агрегатные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состояния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веще­</w:t>
      </w:r>
      <w:r w:rsidRPr="00A33961">
        <w:rPr>
          <w:spacing w:val="-46"/>
          <w:w w:val="110"/>
          <w:sz w:val="16"/>
          <w:szCs w:val="16"/>
        </w:rPr>
        <w:t xml:space="preserve"> </w:t>
      </w:r>
      <w:proofErr w:type="spellStart"/>
      <w:r w:rsidRPr="00A33961">
        <w:rPr>
          <w:w w:val="105"/>
          <w:sz w:val="16"/>
          <w:szCs w:val="16"/>
        </w:rPr>
        <w:t>ства</w:t>
      </w:r>
      <w:proofErr w:type="spellEnd"/>
      <w:r w:rsidRPr="00A33961">
        <w:rPr>
          <w:w w:val="105"/>
          <w:sz w:val="16"/>
          <w:szCs w:val="16"/>
        </w:rPr>
        <w:t xml:space="preserve"> (твёрдое, жидкое, газообразное); механическое движение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spacing w:val="-2"/>
          <w:w w:val="110"/>
          <w:sz w:val="16"/>
          <w:szCs w:val="16"/>
        </w:rPr>
        <w:t xml:space="preserve">(равномерное, </w:t>
      </w:r>
      <w:r w:rsidRPr="00A33961">
        <w:rPr>
          <w:spacing w:val="-1"/>
          <w:w w:val="110"/>
          <w:sz w:val="16"/>
          <w:szCs w:val="16"/>
        </w:rPr>
        <w:t>неравномерное, прямолинейное), траектория,</w:t>
      </w:r>
      <w:r w:rsidRPr="00A33961">
        <w:rPr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равнодействующая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сил,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деформация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(упругая,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пластическая),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невесомость,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сообщающиеся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сосуды;</w:t>
      </w:r>
    </w:p>
    <w:p w:rsidR="00A33961" w:rsidRPr="00A33961" w:rsidRDefault="00A33961" w:rsidP="00A33961">
      <w:pPr>
        <w:pStyle w:val="a5"/>
        <w:spacing w:before="6" w:line="244" w:lineRule="auto"/>
        <w:ind w:hanging="227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—различать явления (диффузия; тепловое движение частиц вещества;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равномерное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движение;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неравномерное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движение;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инерция;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взаимодействие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тел;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равновесие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твёрдых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тел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за­</w:t>
      </w:r>
      <w:r w:rsidRPr="00A33961">
        <w:rPr>
          <w:spacing w:val="1"/>
          <w:w w:val="105"/>
          <w:sz w:val="16"/>
          <w:szCs w:val="16"/>
        </w:rPr>
        <w:t xml:space="preserve"> </w:t>
      </w:r>
      <w:proofErr w:type="gramStart"/>
      <w:r w:rsidRPr="00A33961">
        <w:rPr>
          <w:w w:val="105"/>
          <w:sz w:val="16"/>
          <w:szCs w:val="16"/>
        </w:rPr>
        <w:t>креплённой</w:t>
      </w:r>
      <w:proofErr w:type="gramEnd"/>
      <w:r w:rsidRPr="00A33961">
        <w:rPr>
          <w:w w:val="105"/>
          <w:sz w:val="16"/>
          <w:szCs w:val="16"/>
        </w:rPr>
        <w:t xml:space="preserve"> осью вращения; передача давления твёрдыми телами,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жидкостями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 xml:space="preserve">газами; атмосферное давление; </w:t>
      </w:r>
      <w:proofErr w:type="spellStart"/>
      <w:r w:rsidRPr="00A33961">
        <w:rPr>
          <w:w w:val="105"/>
          <w:sz w:val="16"/>
          <w:szCs w:val="16"/>
        </w:rPr>
        <w:t>плаваие</w:t>
      </w:r>
      <w:proofErr w:type="spellEnd"/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тел; превращения механической энергии) по описанию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их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характерных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свойств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на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основе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опытов,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демонстрирующих</w:t>
      </w:r>
      <w:r w:rsidRPr="00A33961">
        <w:rPr>
          <w:spacing w:val="2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данное</w:t>
      </w:r>
      <w:r w:rsidRPr="00A33961">
        <w:rPr>
          <w:spacing w:val="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физическое</w:t>
      </w:r>
      <w:r w:rsidRPr="00A33961">
        <w:rPr>
          <w:spacing w:val="2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явление;</w:t>
      </w:r>
    </w:p>
    <w:p w:rsidR="00A33961" w:rsidRPr="00A33961" w:rsidRDefault="00A33961" w:rsidP="00A33961">
      <w:pPr>
        <w:pStyle w:val="a5"/>
        <w:spacing w:before="7" w:line="244" w:lineRule="auto"/>
        <w:ind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—распознавать проявление изученных физических явлений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 окружающем мире, в том числе физические явления в при­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роде: примеры движения с различными скоростями в живой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 xml:space="preserve">и неживой природе; действие силы трения в природе и </w:t>
      </w:r>
      <w:proofErr w:type="spellStart"/>
      <w:proofErr w:type="gramStart"/>
      <w:r w:rsidRPr="00A33961">
        <w:rPr>
          <w:w w:val="105"/>
          <w:sz w:val="16"/>
          <w:szCs w:val="16"/>
        </w:rPr>
        <w:t>техни</w:t>
      </w:r>
      <w:proofErr w:type="spellEnd"/>
      <w:r w:rsidRPr="00A33961">
        <w:rPr>
          <w:w w:val="105"/>
          <w:sz w:val="16"/>
          <w:szCs w:val="16"/>
        </w:rPr>
        <w:t>­</w:t>
      </w:r>
      <w:r w:rsidRPr="00A33961">
        <w:rPr>
          <w:spacing w:val="1"/>
          <w:w w:val="105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ке</w:t>
      </w:r>
      <w:proofErr w:type="spellEnd"/>
      <w:proofErr w:type="gramEnd"/>
      <w:r w:rsidRPr="00A33961">
        <w:rPr>
          <w:w w:val="110"/>
          <w:sz w:val="16"/>
          <w:szCs w:val="16"/>
        </w:rPr>
        <w:t>;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влияние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атмосферного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давления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на</w:t>
      </w:r>
      <w:r w:rsidRPr="00A33961">
        <w:rPr>
          <w:spacing w:val="-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живой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организм;</w:t>
      </w:r>
      <w:r w:rsidRPr="00A33961">
        <w:rPr>
          <w:spacing w:val="-8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пла</w:t>
      </w:r>
      <w:proofErr w:type="spellEnd"/>
      <w:r w:rsidRPr="00A33961">
        <w:rPr>
          <w:w w:val="110"/>
          <w:sz w:val="16"/>
          <w:szCs w:val="16"/>
        </w:rPr>
        <w:t>­</w:t>
      </w:r>
      <w:r w:rsidRPr="00A33961">
        <w:rPr>
          <w:spacing w:val="-46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вание</w:t>
      </w:r>
      <w:proofErr w:type="spellEnd"/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рыб;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рычаги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теле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человека;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при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этом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переводить</w:t>
      </w:r>
      <w:r w:rsidRPr="00A33961">
        <w:rPr>
          <w:spacing w:val="-4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практическую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задачу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учебную,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выделять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существенные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свойства/признаки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физических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явлений;</w:t>
      </w:r>
    </w:p>
    <w:p w:rsidR="00A33961" w:rsidRPr="00A33961" w:rsidRDefault="00A33961" w:rsidP="00A33961">
      <w:pPr>
        <w:pStyle w:val="a5"/>
        <w:spacing w:before="6" w:line="244" w:lineRule="auto"/>
        <w:ind w:hanging="227"/>
        <w:rPr>
          <w:sz w:val="16"/>
          <w:szCs w:val="16"/>
        </w:rPr>
      </w:pPr>
      <w:r w:rsidRPr="00A33961">
        <w:rPr>
          <w:w w:val="105"/>
          <w:sz w:val="16"/>
          <w:szCs w:val="16"/>
        </w:rPr>
        <w:t xml:space="preserve">—описывать изученные свойства тел и физические явления, </w:t>
      </w:r>
      <w:proofErr w:type="spellStart"/>
      <w:proofErr w:type="gramStart"/>
      <w:r w:rsidRPr="00A33961">
        <w:rPr>
          <w:w w:val="105"/>
          <w:sz w:val="16"/>
          <w:szCs w:val="16"/>
        </w:rPr>
        <w:t>ис</w:t>
      </w:r>
      <w:proofErr w:type="spellEnd"/>
      <w:r w:rsidRPr="00A33961">
        <w:rPr>
          <w:w w:val="105"/>
          <w:sz w:val="16"/>
          <w:szCs w:val="16"/>
        </w:rPr>
        <w:t>­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пользуя</w:t>
      </w:r>
      <w:proofErr w:type="gramEnd"/>
      <w:r w:rsidRPr="00A33961">
        <w:rPr>
          <w:w w:val="110"/>
          <w:sz w:val="16"/>
          <w:szCs w:val="16"/>
        </w:rPr>
        <w:t xml:space="preserve"> физические величины (масса, объём, плотность вещества, время, путь, скорость, средняя скорость, сила упругости,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сила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тяжести,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вес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тела,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сила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трения,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давление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(твёрдо­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го тела, жидкости, газа), выталкивающая сила, механическая</w:t>
      </w:r>
      <w:r w:rsidRPr="00A33961">
        <w:rPr>
          <w:spacing w:val="-4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работа, мощность, плечо силы, момент силы, коэффициент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 xml:space="preserve">полезного действия механизмов, кинетическая и потенциальная энергия); при описании правильно </w:t>
      </w:r>
      <w:r w:rsidRPr="00A33961">
        <w:rPr>
          <w:w w:val="110"/>
          <w:sz w:val="16"/>
          <w:szCs w:val="16"/>
        </w:rPr>
        <w:lastRenderedPageBreak/>
        <w:t xml:space="preserve">трактовать физический смысл используемых величин, их обозначения и </w:t>
      </w:r>
      <w:proofErr w:type="spellStart"/>
      <w:r w:rsidRPr="00A33961">
        <w:rPr>
          <w:w w:val="110"/>
          <w:sz w:val="16"/>
          <w:szCs w:val="16"/>
        </w:rPr>
        <w:t>едиицы</w:t>
      </w:r>
      <w:proofErr w:type="spellEnd"/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физических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величин,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находить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формулы,</w:t>
      </w:r>
      <w:r w:rsidRPr="00A33961">
        <w:rPr>
          <w:spacing w:val="1"/>
          <w:w w:val="110"/>
          <w:sz w:val="16"/>
          <w:szCs w:val="16"/>
        </w:rPr>
        <w:t xml:space="preserve"> </w:t>
      </w:r>
      <w:proofErr w:type="gramStart"/>
      <w:r w:rsidRPr="00A33961">
        <w:rPr>
          <w:w w:val="110"/>
          <w:sz w:val="16"/>
          <w:szCs w:val="16"/>
        </w:rPr>
        <w:t>связываю­</w:t>
      </w:r>
      <w:r w:rsidRPr="00A33961">
        <w:rPr>
          <w:spacing w:val="-46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щие</w:t>
      </w:r>
      <w:proofErr w:type="spellEnd"/>
      <w:proofErr w:type="gramEnd"/>
      <w:r w:rsidRPr="00A33961">
        <w:rPr>
          <w:w w:val="110"/>
          <w:sz w:val="16"/>
          <w:szCs w:val="16"/>
        </w:rPr>
        <w:t xml:space="preserve"> данную физическую величину с другими величинами,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строить графики изученных зависимостей физических вели­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чин;</w:t>
      </w:r>
    </w:p>
    <w:p w:rsidR="00A33961" w:rsidRPr="00A33961" w:rsidRDefault="00A33961" w:rsidP="00A33961">
      <w:pPr>
        <w:pStyle w:val="a5"/>
        <w:spacing w:before="11" w:line="244" w:lineRule="auto"/>
        <w:ind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—характеризовать</w:t>
      </w:r>
      <w:r w:rsidRPr="00A33961">
        <w:rPr>
          <w:spacing w:val="-1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свойства</w:t>
      </w:r>
      <w:r w:rsidRPr="00A33961">
        <w:rPr>
          <w:spacing w:val="-1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тел,</w:t>
      </w:r>
      <w:r w:rsidRPr="00A33961">
        <w:rPr>
          <w:spacing w:val="-1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физические</w:t>
      </w:r>
      <w:r w:rsidRPr="00A33961">
        <w:rPr>
          <w:spacing w:val="-1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явления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1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процессы,</w:t>
      </w:r>
      <w:r w:rsidRPr="00A33961">
        <w:rPr>
          <w:spacing w:val="1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используя</w:t>
      </w:r>
      <w:r w:rsidRPr="00A33961">
        <w:rPr>
          <w:spacing w:val="1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правила</w:t>
      </w:r>
      <w:r w:rsidRPr="00A33961">
        <w:rPr>
          <w:spacing w:val="1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сложения</w:t>
      </w:r>
      <w:r w:rsidRPr="00A33961">
        <w:rPr>
          <w:spacing w:val="1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сил</w:t>
      </w:r>
      <w:r w:rsidRPr="00A33961">
        <w:rPr>
          <w:spacing w:val="1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(вдоль</w:t>
      </w:r>
      <w:r w:rsidRPr="00A33961">
        <w:rPr>
          <w:spacing w:val="1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одной</w:t>
      </w:r>
      <w:r w:rsidRPr="00A33961">
        <w:rPr>
          <w:spacing w:val="1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прямой)</w:t>
      </w:r>
      <w:proofErr w:type="gramStart"/>
      <w:r w:rsidRPr="00A33961">
        <w:rPr>
          <w:w w:val="110"/>
          <w:sz w:val="16"/>
          <w:szCs w:val="16"/>
        </w:rPr>
        <w:t>,з</w:t>
      </w:r>
      <w:proofErr w:type="gramEnd"/>
      <w:r w:rsidRPr="00A33961">
        <w:rPr>
          <w:w w:val="110"/>
          <w:sz w:val="16"/>
          <w:szCs w:val="16"/>
        </w:rPr>
        <w:t>акон Гука, закон Паскаля, закон Архимеда, правило равновесия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рычага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(блока),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«золотое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правило»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механики,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закон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со­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хранения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механической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энергии;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при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этом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давать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словесную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формулировку закона и записывать его математическое выражение;</w:t>
      </w:r>
    </w:p>
    <w:p w:rsidR="00A33961" w:rsidRPr="00A33961" w:rsidRDefault="00A33961" w:rsidP="00A33961">
      <w:pPr>
        <w:pStyle w:val="a5"/>
        <w:spacing w:line="249" w:lineRule="auto"/>
        <w:ind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—объяснять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физические явления, процессы и свойства тел,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том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числе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контексте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ситуаций</w:t>
      </w:r>
      <w:r w:rsidRPr="00A33961">
        <w:rPr>
          <w:spacing w:val="-4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практико­ориентированного</w:t>
      </w:r>
      <w:proofErr w:type="spellEnd"/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характера: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выявлять</w:t>
      </w:r>
      <w:r w:rsidRPr="00A33961">
        <w:rPr>
          <w:spacing w:val="1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причинно­следственные</w:t>
      </w:r>
      <w:proofErr w:type="spellEnd"/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связи,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строить объяснение из 1—2 логических шагов с опорой на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1—2 изученных свойства физических явлений, физических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закона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или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закономерности;</w:t>
      </w:r>
    </w:p>
    <w:p w:rsidR="00A33961" w:rsidRPr="00A33961" w:rsidRDefault="00A33961" w:rsidP="00A33961">
      <w:pPr>
        <w:pStyle w:val="a5"/>
        <w:spacing w:line="249" w:lineRule="auto"/>
        <w:ind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—решать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расчётные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задачи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1—2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действия,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используя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законы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 формулы, связывающие физические величины: на основе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 xml:space="preserve">анализа условия задачи записывать краткое условие, </w:t>
      </w:r>
      <w:proofErr w:type="gramStart"/>
      <w:r w:rsidRPr="00A33961">
        <w:rPr>
          <w:w w:val="110"/>
          <w:sz w:val="16"/>
          <w:szCs w:val="16"/>
        </w:rPr>
        <w:t>под­</w:t>
      </w:r>
      <w:r w:rsidRPr="00A33961">
        <w:rPr>
          <w:spacing w:val="1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ставлять</w:t>
      </w:r>
      <w:proofErr w:type="spellEnd"/>
      <w:proofErr w:type="gramEnd"/>
      <w:r w:rsidRPr="00A33961">
        <w:rPr>
          <w:w w:val="110"/>
          <w:sz w:val="16"/>
          <w:szCs w:val="16"/>
        </w:rPr>
        <w:t xml:space="preserve"> физические величины в формулы и проводить рас­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чёты, находить справочные данные, необходимые для решения задач, оценивать реалистичность полученной физической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величины;</w:t>
      </w:r>
    </w:p>
    <w:p w:rsidR="00A33961" w:rsidRPr="00A33961" w:rsidRDefault="00A33961" w:rsidP="00A33961">
      <w:pPr>
        <w:pStyle w:val="a5"/>
        <w:spacing w:line="249" w:lineRule="auto"/>
        <w:ind w:right="155"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—распознавать</w:t>
      </w:r>
      <w:r w:rsidRPr="00A33961">
        <w:rPr>
          <w:spacing w:val="-1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проблемы,</w:t>
      </w:r>
      <w:r w:rsidRPr="00A33961">
        <w:rPr>
          <w:spacing w:val="-1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которые</w:t>
      </w:r>
      <w:r w:rsidRPr="00A33961">
        <w:rPr>
          <w:spacing w:val="-1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можно</w:t>
      </w:r>
      <w:r w:rsidRPr="00A33961">
        <w:rPr>
          <w:spacing w:val="-1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решить</w:t>
      </w:r>
      <w:r w:rsidRPr="00A33961">
        <w:rPr>
          <w:spacing w:val="-1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при</w:t>
      </w:r>
      <w:r w:rsidRPr="00A33961">
        <w:rPr>
          <w:spacing w:val="-1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помощи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физических методов; в описании исследования выделять про</w:t>
      </w:r>
      <w:r w:rsidRPr="00A33961">
        <w:rPr>
          <w:spacing w:val="-1"/>
          <w:w w:val="110"/>
          <w:sz w:val="16"/>
          <w:szCs w:val="16"/>
        </w:rPr>
        <w:t xml:space="preserve">веряемое </w:t>
      </w:r>
      <w:r w:rsidRPr="00A33961">
        <w:rPr>
          <w:w w:val="110"/>
          <w:sz w:val="16"/>
          <w:szCs w:val="16"/>
        </w:rPr>
        <w:t xml:space="preserve">предположение (гипотезу), различать и </w:t>
      </w:r>
      <w:proofErr w:type="spellStart"/>
      <w:proofErr w:type="gramStart"/>
      <w:r w:rsidRPr="00A33961">
        <w:rPr>
          <w:w w:val="110"/>
          <w:sz w:val="16"/>
          <w:szCs w:val="16"/>
        </w:rPr>
        <w:t>интерпре</w:t>
      </w:r>
      <w:proofErr w:type="spellEnd"/>
      <w:r w:rsidRPr="00A33961">
        <w:rPr>
          <w:w w:val="110"/>
          <w:sz w:val="16"/>
          <w:szCs w:val="16"/>
        </w:rPr>
        <w:t>­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тировать</w:t>
      </w:r>
      <w:proofErr w:type="gramEnd"/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полученный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результат,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находить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ошибки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ходе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опыта,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делать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выводы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его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результатам;</w:t>
      </w:r>
    </w:p>
    <w:p w:rsidR="00A33961" w:rsidRPr="00A33961" w:rsidRDefault="00A33961" w:rsidP="00A33961">
      <w:pPr>
        <w:pStyle w:val="a5"/>
        <w:spacing w:line="249" w:lineRule="auto"/>
        <w:ind w:hanging="227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—проводить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опыты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по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наблюдению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физических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явлений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или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физических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свойств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тел: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формулировать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проверяемые</w:t>
      </w:r>
      <w:r w:rsidRPr="00A33961">
        <w:rPr>
          <w:spacing w:val="1"/>
          <w:w w:val="105"/>
          <w:sz w:val="16"/>
          <w:szCs w:val="16"/>
        </w:rPr>
        <w:t xml:space="preserve"> </w:t>
      </w:r>
      <w:proofErr w:type="gramStart"/>
      <w:r w:rsidRPr="00A33961">
        <w:rPr>
          <w:w w:val="105"/>
          <w:sz w:val="16"/>
          <w:szCs w:val="16"/>
        </w:rPr>
        <w:t>пред</w:t>
      </w:r>
      <w:proofErr w:type="gramEnd"/>
      <w:r w:rsidRPr="00A33961">
        <w:rPr>
          <w:w w:val="105"/>
          <w:sz w:val="16"/>
          <w:szCs w:val="16"/>
        </w:rPr>
        <w:t>­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положения, собирать установку из предложенного оборудования,</w:t>
      </w:r>
      <w:r w:rsidRPr="00A33961">
        <w:rPr>
          <w:spacing w:val="7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записывать</w:t>
      </w:r>
      <w:r w:rsidRPr="00A33961">
        <w:rPr>
          <w:spacing w:val="7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ход</w:t>
      </w:r>
      <w:r w:rsidRPr="00A33961">
        <w:rPr>
          <w:spacing w:val="8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опыта</w:t>
      </w:r>
      <w:r w:rsidRPr="00A33961">
        <w:rPr>
          <w:spacing w:val="7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</w:t>
      </w:r>
      <w:r w:rsidRPr="00A33961">
        <w:rPr>
          <w:spacing w:val="7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формулировать</w:t>
      </w:r>
      <w:r w:rsidRPr="00A33961">
        <w:rPr>
          <w:spacing w:val="8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выводы;</w:t>
      </w:r>
    </w:p>
    <w:p w:rsidR="00A33961" w:rsidRPr="00A33961" w:rsidRDefault="00A33961" w:rsidP="00A33961">
      <w:pPr>
        <w:pStyle w:val="a5"/>
        <w:spacing w:line="249" w:lineRule="auto"/>
        <w:ind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—выполнять прямые измерения расстояния, времени, массы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тела, объёма, силы и температуры с использованием аналого</w:t>
      </w:r>
      <w:r w:rsidRPr="00A33961">
        <w:rPr>
          <w:w w:val="110"/>
          <w:sz w:val="16"/>
          <w:szCs w:val="16"/>
        </w:rPr>
        <w:t>вых и цифровых приборов; записывать показания приборов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учётом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заданной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абсолютной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погрешности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измерений;</w:t>
      </w:r>
    </w:p>
    <w:p w:rsidR="00A33961" w:rsidRPr="00A33961" w:rsidRDefault="00A33961" w:rsidP="00A33961">
      <w:pPr>
        <w:pStyle w:val="a5"/>
        <w:spacing w:line="249" w:lineRule="auto"/>
        <w:ind w:hanging="227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—проводить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исследование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зависимости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одной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физической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ве</w:t>
      </w:r>
      <w:r w:rsidRPr="00A33961">
        <w:rPr>
          <w:w w:val="110"/>
          <w:sz w:val="16"/>
          <w:szCs w:val="16"/>
        </w:rPr>
        <w:t>личины от другой с использованием прямых измерений (зависимости пути равномерно движущегося тела от времени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движения тела; силы трения скольжения от веса тела, качества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обработки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поверхностей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тел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независимости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силы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трения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от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площади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соприкосновения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тел;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силы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упругости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от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удлинения пружины; выталкивающей силы от объёма погру</w:t>
      </w:r>
      <w:r w:rsidRPr="00A33961">
        <w:rPr>
          <w:w w:val="105"/>
          <w:sz w:val="16"/>
          <w:szCs w:val="16"/>
        </w:rPr>
        <w:t>жённой части тела и от плотности жидкости, её независимости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от плотности тела, от глубины, на которую погружено тело;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условий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плавания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тел,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условий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равновесия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рычага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блоков);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участвовать</w:t>
      </w:r>
      <w:r w:rsidRPr="00A33961">
        <w:rPr>
          <w:spacing w:val="3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</w:t>
      </w:r>
      <w:r w:rsidRPr="00A33961">
        <w:rPr>
          <w:spacing w:val="3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планировании</w:t>
      </w:r>
      <w:r w:rsidRPr="00A33961">
        <w:rPr>
          <w:spacing w:val="3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учебного</w:t>
      </w:r>
      <w:r w:rsidRPr="00A33961">
        <w:rPr>
          <w:spacing w:val="3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исследования,</w:t>
      </w:r>
      <w:r w:rsidRPr="00A33961">
        <w:rPr>
          <w:spacing w:val="3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собирать установку и выполнять измерения, следуя предложен­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ному плану, фиксировать результаты полученной зависимо­</w:t>
      </w:r>
      <w:r w:rsidRPr="00A33961">
        <w:rPr>
          <w:spacing w:val="-46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сти</w:t>
      </w:r>
      <w:proofErr w:type="spellEnd"/>
      <w:r w:rsidRPr="00A33961">
        <w:rPr>
          <w:w w:val="110"/>
          <w:sz w:val="16"/>
          <w:szCs w:val="16"/>
        </w:rPr>
        <w:t xml:space="preserve"> физических величин в виде предложенных таблиц и графиков,</w:t>
      </w:r>
      <w:r w:rsidRPr="00A33961">
        <w:rPr>
          <w:spacing w:val="-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делать</w:t>
      </w:r>
      <w:r w:rsidRPr="00A33961">
        <w:rPr>
          <w:spacing w:val="-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выводы</w:t>
      </w:r>
      <w:r w:rsidRPr="00A33961">
        <w:rPr>
          <w:spacing w:val="-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</w:t>
      </w:r>
      <w:r w:rsidRPr="00A33961">
        <w:rPr>
          <w:spacing w:val="-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результатам</w:t>
      </w:r>
      <w:r w:rsidRPr="00A33961">
        <w:rPr>
          <w:spacing w:val="-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исследования;</w:t>
      </w:r>
    </w:p>
    <w:p w:rsidR="00A33961" w:rsidRPr="00A33961" w:rsidRDefault="00A33961" w:rsidP="00A33961">
      <w:pPr>
        <w:pStyle w:val="a5"/>
        <w:spacing w:line="249" w:lineRule="auto"/>
        <w:ind w:hanging="227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—проводить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косвенные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измерения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физических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величин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(плотность вещества жидкости и твёрдого тела; сила трения сколь</w:t>
      </w:r>
      <w:r w:rsidRPr="00A33961">
        <w:rPr>
          <w:w w:val="110"/>
          <w:sz w:val="16"/>
          <w:szCs w:val="16"/>
        </w:rPr>
        <w:t>жения; давление воздуха; выталкивающая сила, действующая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на</w:t>
      </w:r>
      <w:r w:rsidRPr="00A33961">
        <w:rPr>
          <w:spacing w:val="-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погружённое</w:t>
      </w:r>
      <w:r w:rsidRPr="00A33961">
        <w:rPr>
          <w:spacing w:val="-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жидкость</w:t>
      </w:r>
      <w:r w:rsidRPr="00A33961">
        <w:rPr>
          <w:spacing w:val="-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тело;</w:t>
      </w:r>
      <w:r w:rsidRPr="00A33961">
        <w:rPr>
          <w:spacing w:val="-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коэффициент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полезно­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го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действия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простых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механизмов),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следуя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предложенной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инструкции: при выполнении измерений собирать экспериментальную установку и вычислять значение искомой вели­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чины;</w:t>
      </w:r>
    </w:p>
    <w:p w:rsidR="00A33961" w:rsidRPr="00A33961" w:rsidRDefault="00A33961" w:rsidP="00A33961">
      <w:pPr>
        <w:pStyle w:val="a5"/>
        <w:spacing w:line="249" w:lineRule="auto"/>
        <w:ind w:right="155" w:hanging="227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—соблюдать правила техники безопасности при работе с лабораторным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оборудованием;</w:t>
      </w:r>
    </w:p>
    <w:p w:rsidR="00A33961" w:rsidRPr="00A33961" w:rsidRDefault="00A33961" w:rsidP="00A33961">
      <w:pPr>
        <w:pStyle w:val="a5"/>
        <w:spacing w:line="249" w:lineRule="auto"/>
        <w:ind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—указывать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принципы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действия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приборов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технических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устройств: весы, термометр, динамометр, сообщающиеся сосуды, барометр, рычаг, подвижный и неподвижный блок, наклонная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плоскость;</w:t>
      </w:r>
    </w:p>
    <w:p w:rsidR="00A33961" w:rsidRPr="00A33961" w:rsidRDefault="00A33961" w:rsidP="00A33961">
      <w:pPr>
        <w:pStyle w:val="a5"/>
        <w:spacing w:line="249" w:lineRule="auto"/>
        <w:ind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—характеризовать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принципы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действия  изученных  приборов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 xml:space="preserve">и технических устройств с опорой на их описания (в том числе: подшипники, устройство </w:t>
      </w:r>
      <w:r w:rsidRPr="00A33961">
        <w:rPr>
          <w:w w:val="110"/>
          <w:sz w:val="16"/>
          <w:szCs w:val="16"/>
        </w:rPr>
        <w:lastRenderedPageBreak/>
        <w:t>водопровода, гидравлический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пресс,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манометр,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высотомер,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поршневой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насос,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ареометр),</w:t>
      </w:r>
      <w:r w:rsidRPr="00A33961">
        <w:rPr>
          <w:spacing w:val="-10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исользуя</w:t>
      </w:r>
      <w:proofErr w:type="spellEnd"/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знания</w:t>
      </w:r>
      <w:r w:rsidRPr="00A33961">
        <w:rPr>
          <w:spacing w:val="-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</w:t>
      </w:r>
      <w:r w:rsidRPr="00A33961">
        <w:rPr>
          <w:spacing w:val="-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свойствах</w:t>
      </w:r>
      <w:r w:rsidRPr="00A33961">
        <w:rPr>
          <w:spacing w:val="-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физических</w:t>
      </w:r>
      <w:r w:rsidRPr="00A33961">
        <w:rPr>
          <w:spacing w:val="-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явлений</w:t>
      </w:r>
      <w:r w:rsidRPr="00A33961">
        <w:rPr>
          <w:spacing w:val="-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7"/>
          <w:w w:val="110"/>
          <w:sz w:val="16"/>
          <w:szCs w:val="16"/>
        </w:rPr>
        <w:t xml:space="preserve"> </w:t>
      </w:r>
      <w:proofErr w:type="spellStart"/>
      <w:proofErr w:type="gramStart"/>
      <w:r w:rsidRPr="00A33961">
        <w:rPr>
          <w:w w:val="110"/>
          <w:sz w:val="16"/>
          <w:szCs w:val="16"/>
        </w:rPr>
        <w:t>необходи</w:t>
      </w:r>
      <w:proofErr w:type="spellEnd"/>
      <w:r w:rsidRPr="00A33961">
        <w:rPr>
          <w:w w:val="110"/>
          <w:sz w:val="16"/>
          <w:szCs w:val="16"/>
        </w:rPr>
        <w:t>­</w:t>
      </w:r>
      <w:r w:rsidRPr="00A33961">
        <w:rPr>
          <w:spacing w:val="-46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мые</w:t>
      </w:r>
      <w:proofErr w:type="spellEnd"/>
      <w:proofErr w:type="gramEnd"/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физические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законы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закономерности;</w:t>
      </w:r>
    </w:p>
    <w:p w:rsidR="00A33961" w:rsidRPr="00A33961" w:rsidRDefault="00A33961" w:rsidP="00A33961">
      <w:pPr>
        <w:pStyle w:val="a5"/>
        <w:spacing w:line="249" w:lineRule="auto"/>
        <w:ind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—приводить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примеры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/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находить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информацию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примерах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практического использования физических знаний в повсед</w:t>
      </w:r>
      <w:r w:rsidRPr="00A33961">
        <w:rPr>
          <w:w w:val="105"/>
          <w:sz w:val="16"/>
          <w:szCs w:val="16"/>
        </w:rPr>
        <w:t>невной</w:t>
      </w:r>
      <w:r w:rsidRPr="00A33961">
        <w:rPr>
          <w:spacing w:val="36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жизни</w:t>
      </w:r>
      <w:r w:rsidRPr="00A33961">
        <w:rPr>
          <w:spacing w:val="36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для</w:t>
      </w:r>
      <w:r w:rsidRPr="00A33961">
        <w:rPr>
          <w:spacing w:val="36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обеспечения</w:t>
      </w:r>
      <w:r w:rsidRPr="00A33961">
        <w:rPr>
          <w:spacing w:val="36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безопасности</w:t>
      </w:r>
      <w:r w:rsidRPr="00A33961">
        <w:rPr>
          <w:spacing w:val="36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при</w:t>
      </w:r>
      <w:r w:rsidRPr="00A33961">
        <w:rPr>
          <w:spacing w:val="37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обращении</w:t>
      </w:r>
      <w:r w:rsidRPr="00A33961">
        <w:rPr>
          <w:spacing w:val="-44"/>
          <w:w w:val="105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 xml:space="preserve">с приборами и техническими устройствами, сохранения здоровья и соблюдения норм экологического поведения в </w:t>
      </w:r>
      <w:proofErr w:type="gramStart"/>
      <w:r w:rsidRPr="00A33961">
        <w:rPr>
          <w:w w:val="110"/>
          <w:sz w:val="16"/>
          <w:szCs w:val="16"/>
        </w:rPr>
        <w:t>окру­</w:t>
      </w:r>
      <w:r w:rsidRPr="00A33961">
        <w:rPr>
          <w:spacing w:val="-46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жающей</w:t>
      </w:r>
      <w:proofErr w:type="spellEnd"/>
      <w:proofErr w:type="gramEnd"/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среде;</w:t>
      </w:r>
    </w:p>
    <w:p w:rsidR="00A33961" w:rsidRPr="00A33961" w:rsidRDefault="00A33961" w:rsidP="00A33961">
      <w:pPr>
        <w:pStyle w:val="a5"/>
        <w:spacing w:line="249" w:lineRule="auto"/>
        <w:ind w:hanging="227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—осуществлять</w:t>
      </w:r>
      <w:r w:rsidRPr="00A33961">
        <w:rPr>
          <w:spacing w:val="19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отбор</w:t>
      </w:r>
      <w:r w:rsidRPr="00A33961">
        <w:rPr>
          <w:spacing w:val="19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источников</w:t>
      </w:r>
      <w:r w:rsidRPr="00A33961">
        <w:rPr>
          <w:spacing w:val="20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информации</w:t>
      </w:r>
      <w:r w:rsidRPr="00A33961">
        <w:rPr>
          <w:spacing w:val="19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</w:t>
      </w:r>
      <w:r w:rsidRPr="00A33961">
        <w:rPr>
          <w:spacing w:val="20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сети</w:t>
      </w:r>
      <w:r w:rsidRPr="00A33961">
        <w:rPr>
          <w:spacing w:val="19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Интернет</w:t>
      </w:r>
      <w:r w:rsidRPr="00A33961">
        <w:rPr>
          <w:spacing w:val="-4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соответствии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заданным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поисковым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запросом,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на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основе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имеющихся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знаний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путём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сравнения  различных  источников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выделять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информацию,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которая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является  противоречивой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или</w:t>
      </w:r>
      <w:r w:rsidRPr="00A33961">
        <w:rPr>
          <w:spacing w:val="2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может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быть</w:t>
      </w:r>
      <w:r w:rsidRPr="00A33961">
        <w:rPr>
          <w:spacing w:val="2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недостоверной;</w:t>
      </w:r>
    </w:p>
    <w:p w:rsidR="00A33961" w:rsidRPr="00A33961" w:rsidRDefault="00A33961" w:rsidP="00A33961">
      <w:pPr>
        <w:pStyle w:val="a5"/>
        <w:spacing w:line="249" w:lineRule="auto"/>
        <w:ind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 xml:space="preserve">—использовать при выполнении учебных заданий </w:t>
      </w:r>
      <w:proofErr w:type="spellStart"/>
      <w:r w:rsidRPr="00A33961">
        <w:rPr>
          <w:w w:val="110"/>
          <w:sz w:val="16"/>
          <w:szCs w:val="16"/>
        </w:rPr>
        <w:t>научно­популярную</w:t>
      </w:r>
      <w:proofErr w:type="spellEnd"/>
      <w:r w:rsidRPr="00A33961">
        <w:rPr>
          <w:w w:val="110"/>
          <w:sz w:val="16"/>
          <w:szCs w:val="16"/>
        </w:rPr>
        <w:t xml:space="preserve"> литературу физического содержания, справочные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материалы, ресурсы сети Интернет; владеть приёмами кон</w:t>
      </w:r>
      <w:r w:rsidRPr="00A33961">
        <w:rPr>
          <w:w w:val="105"/>
          <w:sz w:val="16"/>
          <w:szCs w:val="16"/>
        </w:rPr>
        <w:t>спектирования текста, преобразования информации из одной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знаковой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системы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другую;</w:t>
      </w:r>
    </w:p>
    <w:p w:rsidR="00A33961" w:rsidRPr="00A33961" w:rsidRDefault="00A33961" w:rsidP="00A33961">
      <w:pPr>
        <w:pStyle w:val="a5"/>
        <w:spacing w:line="247" w:lineRule="auto"/>
        <w:ind w:right="155" w:hanging="227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—создавать собственные краткие письменные и устные сообщения</w:t>
      </w:r>
      <w:r w:rsidRPr="00A33961">
        <w:rPr>
          <w:spacing w:val="3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на</w:t>
      </w:r>
      <w:r w:rsidRPr="00A33961">
        <w:rPr>
          <w:spacing w:val="3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основе</w:t>
      </w:r>
      <w:r w:rsidRPr="00A33961">
        <w:rPr>
          <w:spacing w:val="3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2—3</w:t>
      </w:r>
      <w:r w:rsidRPr="00A33961">
        <w:rPr>
          <w:spacing w:val="3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источников</w:t>
      </w:r>
      <w:r w:rsidRPr="00A33961">
        <w:rPr>
          <w:spacing w:val="3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информации</w:t>
      </w:r>
      <w:r w:rsidRPr="00A33961">
        <w:rPr>
          <w:spacing w:val="3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физического</w:t>
      </w:r>
      <w:r w:rsidRPr="00A33961">
        <w:rPr>
          <w:spacing w:val="3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со</w:t>
      </w:r>
      <w:r w:rsidRPr="00A33961">
        <w:rPr>
          <w:w w:val="110"/>
          <w:sz w:val="16"/>
          <w:szCs w:val="16"/>
        </w:rPr>
        <w:t>держания, в том числе публично делать краткие сообщения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результатах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проектов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или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учебных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исследований;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при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этом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грамотно</w:t>
      </w:r>
      <w:r w:rsidRPr="00A33961">
        <w:rPr>
          <w:spacing w:val="35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использовать</w:t>
      </w:r>
      <w:r w:rsidRPr="00A33961">
        <w:rPr>
          <w:spacing w:val="36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изученный</w:t>
      </w:r>
      <w:r w:rsidRPr="00A33961">
        <w:rPr>
          <w:spacing w:val="36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понятийный</w:t>
      </w:r>
      <w:r w:rsidRPr="00A33961">
        <w:rPr>
          <w:spacing w:val="36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аппарат</w:t>
      </w:r>
      <w:r w:rsidRPr="00A33961">
        <w:rPr>
          <w:spacing w:val="36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кур­</w:t>
      </w:r>
      <w:r w:rsidRPr="00A33961">
        <w:rPr>
          <w:spacing w:val="-44"/>
          <w:w w:val="105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са</w:t>
      </w:r>
      <w:proofErr w:type="spellEnd"/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физики,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сопровождать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выступление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презентацией;</w:t>
      </w:r>
    </w:p>
    <w:p w:rsidR="00A33961" w:rsidRPr="00A33961" w:rsidRDefault="00A33961" w:rsidP="00A33961">
      <w:pPr>
        <w:pStyle w:val="a5"/>
        <w:spacing w:before="2" w:line="247" w:lineRule="auto"/>
        <w:ind w:hanging="227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—при выполнении учебных проектов и исследований распреде</w:t>
      </w:r>
      <w:r w:rsidRPr="00A33961">
        <w:rPr>
          <w:w w:val="110"/>
          <w:sz w:val="16"/>
          <w:szCs w:val="16"/>
        </w:rPr>
        <w:t>лять обязанности в группе в соответствии с поставленными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 xml:space="preserve">задачами, следить за выполнением плана действий, </w:t>
      </w:r>
      <w:proofErr w:type="spellStart"/>
      <w:proofErr w:type="gramStart"/>
      <w:r w:rsidRPr="00A33961">
        <w:rPr>
          <w:w w:val="110"/>
          <w:sz w:val="16"/>
          <w:szCs w:val="16"/>
        </w:rPr>
        <w:t>адекват</w:t>
      </w:r>
      <w:proofErr w:type="spellEnd"/>
      <w:r w:rsidRPr="00A33961">
        <w:rPr>
          <w:spacing w:val="-47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но</w:t>
      </w:r>
      <w:proofErr w:type="gramEnd"/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оценивать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собственный</w:t>
      </w:r>
      <w:r w:rsidRPr="00A33961">
        <w:rPr>
          <w:spacing w:val="-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вклад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</w:t>
      </w:r>
      <w:r w:rsidRPr="00A33961">
        <w:rPr>
          <w:spacing w:val="-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деятельность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группы;</w:t>
      </w:r>
      <w:r w:rsidRPr="00A33961">
        <w:rPr>
          <w:spacing w:val="-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вы­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страивать</w:t>
      </w:r>
      <w:r w:rsidRPr="00A33961">
        <w:rPr>
          <w:spacing w:val="-7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коммуникативное</w:t>
      </w:r>
      <w:r w:rsidRPr="00A33961">
        <w:rPr>
          <w:spacing w:val="-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взаимодействие,</w:t>
      </w:r>
      <w:r w:rsidRPr="00A33961">
        <w:rPr>
          <w:spacing w:val="-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учитывая</w:t>
      </w:r>
      <w:r w:rsidRPr="00A33961">
        <w:rPr>
          <w:spacing w:val="-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мне­</w:t>
      </w:r>
      <w:r w:rsidRPr="00A33961">
        <w:rPr>
          <w:spacing w:val="-46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ние</w:t>
      </w:r>
      <w:proofErr w:type="spellEnd"/>
      <w:r w:rsidRPr="00A33961">
        <w:rPr>
          <w:spacing w:val="-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окружающих.</w:t>
      </w:r>
    </w:p>
    <w:p w:rsidR="00A33961" w:rsidRPr="00A33961" w:rsidRDefault="00A33961" w:rsidP="00A33961">
      <w:pPr>
        <w:pStyle w:val="2"/>
        <w:keepNext w:val="0"/>
        <w:keepLines w:val="0"/>
        <w:numPr>
          <w:ilvl w:val="0"/>
          <w:numId w:val="27"/>
        </w:numPr>
        <w:tabs>
          <w:tab w:val="left" w:pos="313"/>
        </w:tabs>
        <w:spacing w:before="77"/>
        <w:ind w:left="312" w:hanging="196"/>
        <w:rPr>
          <w:rFonts w:ascii="Times New Roman" w:hAnsi="Times New Roman" w:cs="Times New Roman"/>
          <w:b w:val="0"/>
          <w:color w:val="auto"/>
          <w:w w:val="95"/>
          <w:sz w:val="16"/>
          <w:szCs w:val="16"/>
        </w:rPr>
      </w:pPr>
      <w:bookmarkStart w:id="9" w:name="_Toc105425972"/>
      <w:r w:rsidRPr="00A33961">
        <w:rPr>
          <w:rFonts w:ascii="Times New Roman" w:hAnsi="Times New Roman" w:cs="Times New Roman"/>
          <w:b w:val="0"/>
          <w:color w:val="auto"/>
          <w:w w:val="95"/>
          <w:sz w:val="16"/>
          <w:szCs w:val="16"/>
        </w:rPr>
        <w:t>класс</w:t>
      </w:r>
      <w:bookmarkEnd w:id="9"/>
    </w:p>
    <w:p w:rsidR="00A33961" w:rsidRPr="00A33961" w:rsidRDefault="00A33961" w:rsidP="00A33961">
      <w:pPr>
        <w:pStyle w:val="a5"/>
        <w:spacing w:before="66" w:line="247" w:lineRule="auto"/>
        <w:ind w:left="116" w:firstLine="226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Предметные результаты на базовом уровне должны отражать</w:t>
      </w:r>
      <w:r w:rsidRPr="00A33961">
        <w:rPr>
          <w:spacing w:val="1"/>
          <w:w w:val="105"/>
          <w:sz w:val="16"/>
          <w:szCs w:val="16"/>
        </w:rPr>
        <w:t xml:space="preserve"> </w:t>
      </w:r>
      <w:proofErr w:type="spellStart"/>
      <w:r w:rsidRPr="00A33961">
        <w:rPr>
          <w:w w:val="105"/>
          <w:sz w:val="16"/>
          <w:szCs w:val="16"/>
        </w:rPr>
        <w:t>сформированность</w:t>
      </w:r>
      <w:proofErr w:type="spellEnd"/>
      <w:r w:rsidRPr="00A33961">
        <w:rPr>
          <w:spacing w:val="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у</w:t>
      </w:r>
      <w:r w:rsidRPr="00A33961">
        <w:rPr>
          <w:spacing w:val="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обучающихся</w:t>
      </w:r>
      <w:r w:rsidRPr="00A33961">
        <w:rPr>
          <w:spacing w:val="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умений:</w:t>
      </w:r>
    </w:p>
    <w:p w:rsidR="00A33961" w:rsidRPr="00A33961" w:rsidRDefault="00A33961" w:rsidP="00A33961">
      <w:pPr>
        <w:pStyle w:val="a5"/>
        <w:spacing w:before="1" w:line="247" w:lineRule="auto"/>
        <w:ind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—использовать понятия: масса и размеры молекул, тепловое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движение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атомов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молекул,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агрегатные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состояния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вещества,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кристаллические и аморфные тела, насыщенный и ненасыщенный пар, влажность воздуха; температура, внутренняя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 xml:space="preserve">энергия, тепловой </w:t>
      </w:r>
      <w:r w:rsidRPr="00A33961">
        <w:rPr>
          <w:w w:val="110"/>
          <w:sz w:val="16"/>
          <w:szCs w:val="16"/>
        </w:rPr>
        <w:t>двигатель; элементарный электрический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 xml:space="preserve">заряд, электрическое поле, проводники и диэлектрики, </w:t>
      </w:r>
      <w:proofErr w:type="gramStart"/>
      <w:r w:rsidRPr="00A33961">
        <w:rPr>
          <w:w w:val="110"/>
          <w:sz w:val="16"/>
          <w:szCs w:val="16"/>
        </w:rPr>
        <w:t>по­</w:t>
      </w:r>
      <w:r w:rsidRPr="00A33961">
        <w:rPr>
          <w:spacing w:val="1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стоянный</w:t>
      </w:r>
      <w:proofErr w:type="spellEnd"/>
      <w:proofErr w:type="gramEnd"/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электрический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ток,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магнитное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поле;</w:t>
      </w:r>
    </w:p>
    <w:p w:rsidR="00A33961" w:rsidRPr="00A33961" w:rsidRDefault="00A33961" w:rsidP="00A33961">
      <w:pPr>
        <w:pStyle w:val="a5"/>
        <w:spacing w:before="4" w:line="247" w:lineRule="auto"/>
        <w:ind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—различать явления (тепловое расширение/сжатие, теплопередача, тепловое равновесие, смачивание, капиллярные явления, испарение, конденсация, плавление, кристаллизация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(отвердевание),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кипение,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теплопередача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(теплопроводность,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конвекция, излучение); электризация тел, взаимодействие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зарядов,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действия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электрического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тока,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короткое</w:t>
      </w:r>
      <w:r w:rsidRPr="00A33961">
        <w:rPr>
          <w:spacing w:val="1"/>
          <w:w w:val="110"/>
          <w:sz w:val="16"/>
          <w:szCs w:val="16"/>
        </w:rPr>
        <w:t xml:space="preserve"> </w:t>
      </w:r>
      <w:proofErr w:type="spellStart"/>
      <w:proofErr w:type="gramStart"/>
      <w:r w:rsidRPr="00A33961">
        <w:rPr>
          <w:w w:val="110"/>
          <w:sz w:val="16"/>
          <w:szCs w:val="16"/>
        </w:rPr>
        <w:t>замыка</w:t>
      </w:r>
      <w:proofErr w:type="spellEnd"/>
      <w:r w:rsidRPr="00A33961">
        <w:rPr>
          <w:spacing w:val="-46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ние</w:t>
      </w:r>
      <w:proofErr w:type="spellEnd"/>
      <w:proofErr w:type="gramEnd"/>
      <w:r w:rsidRPr="00A33961">
        <w:rPr>
          <w:w w:val="110"/>
          <w:sz w:val="16"/>
          <w:szCs w:val="16"/>
        </w:rPr>
        <w:t>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взаимодействие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магнитов,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действие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магнитного поля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на проводник с током, электромагнитная индукция) по описанию их характерных свойств и на основе опытов, демон­</w:t>
      </w:r>
      <w:r w:rsidRPr="00A33961">
        <w:rPr>
          <w:spacing w:val="1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стрирующих</w:t>
      </w:r>
      <w:proofErr w:type="spellEnd"/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данное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физическое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явление;</w:t>
      </w:r>
    </w:p>
    <w:p w:rsidR="00A33961" w:rsidRPr="00A33961" w:rsidRDefault="00A33961" w:rsidP="00A33961">
      <w:pPr>
        <w:pStyle w:val="a5"/>
        <w:spacing w:before="5" w:line="249" w:lineRule="auto"/>
        <w:ind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—распознавать проявление изученных физических явлений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 окружающем мире, в том числе физические явления в при­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роде: поверхностное натяжение и капиллярные явления в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 xml:space="preserve">природе, кристаллы в природе, излучение Солнца, </w:t>
      </w:r>
      <w:proofErr w:type="spellStart"/>
      <w:proofErr w:type="gramStart"/>
      <w:r w:rsidRPr="00A33961">
        <w:rPr>
          <w:w w:val="110"/>
          <w:sz w:val="16"/>
          <w:szCs w:val="16"/>
        </w:rPr>
        <w:t>замерза</w:t>
      </w:r>
      <w:proofErr w:type="spellEnd"/>
      <w:r w:rsidRPr="00A33961">
        <w:rPr>
          <w:w w:val="110"/>
          <w:sz w:val="16"/>
          <w:szCs w:val="16"/>
        </w:rPr>
        <w:t>­</w:t>
      </w:r>
      <w:r w:rsidRPr="00A33961">
        <w:rPr>
          <w:spacing w:val="1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ние</w:t>
      </w:r>
      <w:proofErr w:type="spellEnd"/>
      <w:proofErr w:type="gramEnd"/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водоёмов,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морские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бризы,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образование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росы,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тумана,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инея, снега; электрические явления в атмосфере, электричество</w:t>
      </w:r>
      <w:r w:rsidRPr="00A33961">
        <w:rPr>
          <w:spacing w:val="-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живых</w:t>
      </w:r>
      <w:r w:rsidRPr="00A33961">
        <w:rPr>
          <w:spacing w:val="-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организмов;</w:t>
      </w:r>
      <w:r w:rsidRPr="00A33961">
        <w:rPr>
          <w:spacing w:val="-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магнитное</w:t>
      </w:r>
      <w:r w:rsidRPr="00A33961">
        <w:rPr>
          <w:spacing w:val="-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поле</w:t>
      </w:r>
      <w:r w:rsidRPr="00A33961">
        <w:rPr>
          <w:spacing w:val="-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Земли,</w:t>
      </w:r>
      <w:r w:rsidRPr="00A33961">
        <w:rPr>
          <w:spacing w:val="-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дрейф</w:t>
      </w:r>
      <w:r w:rsidRPr="00A33961">
        <w:rPr>
          <w:spacing w:val="-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полю­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 xml:space="preserve">сов, роль магнитного поля для жизни на Земле, полярное </w:t>
      </w:r>
      <w:proofErr w:type="gramStart"/>
      <w:r w:rsidRPr="00A33961">
        <w:rPr>
          <w:w w:val="110"/>
          <w:sz w:val="16"/>
          <w:szCs w:val="16"/>
        </w:rPr>
        <w:t>си­</w:t>
      </w:r>
      <w:r w:rsidRPr="00A33961">
        <w:rPr>
          <w:spacing w:val="-46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яние</w:t>
      </w:r>
      <w:proofErr w:type="spellEnd"/>
      <w:proofErr w:type="gramEnd"/>
      <w:r w:rsidRPr="00A33961">
        <w:rPr>
          <w:w w:val="110"/>
          <w:sz w:val="16"/>
          <w:szCs w:val="16"/>
        </w:rPr>
        <w:t>; при этом переводить практическую задачу в учебную,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выделять существенные свойства/признаки физических явлений;</w:t>
      </w:r>
    </w:p>
    <w:p w:rsidR="00A33961" w:rsidRPr="00A33961" w:rsidRDefault="00A33961" w:rsidP="00A33961">
      <w:pPr>
        <w:pStyle w:val="a5"/>
        <w:spacing w:before="67" w:line="254" w:lineRule="auto"/>
        <w:ind w:hanging="227"/>
        <w:rPr>
          <w:sz w:val="16"/>
          <w:szCs w:val="16"/>
        </w:rPr>
      </w:pPr>
      <w:r w:rsidRPr="00A33961">
        <w:rPr>
          <w:w w:val="105"/>
          <w:sz w:val="16"/>
          <w:szCs w:val="16"/>
        </w:rPr>
        <w:t xml:space="preserve">—описывать изученные свойства тел и физические явления, </w:t>
      </w:r>
      <w:proofErr w:type="spellStart"/>
      <w:proofErr w:type="gramStart"/>
      <w:r w:rsidRPr="00A33961">
        <w:rPr>
          <w:w w:val="105"/>
          <w:sz w:val="16"/>
          <w:szCs w:val="16"/>
        </w:rPr>
        <w:t>ис</w:t>
      </w:r>
      <w:proofErr w:type="spellEnd"/>
      <w:r w:rsidRPr="00A33961">
        <w:rPr>
          <w:w w:val="105"/>
          <w:sz w:val="16"/>
          <w:szCs w:val="16"/>
        </w:rPr>
        <w:t>­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пользуя</w:t>
      </w:r>
      <w:proofErr w:type="gramEnd"/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физические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величины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(температура,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внутренняя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энергия, количество теплоты, удельная теплоёмкость вещества,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удельная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теплота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плавления,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удельная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теплота</w:t>
      </w:r>
      <w:r w:rsidRPr="00A33961">
        <w:rPr>
          <w:spacing w:val="-4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парооб</w:t>
      </w:r>
      <w:proofErr w:type="spellEnd"/>
      <w:r w:rsidRPr="00A33961">
        <w:rPr>
          <w:w w:val="110"/>
          <w:sz w:val="16"/>
          <w:szCs w:val="16"/>
        </w:rPr>
        <w:t>­</w:t>
      </w:r>
      <w:r w:rsidRPr="00A33961">
        <w:rPr>
          <w:spacing w:val="-46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lastRenderedPageBreak/>
        <w:t>разования</w:t>
      </w:r>
      <w:proofErr w:type="spellEnd"/>
      <w:r w:rsidRPr="00A33961">
        <w:rPr>
          <w:w w:val="110"/>
          <w:sz w:val="16"/>
          <w:szCs w:val="16"/>
        </w:rPr>
        <w:t xml:space="preserve">, удельная теплота сгорания топлива, </w:t>
      </w:r>
      <w:proofErr w:type="spellStart"/>
      <w:r w:rsidRPr="00A33961">
        <w:rPr>
          <w:w w:val="110"/>
          <w:sz w:val="16"/>
          <w:szCs w:val="16"/>
        </w:rPr>
        <w:t>коэффици</w:t>
      </w:r>
      <w:proofErr w:type="spellEnd"/>
      <w:r w:rsidRPr="00A33961">
        <w:rPr>
          <w:w w:val="110"/>
          <w:sz w:val="16"/>
          <w:szCs w:val="16"/>
        </w:rPr>
        <w:t>­</w:t>
      </w:r>
      <w:r w:rsidRPr="00A33961">
        <w:rPr>
          <w:spacing w:val="1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ент</w:t>
      </w:r>
      <w:proofErr w:type="spellEnd"/>
      <w:r w:rsidRPr="00A33961">
        <w:rPr>
          <w:w w:val="110"/>
          <w:sz w:val="16"/>
          <w:szCs w:val="16"/>
        </w:rPr>
        <w:t xml:space="preserve"> полезного действия тепловой машины, относительная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влажность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воздуха,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электрический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заряд,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сила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тока,</w:t>
      </w:r>
      <w:r w:rsidRPr="00A33961">
        <w:rPr>
          <w:spacing w:val="1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элек</w:t>
      </w:r>
      <w:proofErr w:type="spellEnd"/>
      <w:r w:rsidRPr="00A33961">
        <w:rPr>
          <w:w w:val="110"/>
          <w:sz w:val="16"/>
          <w:szCs w:val="16"/>
        </w:rPr>
        <w:t>­</w:t>
      </w:r>
      <w:r w:rsidRPr="00A33961">
        <w:rPr>
          <w:spacing w:val="-46"/>
          <w:w w:val="110"/>
          <w:sz w:val="16"/>
          <w:szCs w:val="16"/>
        </w:rPr>
        <w:t xml:space="preserve"> </w:t>
      </w:r>
      <w:proofErr w:type="spellStart"/>
      <w:r w:rsidRPr="00A33961">
        <w:rPr>
          <w:w w:val="105"/>
          <w:sz w:val="16"/>
          <w:szCs w:val="16"/>
        </w:rPr>
        <w:t>трическое</w:t>
      </w:r>
      <w:proofErr w:type="spellEnd"/>
      <w:r w:rsidRPr="00A33961">
        <w:rPr>
          <w:w w:val="105"/>
          <w:sz w:val="16"/>
          <w:szCs w:val="16"/>
        </w:rPr>
        <w:t xml:space="preserve"> напряжение, сопротивление проводника, удельное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 xml:space="preserve">сопротивление вещества, работа и мощность </w:t>
      </w:r>
      <w:r w:rsidRPr="00A33961">
        <w:rPr>
          <w:w w:val="110"/>
          <w:sz w:val="16"/>
          <w:szCs w:val="16"/>
        </w:rPr>
        <w:t>электрического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тока);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при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описании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правильно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трактовать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физический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смысл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используемых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величин,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обозначения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единицы</w:t>
      </w:r>
      <w:r w:rsidRPr="00A33961">
        <w:rPr>
          <w:spacing w:val="-10"/>
          <w:w w:val="110"/>
          <w:sz w:val="16"/>
          <w:szCs w:val="16"/>
        </w:rPr>
        <w:t xml:space="preserve"> </w:t>
      </w:r>
      <w:proofErr w:type="spellStart"/>
      <w:proofErr w:type="gramStart"/>
      <w:r w:rsidRPr="00A33961">
        <w:rPr>
          <w:w w:val="110"/>
          <w:sz w:val="16"/>
          <w:szCs w:val="16"/>
        </w:rPr>
        <w:t>физи</w:t>
      </w:r>
      <w:proofErr w:type="spellEnd"/>
      <w:r w:rsidRPr="00A33961">
        <w:rPr>
          <w:w w:val="110"/>
          <w:sz w:val="16"/>
          <w:szCs w:val="16"/>
        </w:rPr>
        <w:t>­</w:t>
      </w:r>
      <w:r w:rsidRPr="00A33961">
        <w:rPr>
          <w:spacing w:val="-46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ческих</w:t>
      </w:r>
      <w:proofErr w:type="spellEnd"/>
      <w:proofErr w:type="gramEnd"/>
      <w:r w:rsidRPr="00A33961">
        <w:rPr>
          <w:w w:val="110"/>
          <w:sz w:val="16"/>
          <w:szCs w:val="16"/>
        </w:rPr>
        <w:t xml:space="preserve"> величин, находить формулы, связывающие данную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физическую величину с другими величинами, строить графи­</w:t>
      </w:r>
      <w:r w:rsidRPr="00A33961">
        <w:rPr>
          <w:spacing w:val="1"/>
          <w:w w:val="105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ки</w:t>
      </w:r>
      <w:proofErr w:type="spellEnd"/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изученных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зависимостей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физических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величин;</w:t>
      </w:r>
    </w:p>
    <w:p w:rsidR="00A33961" w:rsidRPr="00A33961" w:rsidRDefault="00A33961" w:rsidP="00A33961">
      <w:pPr>
        <w:pStyle w:val="a5"/>
        <w:spacing w:line="254" w:lineRule="auto"/>
        <w:ind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 xml:space="preserve">—характеризовать свойства тел, физические явления и </w:t>
      </w:r>
      <w:proofErr w:type="gramStart"/>
      <w:r w:rsidRPr="00A33961">
        <w:rPr>
          <w:w w:val="110"/>
          <w:sz w:val="16"/>
          <w:szCs w:val="16"/>
        </w:rPr>
        <w:t>про</w:t>
      </w:r>
      <w:r w:rsidRPr="00A33961">
        <w:rPr>
          <w:spacing w:val="1"/>
          <w:w w:val="110"/>
          <w:sz w:val="16"/>
          <w:szCs w:val="16"/>
        </w:rPr>
        <w:t xml:space="preserve"> </w:t>
      </w:r>
      <w:proofErr w:type="spellStart"/>
      <w:r w:rsidRPr="00A33961">
        <w:rPr>
          <w:spacing w:val="-1"/>
          <w:w w:val="110"/>
          <w:sz w:val="16"/>
          <w:szCs w:val="16"/>
        </w:rPr>
        <w:t>цессы</w:t>
      </w:r>
      <w:proofErr w:type="spellEnd"/>
      <w:proofErr w:type="gramEnd"/>
      <w:r w:rsidRPr="00A33961">
        <w:rPr>
          <w:spacing w:val="-1"/>
          <w:w w:val="110"/>
          <w:sz w:val="16"/>
          <w:szCs w:val="16"/>
        </w:rPr>
        <w:t>,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используя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основные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положения</w:t>
      </w:r>
      <w:r w:rsidRPr="00A33961">
        <w:rPr>
          <w:spacing w:val="-10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молекулярнокинети</w:t>
      </w:r>
      <w:proofErr w:type="spellEnd"/>
      <w:r w:rsidRPr="00A33961">
        <w:rPr>
          <w:w w:val="110"/>
          <w:sz w:val="16"/>
          <w:szCs w:val="16"/>
        </w:rPr>
        <w:t>­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ческой теории строения вещества, принцип суперпозиции по­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лей (на качественном уровне), закон сохранения заряда, за­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кон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Ома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для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участка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цепи,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закон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Джоуля—Ленца,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закон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сохранения энергии; при этом давать словесную формулиров</w:t>
      </w:r>
      <w:r w:rsidRPr="00A33961">
        <w:rPr>
          <w:w w:val="110"/>
          <w:sz w:val="16"/>
          <w:szCs w:val="16"/>
        </w:rPr>
        <w:t>ку</w:t>
      </w:r>
      <w:r w:rsidRPr="00A33961">
        <w:rPr>
          <w:spacing w:val="-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закона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записывать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его</w:t>
      </w:r>
      <w:r w:rsidRPr="00A33961">
        <w:rPr>
          <w:spacing w:val="-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математическое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выражение;</w:t>
      </w:r>
    </w:p>
    <w:p w:rsidR="00A33961" w:rsidRPr="00A33961" w:rsidRDefault="00A33961" w:rsidP="00A33961">
      <w:pPr>
        <w:pStyle w:val="a5"/>
        <w:spacing w:line="254" w:lineRule="auto"/>
        <w:ind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—объяснять физические процессы и свойства тел, в том числе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 xml:space="preserve">и в контексте ситуаций </w:t>
      </w:r>
      <w:proofErr w:type="spellStart"/>
      <w:r w:rsidRPr="00A33961">
        <w:rPr>
          <w:w w:val="105"/>
          <w:sz w:val="16"/>
          <w:szCs w:val="16"/>
        </w:rPr>
        <w:t>практико­ориентированного</w:t>
      </w:r>
      <w:proofErr w:type="spellEnd"/>
      <w:r w:rsidRPr="00A33961">
        <w:rPr>
          <w:w w:val="105"/>
          <w:sz w:val="16"/>
          <w:szCs w:val="16"/>
        </w:rPr>
        <w:t xml:space="preserve"> характе</w:t>
      </w:r>
      <w:r w:rsidRPr="00A33961">
        <w:rPr>
          <w:w w:val="110"/>
          <w:sz w:val="16"/>
          <w:szCs w:val="16"/>
        </w:rPr>
        <w:t xml:space="preserve">ра: выявлять </w:t>
      </w:r>
      <w:proofErr w:type="spellStart"/>
      <w:r w:rsidRPr="00A33961">
        <w:rPr>
          <w:w w:val="110"/>
          <w:sz w:val="16"/>
          <w:szCs w:val="16"/>
        </w:rPr>
        <w:t>причинно­следственные</w:t>
      </w:r>
      <w:proofErr w:type="spellEnd"/>
      <w:r w:rsidRPr="00A33961">
        <w:rPr>
          <w:w w:val="110"/>
          <w:sz w:val="16"/>
          <w:szCs w:val="16"/>
        </w:rPr>
        <w:t xml:space="preserve"> связи, строить объяснение из 1—2 логических шагов с опорой на 1—2 изученных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свойства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физических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явлений,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физических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законов</w:t>
      </w:r>
      <w:r w:rsidRPr="00A33961">
        <w:rPr>
          <w:spacing w:val="-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или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закономерностей;</w:t>
      </w:r>
    </w:p>
    <w:p w:rsidR="00A33961" w:rsidRPr="00A33961" w:rsidRDefault="00A33961" w:rsidP="00A33961">
      <w:pPr>
        <w:pStyle w:val="a5"/>
        <w:spacing w:line="254" w:lineRule="auto"/>
        <w:ind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—решать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расчётные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задачи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2—3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действия,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используя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законы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 формулы, связывающие физические величины: на основе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анализа условия задачи записывать краткое условие, выявлять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недостаток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данных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для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решения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задачи,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выбирать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законы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формулы,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необходимые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для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её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решения,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проводить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рас­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чёты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и</w:t>
      </w:r>
      <w:r w:rsidRPr="00A33961">
        <w:rPr>
          <w:spacing w:val="-7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сравнивать</w:t>
      </w:r>
      <w:r w:rsidRPr="00A33961">
        <w:rPr>
          <w:spacing w:val="-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полученное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значение</w:t>
      </w:r>
      <w:r w:rsidRPr="00A33961">
        <w:rPr>
          <w:spacing w:val="-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физической</w:t>
      </w:r>
      <w:r w:rsidRPr="00A33961">
        <w:rPr>
          <w:spacing w:val="-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величины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известными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данными;</w:t>
      </w:r>
    </w:p>
    <w:p w:rsidR="00A33961" w:rsidRPr="00A33961" w:rsidRDefault="00A33961" w:rsidP="00A33961">
      <w:pPr>
        <w:pStyle w:val="a5"/>
        <w:spacing w:line="254" w:lineRule="auto"/>
        <w:ind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—распознавать</w:t>
      </w:r>
      <w:r w:rsidRPr="00A33961">
        <w:rPr>
          <w:spacing w:val="-1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проблемы,</w:t>
      </w:r>
      <w:r w:rsidRPr="00A33961">
        <w:rPr>
          <w:spacing w:val="-1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которые</w:t>
      </w:r>
      <w:r w:rsidRPr="00A33961">
        <w:rPr>
          <w:spacing w:val="-1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можно</w:t>
      </w:r>
      <w:r w:rsidRPr="00A33961">
        <w:rPr>
          <w:spacing w:val="-1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решить</w:t>
      </w:r>
      <w:r w:rsidRPr="00A33961">
        <w:rPr>
          <w:spacing w:val="-1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при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помощи</w:t>
      </w:r>
      <w:r w:rsidRPr="00A33961">
        <w:rPr>
          <w:spacing w:val="-4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физических методов; используя описание исследования, вы</w:t>
      </w:r>
      <w:r w:rsidRPr="00A33961">
        <w:rPr>
          <w:w w:val="105"/>
          <w:sz w:val="16"/>
          <w:szCs w:val="16"/>
        </w:rPr>
        <w:t>делять проверяемое предположение, оценивать правильность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порядка</w:t>
      </w:r>
      <w:r w:rsidRPr="00A33961">
        <w:rPr>
          <w:spacing w:val="-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проведения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исследования,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делать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выводы;</w:t>
      </w:r>
    </w:p>
    <w:p w:rsidR="00A33961" w:rsidRPr="00A33961" w:rsidRDefault="00A33961" w:rsidP="00A33961">
      <w:pPr>
        <w:pStyle w:val="a5"/>
        <w:spacing w:line="254" w:lineRule="auto"/>
        <w:ind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—проводить опыты по наблюдению физических явлений или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физических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свойств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тел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(капиллярные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явления,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зависимость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давления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воздуха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от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его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объёма,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температуры;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скорости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 xml:space="preserve">процесса остывания/нагревания при излучении от цвета </w:t>
      </w:r>
      <w:proofErr w:type="spellStart"/>
      <w:proofErr w:type="gramStart"/>
      <w:r w:rsidRPr="00A33961">
        <w:rPr>
          <w:w w:val="110"/>
          <w:sz w:val="16"/>
          <w:szCs w:val="16"/>
        </w:rPr>
        <w:t>излу</w:t>
      </w:r>
      <w:proofErr w:type="spellEnd"/>
      <w:r w:rsidRPr="00A33961">
        <w:rPr>
          <w:w w:val="110"/>
          <w:sz w:val="16"/>
          <w:szCs w:val="16"/>
        </w:rPr>
        <w:t>­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чающей</w:t>
      </w:r>
      <w:proofErr w:type="gramEnd"/>
      <w:r w:rsidRPr="00A33961">
        <w:rPr>
          <w:spacing w:val="-1"/>
          <w:w w:val="110"/>
          <w:sz w:val="16"/>
          <w:szCs w:val="16"/>
        </w:rPr>
        <w:t>/поглощающей</w:t>
      </w:r>
      <w:r w:rsidRPr="00A33961">
        <w:rPr>
          <w:spacing w:val="-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поверхности;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скорость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испарения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во­</w:t>
      </w:r>
      <w:r w:rsidRPr="00A33961">
        <w:rPr>
          <w:spacing w:val="-46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ды</w:t>
      </w:r>
      <w:proofErr w:type="spellEnd"/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от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температуры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жидкости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площади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её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поверхности;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электризация тел и взаимодействие электрических зарядов;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взаимодействие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постоянных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магнитов,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визуализация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магнитных полей постоянных магнитов; действия магнитного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 xml:space="preserve">поля на проводник с током, свойства электромагнита, </w:t>
      </w:r>
      <w:proofErr w:type="gramStart"/>
      <w:r w:rsidRPr="00A33961">
        <w:rPr>
          <w:w w:val="110"/>
          <w:sz w:val="16"/>
          <w:szCs w:val="16"/>
        </w:rPr>
        <w:t>свой­</w:t>
      </w:r>
      <w:r w:rsidRPr="00A33961">
        <w:rPr>
          <w:spacing w:val="1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ства</w:t>
      </w:r>
      <w:proofErr w:type="spellEnd"/>
      <w:proofErr w:type="gramEnd"/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электродвигателя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постоянного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тока):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формулировать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проверяемые предположения, собирать установку из предло</w:t>
      </w:r>
      <w:r w:rsidRPr="00A33961">
        <w:rPr>
          <w:w w:val="110"/>
          <w:sz w:val="16"/>
          <w:szCs w:val="16"/>
        </w:rPr>
        <w:t>женного оборудования; описывать ход опыта и формулировать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выводы;</w:t>
      </w:r>
    </w:p>
    <w:p w:rsidR="00A33961" w:rsidRPr="00A33961" w:rsidRDefault="00A33961" w:rsidP="00A33961">
      <w:pPr>
        <w:pStyle w:val="a5"/>
        <w:spacing w:line="254" w:lineRule="auto"/>
        <w:ind w:hanging="227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—выполнять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прямые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измерения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температуры,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относительной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влажности воздуха, силы тока, напряжения с использованием аналоговых приборов и датчиков физических величин;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 xml:space="preserve">сравнивать результаты измерений с учётом заданной </w:t>
      </w:r>
      <w:proofErr w:type="spellStart"/>
      <w:proofErr w:type="gramStart"/>
      <w:r w:rsidRPr="00A33961">
        <w:rPr>
          <w:w w:val="110"/>
          <w:sz w:val="16"/>
          <w:szCs w:val="16"/>
        </w:rPr>
        <w:t>абсо</w:t>
      </w:r>
      <w:proofErr w:type="spellEnd"/>
      <w:r w:rsidRPr="00A33961">
        <w:rPr>
          <w:w w:val="110"/>
          <w:sz w:val="16"/>
          <w:szCs w:val="16"/>
        </w:rPr>
        <w:t>­</w:t>
      </w:r>
      <w:r w:rsidRPr="00A33961">
        <w:rPr>
          <w:spacing w:val="1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лютной</w:t>
      </w:r>
      <w:proofErr w:type="spellEnd"/>
      <w:proofErr w:type="gramEnd"/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погрешности;</w:t>
      </w:r>
    </w:p>
    <w:p w:rsidR="00A33961" w:rsidRPr="00A33961" w:rsidRDefault="00A33961" w:rsidP="00A33961">
      <w:pPr>
        <w:pStyle w:val="a5"/>
        <w:spacing w:line="254" w:lineRule="auto"/>
        <w:ind w:hanging="227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—проводить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исследование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зависимости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одной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физической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величины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от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другой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использованием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прямых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измерений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(зависимость сопротивления проводника от его длины, площади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поперечного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сечения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удельного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сопротивления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вещества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проводника;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силы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тока,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идущего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через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проводник,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от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напряжения на проводнике; исследование последовательного и параллельного соединений проводников): планировать исследование,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собирать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установку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выполнять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измерения,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следуя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предложенному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плану,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фиксировать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результаты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полученной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зависимости в виде таблиц и графиков, делать выводы по результатам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исследования;</w:t>
      </w:r>
    </w:p>
    <w:p w:rsidR="00A33961" w:rsidRPr="00A33961" w:rsidRDefault="00A33961" w:rsidP="00A33961">
      <w:pPr>
        <w:pStyle w:val="a5"/>
        <w:spacing w:line="254" w:lineRule="auto"/>
        <w:ind w:hanging="227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—проводить косвенные измерения физических величин (удель</w:t>
      </w:r>
      <w:r w:rsidRPr="00A33961">
        <w:rPr>
          <w:w w:val="110"/>
          <w:sz w:val="16"/>
          <w:szCs w:val="16"/>
        </w:rPr>
        <w:t xml:space="preserve">ная теплоёмкость </w:t>
      </w:r>
      <w:r w:rsidRPr="00A33961">
        <w:rPr>
          <w:w w:val="110"/>
          <w:sz w:val="16"/>
          <w:szCs w:val="16"/>
        </w:rPr>
        <w:lastRenderedPageBreak/>
        <w:t xml:space="preserve">вещества, сопротивление проводника, </w:t>
      </w:r>
      <w:proofErr w:type="spellStart"/>
      <w:r w:rsidRPr="00A33961">
        <w:rPr>
          <w:w w:val="110"/>
          <w:sz w:val="16"/>
          <w:szCs w:val="16"/>
        </w:rPr>
        <w:t>ра</w:t>
      </w:r>
      <w:proofErr w:type="spellEnd"/>
      <w:r w:rsidRPr="00A33961">
        <w:rPr>
          <w:w w:val="110"/>
          <w:sz w:val="16"/>
          <w:szCs w:val="16"/>
        </w:rPr>
        <w:t>­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 xml:space="preserve">бота и мощность электрического </w:t>
      </w:r>
      <w:r w:rsidRPr="00A33961">
        <w:rPr>
          <w:w w:val="110"/>
          <w:sz w:val="16"/>
          <w:szCs w:val="16"/>
        </w:rPr>
        <w:t>тока): планировать измерения,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собирать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экспериментальную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установку,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следуя</w:t>
      </w:r>
      <w:r w:rsidRPr="00A33961">
        <w:rPr>
          <w:spacing w:val="-9"/>
          <w:w w:val="110"/>
          <w:sz w:val="16"/>
          <w:szCs w:val="16"/>
        </w:rPr>
        <w:t xml:space="preserve"> </w:t>
      </w:r>
      <w:proofErr w:type="spellStart"/>
      <w:proofErr w:type="gramStart"/>
      <w:r w:rsidRPr="00A33961">
        <w:rPr>
          <w:w w:val="110"/>
          <w:sz w:val="16"/>
          <w:szCs w:val="16"/>
        </w:rPr>
        <w:t>предло</w:t>
      </w:r>
      <w:proofErr w:type="spellEnd"/>
      <w:r w:rsidRPr="00A33961">
        <w:rPr>
          <w:w w:val="110"/>
          <w:sz w:val="16"/>
          <w:szCs w:val="16"/>
        </w:rPr>
        <w:t>­</w:t>
      </w:r>
      <w:r w:rsidRPr="00A33961">
        <w:rPr>
          <w:spacing w:val="-46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женной</w:t>
      </w:r>
      <w:proofErr w:type="spellEnd"/>
      <w:proofErr w:type="gramEnd"/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инструкции,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вычислять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значение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величины;</w:t>
      </w:r>
    </w:p>
    <w:p w:rsidR="00A33961" w:rsidRPr="00A33961" w:rsidRDefault="00A33961" w:rsidP="00A33961">
      <w:pPr>
        <w:pStyle w:val="a5"/>
        <w:spacing w:line="254" w:lineRule="auto"/>
        <w:ind w:right="155" w:hanging="227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—соблюдать правила техники безопасности при работе с лабораторным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оборудованием;</w:t>
      </w:r>
    </w:p>
    <w:p w:rsidR="00A33961" w:rsidRPr="00A33961" w:rsidRDefault="00A33961" w:rsidP="00A33961">
      <w:pPr>
        <w:pStyle w:val="a5"/>
        <w:spacing w:line="254" w:lineRule="auto"/>
        <w:ind w:hanging="227"/>
        <w:rPr>
          <w:sz w:val="16"/>
          <w:szCs w:val="16"/>
        </w:rPr>
      </w:pPr>
      <w:proofErr w:type="gramStart"/>
      <w:r w:rsidRPr="00A33961">
        <w:rPr>
          <w:w w:val="110"/>
          <w:sz w:val="16"/>
          <w:szCs w:val="16"/>
        </w:rPr>
        <w:t>—характеризовать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принципы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действия  изученных  приборов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 технических устройств с опорой на их описания (в том числе: система отопления домов, гигрометр, паровая турбина,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амперметр,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вольтметр,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счётчик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электрической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энергии,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элек</w:t>
      </w:r>
      <w:r w:rsidRPr="00A33961">
        <w:rPr>
          <w:w w:val="105"/>
          <w:sz w:val="16"/>
          <w:szCs w:val="16"/>
        </w:rPr>
        <w:t>троосветительные приборы, нагревательные электроприборы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(примеры), электрические предохранители; электромагнит,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электродвигатель</w:t>
      </w:r>
      <w:r w:rsidRPr="00A33961">
        <w:rPr>
          <w:spacing w:val="1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постоянного</w:t>
      </w:r>
      <w:r w:rsidRPr="00A33961">
        <w:rPr>
          <w:spacing w:val="1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тока),</w:t>
      </w:r>
      <w:r w:rsidRPr="00A33961">
        <w:rPr>
          <w:spacing w:val="1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используя</w:t>
      </w:r>
      <w:r w:rsidRPr="00A33961">
        <w:rPr>
          <w:spacing w:val="1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знания</w:t>
      </w:r>
      <w:r w:rsidRPr="00A33961">
        <w:rPr>
          <w:spacing w:val="1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</w:t>
      </w:r>
      <w:proofErr w:type="gramEnd"/>
    </w:p>
    <w:p w:rsidR="00A33961" w:rsidRPr="00A33961" w:rsidRDefault="00A33961" w:rsidP="00A33961">
      <w:pPr>
        <w:pStyle w:val="a5"/>
        <w:spacing w:before="67" w:line="254" w:lineRule="auto"/>
        <w:ind w:right="155"/>
        <w:rPr>
          <w:sz w:val="16"/>
          <w:szCs w:val="16"/>
        </w:rPr>
      </w:pPr>
      <w:proofErr w:type="gramStart"/>
      <w:r w:rsidRPr="00A33961">
        <w:rPr>
          <w:w w:val="110"/>
          <w:sz w:val="16"/>
          <w:szCs w:val="16"/>
        </w:rPr>
        <w:t>свойствах</w:t>
      </w:r>
      <w:proofErr w:type="gramEnd"/>
      <w:r w:rsidRPr="00A33961">
        <w:rPr>
          <w:w w:val="110"/>
          <w:sz w:val="16"/>
          <w:szCs w:val="16"/>
        </w:rPr>
        <w:t xml:space="preserve"> физических явлений и необходимые физические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закономерности;</w:t>
      </w:r>
    </w:p>
    <w:p w:rsidR="00A33961" w:rsidRPr="00A33961" w:rsidRDefault="00A33961" w:rsidP="00A33961">
      <w:pPr>
        <w:pStyle w:val="a5"/>
        <w:spacing w:line="254" w:lineRule="auto"/>
        <w:ind w:hanging="227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—распознавать простые технические устройства и измеритель</w:t>
      </w:r>
      <w:r w:rsidRPr="00A33961">
        <w:rPr>
          <w:w w:val="110"/>
          <w:sz w:val="16"/>
          <w:szCs w:val="16"/>
        </w:rPr>
        <w:t>ные приборы по схемам и схематичным рисункам (жидкостный термометр, термос, психрометр, гигрометр, двигатель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внутреннего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сгорания,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электроскоп,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реостат);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составлять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 xml:space="preserve">схемы электрических цепей с последовательным и </w:t>
      </w:r>
      <w:proofErr w:type="spellStart"/>
      <w:r w:rsidRPr="00A33961">
        <w:rPr>
          <w:w w:val="110"/>
          <w:sz w:val="16"/>
          <w:szCs w:val="16"/>
        </w:rPr>
        <w:t>параллель</w:t>
      </w:r>
      <w:r w:rsidRPr="00A33961">
        <w:rPr>
          <w:w w:val="105"/>
          <w:sz w:val="16"/>
          <w:szCs w:val="16"/>
        </w:rPr>
        <w:t>ым</w:t>
      </w:r>
      <w:proofErr w:type="spellEnd"/>
      <w:r w:rsidRPr="00A33961">
        <w:rPr>
          <w:w w:val="105"/>
          <w:sz w:val="16"/>
          <w:szCs w:val="16"/>
        </w:rPr>
        <w:t xml:space="preserve"> соединением элементов, различая условные обозначения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элементов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электрических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цепей;</w:t>
      </w:r>
    </w:p>
    <w:p w:rsidR="00A33961" w:rsidRPr="00A33961" w:rsidRDefault="00A33961" w:rsidP="00A33961">
      <w:pPr>
        <w:pStyle w:val="a5"/>
        <w:spacing w:line="254" w:lineRule="auto"/>
        <w:ind w:hanging="227"/>
        <w:rPr>
          <w:sz w:val="16"/>
          <w:szCs w:val="16"/>
        </w:rPr>
      </w:pPr>
      <w:r w:rsidRPr="00A33961">
        <w:rPr>
          <w:w w:val="105"/>
          <w:sz w:val="16"/>
          <w:szCs w:val="16"/>
        </w:rPr>
        <w:t xml:space="preserve">—приводить примеры/находить информацию </w:t>
      </w:r>
      <w:proofErr w:type="gramStart"/>
      <w:r w:rsidRPr="00A33961">
        <w:rPr>
          <w:w w:val="105"/>
          <w:sz w:val="16"/>
          <w:szCs w:val="16"/>
        </w:rPr>
        <w:t>о примерах практического использования физических знаний в повседневной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жизни для обеспечения безопасности при обращении с прибо</w:t>
      </w:r>
      <w:r w:rsidRPr="00A33961">
        <w:rPr>
          <w:w w:val="110"/>
          <w:sz w:val="16"/>
          <w:szCs w:val="16"/>
        </w:rPr>
        <w:t>рами</w:t>
      </w:r>
      <w:proofErr w:type="gramEnd"/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 техническими устройствами, сохранения здоровья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 соблюдения норм экологического поведения в окружающей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среде;</w:t>
      </w:r>
    </w:p>
    <w:p w:rsidR="00A33961" w:rsidRPr="00A33961" w:rsidRDefault="00A33961" w:rsidP="00A33961">
      <w:pPr>
        <w:pStyle w:val="a5"/>
        <w:spacing w:line="254" w:lineRule="auto"/>
        <w:ind w:hanging="227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—осуществлять поиск информации физического содержания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 сети Интернет, на основе имеющихся знаний и путём сравнения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дополнительных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источников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выделять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информацию,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которая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является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противоречивой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или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может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быть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недостоверной;</w:t>
      </w:r>
    </w:p>
    <w:p w:rsidR="00A33961" w:rsidRPr="00A33961" w:rsidRDefault="00A33961" w:rsidP="00A33961">
      <w:pPr>
        <w:pStyle w:val="a5"/>
        <w:spacing w:line="254" w:lineRule="auto"/>
        <w:ind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 xml:space="preserve">—использовать при выполнении учебных заданий </w:t>
      </w:r>
      <w:proofErr w:type="spellStart"/>
      <w:r w:rsidRPr="00A33961">
        <w:rPr>
          <w:w w:val="110"/>
          <w:sz w:val="16"/>
          <w:szCs w:val="16"/>
        </w:rPr>
        <w:t>научно­популярную</w:t>
      </w:r>
      <w:proofErr w:type="spellEnd"/>
      <w:r w:rsidRPr="00A33961">
        <w:rPr>
          <w:w w:val="110"/>
          <w:sz w:val="16"/>
          <w:szCs w:val="16"/>
        </w:rPr>
        <w:t xml:space="preserve"> литературу физического содержания, справочные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материалы,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ресурсы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сети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Интернет;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владеть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приёмами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конспектирования текста, преобразования информации из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одной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знаковой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системы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другую;</w:t>
      </w:r>
    </w:p>
    <w:p w:rsidR="00A33961" w:rsidRPr="00A33961" w:rsidRDefault="00A33961" w:rsidP="00A33961">
      <w:pPr>
        <w:pStyle w:val="a5"/>
        <w:spacing w:line="254" w:lineRule="auto"/>
        <w:ind w:hanging="227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—создавать собственные письменные и краткие устные сообщения,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обобщая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информацию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из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нескольких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источников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физического содержания, в том числе публично представлять результаты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проектной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 xml:space="preserve">или 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 xml:space="preserve">исследовательской 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деятельности;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при этом грамотно использовать изученный понятийный аппарат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курса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физики,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сопровождать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выступление</w:t>
      </w:r>
      <w:r w:rsidRPr="00A33961">
        <w:rPr>
          <w:spacing w:val="1"/>
          <w:w w:val="105"/>
          <w:sz w:val="16"/>
          <w:szCs w:val="16"/>
        </w:rPr>
        <w:t xml:space="preserve"> </w:t>
      </w:r>
      <w:proofErr w:type="gramStart"/>
      <w:r w:rsidRPr="00A33961">
        <w:rPr>
          <w:w w:val="105"/>
          <w:sz w:val="16"/>
          <w:szCs w:val="16"/>
        </w:rPr>
        <w:t>презента­</w:t>
      </w:r>
      <w:r w:rsidRPr="00A33961">
        <w:rPr>
          <w:spacing w:val="-44"/>
          <w:w w:val="105"/>
          <w:sz w:val="16"/>
          <w:szCs w:val="16"/>
        </w:rPr>
        <w:t xml:space="preserve"> </w:t>
      </w:r>
      <w:proofErr w:type="spellStart"/>
      <w:r w:rsidRPr="00A33961">
        <w:rPr>
          <w:w w:val="105"/>
          <w:sz w:val="16"/>
          <w:szCs w:val="16"/>
        </w:rPr>
        <w:t>цией</w:t>
      </w:r>
      <w:proofErr w:type="spellEnd"/>
      <w:proofErr w:type="gramEnd"/>
      <w:r w:rsidRPr="00A33961">
        <w:rPr>
          <w:w w:val="105"/>
          <w:sz w:val="16"/>
          <w:szCs w:val="16"/>
        </w:rPr>
        <w:t>;</w:t>
      </w:r>
    </w:p>
    <w:p w:rsidR="00A33961" w:rsidRPr="00A33961" w:rsidRDefault="00A33961" w:rsidP="00A33961">
      <w:pPr>
        <w:pStyle w:val="a5"/>
        <w:spacing w:line="254" w:lineRule="auto"/>
        <w:ind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—при выполнении учебных проектов и исследований физиче</w:t>
      </w:r>
      <w:r w:rsidRPr="00A33961">
        <w:rPr>
          <w:w w:val="105"/>
          <w:sz w:val="16"/>
          <w:szCs w:val="16"/>
        </w:rPr>
        <w:t>ских процессов распределять обязанности в группе в соответ</w:t>
      </w:r>
      <w:r w:rsidRPr="00A33961">
        <w:rPr>
          <w:w w:val="110"/>
          <w:sz w:val="16"/>
          <w:szCs w:val="16"/>
        </w:rPr>
        <w:t>ствии с поставленными задачами, следить за выполнением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плана действий и корректировать его, адекватно оценивать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собственный вклад в деятельность группы; выстраивать ком</w:t>
      </w:r>
      <w:r w:rsidRPr="00A33961">
        <w:rPr>
          <w:w w:val="110"/>
          <w:sz w:val="16"/>
          <w:szCs w:val="16"/>
        </w:rPr>
        <w:t>муникативное взаимодействие, проявляя готовность разрешать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конфликты.</w:t>
      </w:r>
    </w:p>
    <w:p w:rsidR="00A33961" w:rsidRPr="00A33961" w:rsidRDefault="00A33961" w:rsidP="00A33961">
      <w:pPr>
        <w:spacing w:line="254" w:lineRule="auto"/>
        <w:rPr>
          <w:rFonts w:ascii="Times New Roman" w:hAnsi="Times New Roman" w:cs="Times New Roman"/>
          <w:sz w:val="16"/>
          <w:szCs w:val="16"/>
        </w:rPr>
        <w:sectPr w:rsidR="00A33961" w:rsidRPr="00A33961">
          <w:pgSz w:w="7830" w:h="12020"/>
          <w:pgMar w:top="620" w:right="580" w:bottom="900" w:left="620" w:header="0" w:footer="709" w:gutter="0"/>
          <w:cols w:space="720"/>
        </w:sectPr>
      </w:pPr>
    </w:p>
    <w:p w:rsidR="00A33961" w:rsidRPr="00A33961" w:rsidRDefault="00A33961" w:rsidP="00A33961">
      <w:pPr>
        <w:pStyle w:val="2"/>
        <w:keepNext w:val="0"/>
        <w:keepLines w:val="0"/>
        <w:numPr>
          <w:ilvl w:val="0"/>
          <w:numId w:val="27"/>
        </w:numPr>
        <w:tabs>
          <w:tab w:val="left" w:pos="313"/>
        </w:tabs>
        <w:spacing w:before="77"/>
        <w:ind w:left="312" w:hanging="196"/>
        <w:rPr>
          <w:rFonts w:ascii="Times New Roman" w:hAnsi="Times New Roman" w:cs="Times New Roman"/>
          <w:b w:val="0"/>
          <w:color w:val="auto"/>
          <w:sz w:val="16"/>
          <w:szCs w:val="16"/>
        </w:rPr>
      </w:pPr>
      <w:bookmarkStart w:id="10" w:name="_Toc105425973"/>
      <w:r w:rsidRPr="00A33961">
        <w:rPr>
          <w:rFonts w:ascii="Times New Roman" w:hAnsi="Times New Roman" w:cs="Times New Roman"/>
          <w:b w:val="0"/>
          <w:color w:val="auto"/>
          <w:w w:val="95"/>
          <w:sz w:val="16"/>
          <w:szCs w:val="16"/>
        </w:rPr>
        <w:lastRenderedPageBreak/>
        <w:t>класс</w:t>
      </w:r>
      <w:bookmarkEnd w:id="10"/>
    </w:p>
    <w:p w:rsidR="00A33961" w:rsidRPr="00A33961" w:rsidRDefault="00A33961" w:rsidP="00A33961">
      <w:pPr>
        <w:pStyle w:val="a5"/>
        <w:spacing w:before="67" w:line="247" w:lineRule="auto"/>
        <w:ind w:left="116" w:firstLine="226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Предметные результаты на базовом уровне должны отражать</w:t>
      </w:r>
      <w:r w:rsidRPr="00A33961">
        <w:rPr>
          <w:spacing w:val="1"/>
          <w:w w:val="105"/>
          <w:sz w:val="16"/>
          <w:szCs w:val="16"/>
        </w:rPr>
        <w:t xml:space="preserve"> </w:t>
      </w:r>
      <w:proofErr w:type="spellStart"/>
      <w:r w:rsidRPr="00A33961">
        <w:rPr>
          <w:w w:val="105"/>
          <w:sz w:val="16"/>
          <w:szCs w:val="16"/>
        </w:rPr>
        <w:t>сформированность</w:t>
      </w:r>
      <w:proofErr w:type="spellEnd"/>
      <w:r w:rsidRPr="00A33961">
        <w:rPr>
          <w:spacing w:val="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у</w:t>
      </w:r>
      <w:r w:rsidRPr="00A33961">
        <w:rPr>
          <w:spacing w:val="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обучающихся</w:t>
      </w:r>
      <w:r w:rsidRPr="00A33961">
        <w:rPr>
          <w:spacing w:val="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умений:</w:t>
      </w:r>
    </w:p>
    <w:p w:rsidR="00A33961" w:rsidRPr="00A33961" w:rsidRDefault="00A33961" w:rsidP="00A33961">
      <w:pPr>
        <w:pStyle w:val="a5"/>
        <w:spacing w:line="247" w:lineRule="auto"/>
        <w:ind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—использовать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понятия: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система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отсчёта,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материальная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точка,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траектория, относительность механического движения, де­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формация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(упругая,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пластическая),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трение,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 xml:space="preserve">центростремительное ускорение, невесомость и перегрузки; центр </w:t>
      </w:r>
      <w:proofErr w:type="gramStart"/>
      <w:r w:rsidRPr="00A33961">
        <w:rPr>
          <w:w w:val="110"/>
          <w:sz w:val="16"/>
          <w:szCs w:val="16"/>
        </w:rPr>
        <w:t>тяже­</w:t>
      </w:r>
      <w:r w:rsidRPr="00A33961">
        <w:rPr>
          <w:spacing w:val="1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сти</w:t>
      </w:r>
      <w:proofErr w:type="spellEnd"/>
      <w:proofErr w:type="gramEnd"/>
      <w:r w:rsidRPr="00A33961">
        <w:rPr>
          <w:w w:val="110"/>
          <w:sz w:val="16"/>
          <w:szCs w:val="16"/>
        </w:rPr>
        <w:t>; абсолютно твёрдое тело, центр тяжести твёрдого тела,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равновесие; механические колебания и волны, звук, инфразвук и ультразвук; электромагнитные волны, шкала электромагнитных волн, свет, близорукость и дальнозоркость, спек­</w:t>
      </w:r>
      <w:r w:rsidRPr="00A33961">
        <w:rPr>
          <w:spacing w:val="-46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тры</w:t>
      </w:r>
      <w:proofErr w:type="spellEnd"/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испускания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поглощения;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альфа­,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бета­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4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гамма­излучения</w:t>
      </w:r>
      <w:proofErr w:type="spellEnd"/>
      <w:r w:rsidRPr="00A33961">
        <w:rPr>
          <w:w w:val="110"/>
          <w:sz w:val="16"/>
          <w:szCs w:val="16"/>
        </w:rPr>
        <w:t>,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изотопы,</w:t>
      </w:r>
      <w:r w:rsidRPr="00A33961">
        <w:rPr>
          <w:spacing w:val="-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ядерная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энергетика;</w:t>
      </w:r>
    </w:p>
    <w:p w:rsidR="00A33961" w:rsidRPr="00A33961" w:rsidRDefault="00A33961" w:rsidP="00A33961">
      <w:pPr>
        <w:pStyle w:val="a5"/>
        <w:spacing w:before="5" w:line="247" w:lineRule="auto"/>
        <w:ind w:hanging="227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—различать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явления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(равномерное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неравномерное</w:t>
      </w:r>
      <w:r w:rsidRPr="00A33961">
        <w:rPr>
          <w:spacing w:val="1"/>
          <w:w w:val="105"/>
          <w:sz w:val="16"/>
          <w:szCs w:val="16"/>
        </w:rPr>
        <w:t xml:space="preserve"> </w:t>
      </w:r>
      <w:proofErr w:type="spellStart"/>
      <w:proofErr w:type="gramStart"/>
      <w:r w:rsidRPr="00A33961">
        <w:rPr>
          <w:w w:val="105"/>
          <w:sz w:val="16"/>
          <w:szCs w:val="16"/>
        </w:rPr>
        <w:t>прямоли</w:t>
      </w:r>
      <w:proofErr w:type="spellEnd"/>
      <w:r w:rsidRPr="00A33961">
        <w:rPr>
          <w:w w:val="105"/>
          <w:sz w:val="16"/>
          <w:szCs w:val="16"/>
        </w:rPr>
        <w:t>­</w:t>
      </w:r>
      <w:r w:rsidRPr="00A33961">
        <w:rPr>
          <w:spacing w:val="-44"/>
          <w:w w:val="105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нейное</w:t>
      </w:r>
      <w:proofErr w:type="spellEnd"/>
      <w:proofErr w:type="gramEnd"/>
      <w:r w:rsidRPr="00A33961">
        <w:rPr>
          <w:w w:val="110"/>
          <w:sz w:val="16"/>
          <w:szCs w:val="16"/>
        </w:rPr>
        <w:t xml:space="preserve"> движение, </w:t>
      </w:r>
      <w:r w:rsidRPr="00A33961">
        <w:rPr>
          <w:w w:val="110"/>
          <w:sz w:val="16"/>
          <w:szCs w:val="16"/>
        </w:rPr>
        <w:lastRenderedPageBreak/>
        <w:t xml:space="preserve">равноускоренное прямолинейное </w:t>
      </w:r>
      <w:proofErr w:type="spellStart"/>
      <w:r w:rsidRPr="00A33961">
        <w:rPr>
          <w:w w:val="110"/>
          <w:sz w:val="16"/>
          <w:szCs w:val="16"/>
        </w:rPr>
        <w:t>движе</w:t>
      </w:r>
      <w:proofErr w:type="spellEnd"/>
      <w:r w:rsidRPr="00A33961">
        <w:rPr>
          <w:w w:val="110"/>
          <w:sz w:val="16"/>
          <w:szCs w:val="16"/>
        </w:rPr>
        <w:t>­</w:t>
      </w:r>
      <w:r w:rsidRPr="00A33961">
        <w:rPr>
          <w:spacing w:val="1"/>
          <w:w w:val="110"/>
          <w:sz w:val="16"/>
          <w:szCs w:val="16"/>
        </w:rPr>
        <w:t xml:space="preserve"> </w:t>
      </w:r>
      <w:proofErr w:type="spellStart"/>
      <w:r w:rsidRPr="00A33961">
        <w:rPr>
          <w:w w:val="105"/>
          <w:sz w:val="16"/>
          <w:szCs w:val="16"/>
        </w:rPr>
        <w:t>ние</w:t>
      </w:r>
      <w:proofErr w:type="spellEnd"/>
      <w:r w:rsidRPr="00A33961">
        <w:rPr>
          <w:w w:val="105"/>
          <w:sz w:val="16"/>
          <w:szCs w:val="16"/>
        </w:rPr>
        <w:t xml:space="preserve">, свободное падение тел, равномерное движение по </w:t>
      </w:r>
      <w:proofErr w:type="spellStart"/>
      <w:r w:rsidRPr="00A33961">
        <w:rPr>
          <w:w w:val="105"/>
          <w:sz w:val="16"/>
          <w:szCs w:val="16"/>
        </w:rPr>
        <w:t>окруж</w:t>
      </w:r>
      <w:proofErr w:type="spellEnd"/>
      <w:r w:rsidRPr="00A33961">
        <w:rPr>
          <w:w w:val="105"/>
          <w:sz w:val="16"/>
          <w:szCs w:val="16"/>
        </w:rPr>
        <w:t>­</w:t>
      </w:r>
      <w:r w:rsidRPr="00A33961">
        <w:rPr>
          <w:spacing w:val="1"/>
          <w:w w:val="105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ности</w:t>
      </w:r>
      <w:proofErr w:type="spellEnd"/>
      <w:r w:rsidRPr="00A33961">
        <w:rPr>
          <w:w w:val="110"/>
          <w:sz w:val="16"/>
          <w:szCs w:val="16"/>
        </w:rPr>
        <w:t>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взаимодействие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тел,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реактивное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движение,</w:t>
      </w:r>
      <w:r w:rsidRPr="00A33961">
        <w:rPr>
          <w:spacing w:val="1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колеба</w:t>
      </w:r>
      <w:proofErr w:type="spellEnd"/>
      <w:r w:rsidRPr="00A33961">
        <w:rPr>
          <w:w w:val="110"/>
          <w:sz w:val="16"/>
          <w:szCs w:val="16"/>
        </w:rPr>
        <w:t>­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тельное движение (затухающие и вынужденные колебания),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резонанс,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волновое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движение,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отражение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звука,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прямолинейное распространение, отражение и преломление света, пол­</w:t>
      </w:r>
      <w:r w:rsidRPr="00A33961">
        <w:rPr>
          <w:spacing w:val="1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ное</w:t>
      </w:r>
      <w:proofErr w:type="spellEnd"/>
      <w:r w:rsidRPr="00A33961">
        <w:rPr>
          <w:spacing w:val="3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внутреннее</w:t>
      </w:r>
      <w:r w:rsidRPr="00A33961">
        <w:rPr>
          <w:spacing w:val="3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отражение</w:t>
      </w:r>
      <w:r w:rsidRPr="00A33961">
        <w:rPr>
          <w:spacing w:val="3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света,</w:t>
      </w:r>
      <w:r w:rsidRPr="00A33961">
        <w:rPr>
          <w:spacing w:val="3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разложение</w:t>
      </w:r>
      <w:r w:rsidRPr="00A33961">
        <w:rPr>
          <w:spacing w:val="3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белого</w:t>
      </w:r>
      <w:r w:rsidRPr="00A33961">
        <w:rPr>
          <w:spacing w:val="3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света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 спектр и сложение спектральных цветов, дисперсия света,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естественная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радиоактивность,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возникновение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линейчатого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спектра излучения) по описанию их характерных свойств и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на основе опытов, демонстрирующих данное физическое явление;</w:t>
      </w:r>
    </w:p>
    <w:p w:rsidR="00A33961" w:rsidRPr="00A33961" w:rsidRDefault="00A33961" w:rsidP="00A33961">
      <w:pPr>
        <w:pStyle w:val="a5"/>
        <w:spacing w:before="7" w:line="247" w:lineRule="auto"/>
        <w:ind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—распознавать проявление изученных физических явлений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окружающем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мире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(в</w:t>
      </w:r>
      <w:r w:rsidRPr="00A33961">
        <w:rPr>
          <w:spacing w:val="-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том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числе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физические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явления</w:t>
      </w:r>
      <w:r w:rsidRPr="00A33961">
        <w:rPr>
          <w:spacing w:val="-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при­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 xml:space="preserve">роде: приливы и отливы, движение планет Солнечной </w:t>
      </w:r>
      <w:proofErr w:type="spellStart"/>
      <w:proofErr w:type="gramStart"/>
      <w:r w:rsidRPr="00A33961">
        <w:rPr>
          <w:w w:val="110"/>
          <w:sz w:val="16"/>
          <w:szCs w:val="16"/>
        </w:rPr>
        <w:t>систе</w:t>
      </w:r>
      <w:proofErr w:type="spellEnd"/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мы</w:t>
      </w:r>
      <w:proofErr w:type="gramEnd"/>
      <w:r w:rsidRPr="00A33961">
        <w:rPr>
          <w:w w:val="110"/>
          <w:sz w:val="16"/>
          <w:szCs w:val="16"/>
        </w:rPr>
        <w:t>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реактивное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движение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живых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организмов,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восприятие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 xml:space="preserve">звуков животными, землетрясение, сейсмические волны, </w:t>
      </w:r>
      <w:proofErr w:type="spellStart"/>
      <w:r w:rsidRPr="00A33961">
        <w:rPr>
          <w:w w:val="110"/>
          <w:sz w:val="16"/>
          <w:szCs w:val="16"/>
        </w:rPr>
        <w:t>цу</w:t>
      </w:r>
      <w:proofErr w:type="spellEnd"/>
      <w:r w:rsidRPr="00A33961">
        <w:rPr>
          <w:w w:val="110"/>
          <w:sz w:val="16"/>
          <w:szCs w:val="16"/>
        </w:rPr>
        <w:t>­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нами, эхо, цвета тел, оптические явления в природе, биологическое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действие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видимого,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ультрафиолетового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рентгеновского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излучений;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естественный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радиоактивный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фон,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космические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лучи,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радиоактивное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излучение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природных</w:t>
      </w:r>
      <w:r w:rsidRPr="00A33961">
        <w:rPr>
          <w:spacing w:val="-5"/>
          <w:w w:val="110"/>
          <w:sz w:val="16"/>
          <w:szCs w:val="16"/>
        </w:rPr>
        <w:t xml:space="preserve"> </w:t>
      </w:r>
      <w:proofErr w:type="gramStart"/>
      <w:r w:rsidRPr="00A33961">
        <w:rPr>
          <w:w w:val="110"/>
          <w:sz w:val="16"/>
          <w:szCs w:val="16"/>
        </w:rPr>
        <w:t>ми­</w:t>
      </w:r>
      <w:r w:rsidRPr="00A33961">
        <w:rPr>
          <w:spacing w:val="-46"/>
          <w:w w:val="110"/>
          <w:sz w:val="16"/>
          <w:szCs w:val="16"/>
        </w:rPr>
        <w:t xml:space="preserve"> </w:t>
      </w:r>
      <w:proofErr w:type="spellStart"/>
      <w:r w:rsidRPr="00A33961">
        <w:rPr>
          <w:w w:val="105"/>
          <w:sz w:val="16"/>
          <w:szCs w:val="16"/>
        </w:rPr>
        <w:t>нералов</w:t>
      </w:r>
      <w:proofErr w:type="spellEnd"/>
      <w:proofErr w:type="gramEnd"/>
      <w:r w:rsidRPr="00A33961">
        <w:rPr>
          <w:w w:val="105"/>
          <w:sz w:val="16"/>
          <w:szCs w:val="16"/>
        </w:rPr>
        <w:t>; действие радиоактивных излучений на организм че</w:t>
      </w:r>
      <w:r w:rsidRPr="00A33961">
        <w:rPr>
          <w:w w:val="110"/>
          <w:sz w:val="16"/>
          <w:szCs w:val="16"/>
        </w:rPr>
        <w:t>ловека), при этом переводить практическую задачу в учебную,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выделять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существенные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свойства/признаки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физических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явлений;</w:t>
      </w:r>
    </w:p>
    <w:p w:rsidR="00A33961" w:rsidRPr="00A33961" w:rsidRDefault="00A33961" w:rsidP="00A33961">
      <w:pPr>
        <w:pStyle w:val="a5"/>
        <w:spacing w:before="6" w:line="247" w:lineRule="auto"/>
        <w:ind w:hanging="227"/>
        <w:rPr>
          <w:sz w:val="16"/>
          <w:szCs w:val="16"/>
        </w:rPr>
      </w:pPr>
      <w:r w:rsidRPr="00A33961">
        <w:rPr>
          <w:spacing w:val="-2"/>
          <w:w w:val="110"/>
          <w:sz w:val="16"/>
          <w:szCs w:val="16"/>
        </w:rPr>
        <w:t>—описывать</w:t>
      </w:r>
      <w:r w:rsidRPr="00A33961">
        <w:rPr>
          <w:spacing w:val="-10"/>
          <w:w w:val="110"/>
          <w:sz w:val="16"/>
          <w:szCs w:val="16"/>
        </w:rPr>
        <w:t xml:space="preserve"> </w:t>
      </w:r>
      <w:r w:rsidRPr="00A33961">
        <w:rPr>
          <w:spacing w:val="-2"/>
          <w:w w:val="110"/>
          <w:sz w:val="16"/>
          <w:szCs w:val="16"/>
        </w:rPr>
        <w:t>изученные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свойства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тел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и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физические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явления,</w:t>
      </w:r>
      <w:r w:rsidRPr="00A33961">
        <w:rPr>
          <w:spacing w:val="-9"/>
          <w:w w:val="110"/>
          <w:sz w:val="16"/>
          <w:szCs w:val="16"/>
        </w:rPr>
        <w:t xml:space="preserve"> </w:t>
      </w:r>
      <w:proofErr w:type="spellStart"/>
      <w:proofErr w:type="gramStart"/>
      <w:r w:rsidRPr="00A33961">
        <w:rPr>
          <w:spacing w:val="-1"/>
          <w:w w:val="110"/>
          <w:sz w:val="16"/>
          <w:szCs w:val="16"/>
        </w:rPr>
        <w:t>ис</w:t>
      </w:r>
      <w:proofErr w:type="spellEnd"/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пользуя</w:t>
      </w:r>
      <w:proofErr w:type="gramEnd"/>
      <w:r w:rsidRPr="00A33961">
        <w:rPr>
          <w:w w:val="110"/>
          <w:sz w:val="16"/>
          <w:szCs w:val="16"/>
        </w:rPr>
        <w:t xml:space="preserve"> физические величины (средняя и мгновенная ско</w:t>
      </w:r>
      <w:r w:rsidRPr="00A33961">
        <w:rPr>
          <w:spacing w:val="-2"/>
          <w:w w:val="110"/>
          <w:sz w:val="16"/>
          <w:szCs w:val="16"/>
        </w:rPr>
        <w:t>рость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тела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при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неравномерном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движении,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ускорение,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переме</w:t>
      </w:r>
      <w:r w:rsidRPr="00A33961">
        <w:rPr>
          <w:w w:val="110"/>
          <w:sz w:val="16"/>
          <w:szCs w:val="16"/>
        </w:rPr>
        <w:t>щение, путь, угловая скорость, сила трения, сила упругости,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сила тяжести, ускорение свободного падения, вес тела, им­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пульс тела, импульс силы, механическая работа и мощность,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потенциальная энергия тела, поднятого над поверхностью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земли, потенциальная энергия сжатой пружины, кинетиче</w:t>
      </w:r>
      <w:r w:rsidRPr="00A33961">
        <w:rPr>
          <w:spacing w:val="-1"/>
          <w:w w:val="110"/>
          <w:sz w:val="16"/>
          <w:szCs w:val="16"/>
        </w:rPr>
        <w:t>ская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энергия,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полная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механическая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энергия,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период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частота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колебаний,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длина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волны,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громкость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звука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высота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тона,</w:t>
      </w:r>
      <w:r w:rsidRPr="00A33961">
        <w:rPr>
          <w:spacing w:val="-8"/>
          <w:w w:val="110"/>
          <w:sz w:val="16"/>
          <w:szCs w:val="16"/>
        </w:rPr>
        <w:t xml:space="preserve"> </w:t>
      </w:r>
      <w:proofErr w:type="spellStart"/>
      <w:proofErr w:type="gramStart"/>
      <w:r w:rsidRPr="00A33961">
        <w:rPr>
          <w:w w:val="110"/>
          <w:sz w:val="16"/>
          <w:szCs w:val="16"/>
        </w:rPr>
        <w:t>ско</w:t>
      </w:r>
      <w:proofErr w:type="spellEnd"/>
      <w:r w:rsidRPr="00A33961">
        <w:rPr>
          <w:w w:val="110"/>
          <w:sz w:val="16"/>
          <w:szCs w:val="16"/>
        </w:rPr>
        <w:t>­</w:t>
      </w:r>
      <w:r w:rsidRPr="00A33961">
        <w:rPr>
          <w:spacing w:val="-46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рость</w:t>
      </w:r>
      <w:proofErr w:type="spellEnd"/>
      <w:proofErr w:type="gramEnd"/>
      <w:r w:rsidRPr="00A33961">
        <w:rPr>
          <w:w w:val="110"/>
          <w:sz w:val="16"/>
          <w:szCs w:val="16"/>
        </w:rPr>
        <w:t xml:space="preserve"> света, показатель преломления среды); при описании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правильно трактовать физический смысл используемых вели­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чин, обозначения и единицы физических величин, находить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формулы,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связывающие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данную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физическую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величину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</w:t>
      </w:r>
      <w:r w:rsidRPr="00A33961">
        <w:rPr>
          <w:spacing w:val="-8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дру</w:t>
      </w:r>
      <w:proofErr w:type="spellEnd"/>
      <w:r w:rsidRPr="00A33961">
        <w:rPr>
          <w:w w:val="110"/>
          <w:sz w:val="16"/>
          <w:szCs w:val="16"/>
        </w:rPr>
        <w:t>­</w:t>
      </w:r>
      <w:r w:rsidRPr="00A33961">
        <w:rPr>
          <w:spacing w:val="-46"/>
          <w:w w:val="110"/>
          <w:sz w:val="16"/>
          <w:szCs w:val="16"/>
        </w:rPr>
        <w:t xml:space="preserve"> </w:t>
      </w:r>
      <w:proofErr w:type="spellStart"/>
      <w:r w:rsidRPr="00A33961">
        <w:rPr>
          <w:spacing w:val="-1"/>
          <w:w w:val="110"/>
          <w:sz w:val="16"/>
          <w:szCs w:val="16"/>
        </w:rPr>
        <w:t>гими</w:t>
      </w:r>
      <w:proofErr w:type="spellEnd"/>
      <w:r w:rsidRPr="00A33961">
        <w:rPr>
          <w:spacing w:val="-6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величинами,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строить</w:t>
      </w:r>
      <w:r w:rsidRPr="00A33961">
        <w:rPr>
          <w:spacing w:val="-6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графики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spacing w:val="-1"/>
          <w:w w:val="110"/>
          <w:sz w:val="16"/>
          <w:szCs w:val="16"/>
        </w:rPr>
        <w:t>изученных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зависимостей</w:t>
      </w:r>
      <w:r w:rsidRPr="00A33961">
        <w:rPr>
          <w:spacing w:val="-4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физических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величин;</w:t>
      </w:r>
    </w:p>
    <w:p w:rsidR="00A33961" w:rsidRPr="00A33961" w:rsidRDefault="00A33961" w:rsidP="00A33961">
      <w:pPr>
        <w:pStyle w:val="a5"/>
        <w:spacing w:before="6" w:line="247" w:lineRule="auto"/>
        <w:ind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—характеризовать</w:t>
      </w:r>
      <w:r w:rsidRPr="00A33961">
        <w:rPr>
          <w:spacing w:val="-1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свойства</w:t>
      </w:r>
      <w:r w:rsidRPr="00A33961">
        <w:rPr>
          <w:spacing w:val="-1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тел,</w:t>
      </w:r>
      <w:r w:rsidRPr="00A33961">
        <w:rPr>
          <w:spacing w:val="-1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физические</w:t>
      </w:r>
      <w:r w:rsidRPr="00A33961">
        <w:rPr>
          <w:spacing w:val="-1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явления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1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процессы, используя закон сохранения энергии, закон всемирного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тяготения,</w:t>
      </w:r>
      <w:r w:rsidRPr="00A33961">
        <w:rPr>
          <w:spacing w:val="-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принцип</w:t>
      </w:r>
      <w:r w:rsidRPr="00A33961">
        <w:rPr>
          <w:spacing w:val="-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суперпозиции</w:t>
      </w:r>
      <w:r w:rsidRPr="00A33961">
        <w:rPr>
          <w:spacing w:val="-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сил,</w:t>
      </w:r>
      <w:r w:rsidRPr="00A33961">
        <w:rPr>
          <w:spacing w:val="-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принцип</w:t>
      </w:r>
      <w:r w:rsidRPr="00A33961">
        <w:rPr>
          <w:spacing w:val="-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 xml:space="preserve">относительности Галилея, законы Ньютона, закон сохранения импульса, законы отражения и преломления света, законы </w:t>
      </w:r>
      <w:proofErr w:type="spellStart"/>
      <w:proofErr w:type="gramStart"/>
      <w:r w:rsidRPr="00A33961">
        <w:rPr>
          <w:w w:val="110"/>
          <w:sz w:val="16"/>
          <w:szCs w:val="16"/>
        </w:rPr>
        <w:t>сохране</w:t>
      </w:r>
      <w:proofErr w:type="spellEnd"/>
      <w:r w:rsidRPr="00A33961">
        <w:rPr>
          <w:w w:val="110"/>
          <w:sz w:val="16"/>
          <w:szCs w:val="16"/>
        </w:rPr>
        <w:t>­</w:t>
      </w:r>
      <w:r w:rsidRPr="00A33961">
        <w:rPr>
          <w:spacing w:val="-46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ния</w:t>
      </w:r>
      <w:proofErr w:type="spellEnd"/>
      <w:proofErr w:type="gramEnd"/>
      <w:r w:rsidRPr="00A33961">
        <w:rPr>
          <w:w w:val="110"/>
          <w:sz w:val="16"/>
          <w:szCs w:val="16"/>
        </w:rPr>
        <w:t xml:space="preserve"> зарядового и массового чисел при ядерных реакциях;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при этом давать словесную формулировку закона и записывать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его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математическое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выражение;</w:t>
      </w:r>
    </w:p>
    <w:p w:rsidR="00A33961" w:rsidRPr="00A33961" w:rsidRDefault="00A33961" w:rsidP="00A33961">
      <w:pPr>
        <w:pStyle w:val="a5"/>
        <w:spacing w:before="4" w:line="247" w:lineRule="auto"/>
        <w:ind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—объяснять физические процессы и свойства тел, в том числе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 xml:space="preserve">и в контексте ситуаций </w:t>
      </w:r>
      <w:proofErr w:type="spellStart"/>
      <w:r w:rsidRPr="00A33961">
        <w:rPr>
          <w:w w:val="105"/>
          <w:sz w:val="16"/>
          <w:szCs w:val="16"/>
        </w:rPr>
        <w:t>практико­ориентированного</w:t>
      </w:r>
      <w:proofErr w:type="spellEnd"/>
      <w:r w:rsidRPr="00A33961">
        <w:rPr>
          <w:w w:val="105"/>
          <w:sz w:val="16"/>
          <w:szCs w:val="16"/>
        </w:rPr>
        <w:t xml:space="preserve"> характе</w:t>
      </w:r>
      <w:r w:rsidRPr="00A33961">
        <w:rPr>
          <w:w w:val="110"/>
          <w:sz w:val="16"/>
          <w:szCs w:val="16"/>
        </w:rPr>
        <w:t xml:space="preserve">ра: выявлять </w:t>
      </w:r>
      <w:proofErr w:type="spellStart"/>
      <w:r w:rsidRPr="00A33961">
        <w:rPr>
          <w:w w:val="110"/>
          <w:sz w:val="16"/>
          <w:szCs w:val="16"/>
        </w:rPr>
        <w:t>причинно­следственные</w:t>
      </w:r>
      <w:proofErr w:type="spellEnd"/>
      <w:r w:rsidRPr="00A33961">
        <w:rPr>
          <w:w w:val="110"/>
          <w:sz w:val="16"/>
          <w:szCs w:val="16"/>
        </w:rPr>
        <w:t xml:space="preserve"> связи, строить объяснение из 2—3 логических шагов с опорой на 2—3 изученных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свойства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физических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явлений,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физических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законов</w:t>
      </w:r>
      <w:r w:rsidRPr="00A33961">
        <w:rPr>
          <w:spacing w:val="-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или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закономерностей;</w:t>
      </w:r>
    </w:p>
    <w:p w:rsidR="00A33961" w:rsidRPr="00A33961" w:rsidRDefault="00A33961" w:rsidP="00A33961">
      <w:pPr>
        <w:pStyle w:val="a5"/>
        <w:spacing w:before="3" w:line="247" w:lineRule="auto"/>
        <w:ind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—решать</w:t>
      </w:r>
      <w:r w:rsidRPr="00A33961">
        <w:rPr>
          <w:spacing w:val="2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расчётные</w:t>
      </w:r>
      <w:r w:rsidRPr="00A33961">
        <w:rPr>
          <w:spacing w:val="2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задачи</w:t>
      </w:r>
      <w:r w:rsidRPr="00A33961">
        <w:rPr>
          <w:spacing w:val="2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(опирающиеся</w:t>
      </w:r>
      <w:r w:rsidRPr="00A33961">
        <w:rPr>
          <w:spacing w:val="29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на</w:t>
      </w:r>
      <w:r w:rsidRPr="00A33961">
        <w:rPr>
          <w:spacing w:val="2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систему</w:t>
      </w:r>
      <w:r w:rsidRPr="00A33961">
        <w:rPr>
          <w:spacing w:val="2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из</w:t>
      </w:r>
      <w:r w:rsidRPr="00A33961">
        <w:rPr>
          <w:spacing w:val="2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2—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3 уравнений), используя законы и формулы, связывающие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 xml:space="preserve">физические величины: на основе анализа условия задачи </w:t>
      </w:r>
      <w:proofErr w:type="gramStart"/>
      <w:r w:rsidRPr="00A33961">
        <w:rPr>
          <w:w w:val="110"/>
          <w:sz w:val="16"/>
          <w:szCs w:val="16"/>
        </w:rPr>
        <w:t>за­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писывать</w:t>
      </w:r>
      <w:proofErr w:type="gramEnd"/>
      <w:r w:rsidRPr="00A33961">
        <w:rPr>
          <w:w w:val="105"/>
          <w:sz w:val="16"/>
          <w:szCs w:val="16"/>
        </w:rPr>
        <w:t xml:space="preserve"> краткое условие, выявлять недостающие или избы­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точные данные, выбирать законы и формулы, необходимые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для решения, проводить расчёты и оценивать реалистичность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полученного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значения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физической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величины;</w:t>
      </w:r>
    </w:p>
    <w:p w:rsidR="00A33961" w:rsidRPr="00A33961" w:rsidRDefault="00A33961" w:rsidP="00A33961">
      <w:pPr>
        <w:pStyle w:val="a5"/>
        <w:spacing w:before="4" w:line="247" w:lineRule="auto"/>
        <w:ind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—распознавать</w:t>
      </w:r>
      <w:r w:rsidRPr="00A33961">
        <w:rPr>
          <w:spacing w:val="-1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проблемы,</w:t>
      </w:r>
      <w:r w:rsidRPr="00A33961">
        <w:rPr>
          <w:spacing w:val="-1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которые</w:t>
      </w:r>
      <w:r w:rsidRPr="00A33961">
        <w:rPr>
          <w:spacing w:val="-1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можно</w:t>
      </w:r>
      <w:r w:rsidRPr="00A33961">
        <w:rPr>
          <w:spacing w:val="-1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решить</w:t>
      </w:r>
      <w:r w:rsidRPr="00A33961">
        <w:rPr>
          <w:spacing w:val="-1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при</w:t>
      </w:r>
      <w:r w:rsidRPr="00A33961">
        <w:rPr>
          <w:spacing w:val="-1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помощи</w:t>
      </w:r>
      <w:r w:rsidRPr="00A33961">
        <w:rPr>
          <w:spacing w:val="-4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физических методов; используя описание исследования, вы</w:t>
      </w:r>
      <w:r w:rsidRPr="00A33961">
        <w:rPr>
          <w:w w:val="105"/>
          <w:sz w:val="16"/>
          <w:szCs w:val="16"/>
        </w:rPr>
        <w:t>делять проверяемое предположение, оценивать правильность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порядка проведения исследования, делать выводы, интерпре</w:t>
      </w:r>
      <w:r w:rsidRPr="00A33961">
        <w:rPr>
          <w:w w:val="110"/>
          <w:sz w:val="16"/>
          <w:szCs w:val="16"/>
        </w:rPr>
        <w:t>тировать</w:t>
      </w:r>
      <w:r w:rsidRPr="00A33961">
        <w:rPr>
          <w:spacing w:val="-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результаты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наблюдений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опытов;</w:t>
      </w:r>
    </w:p>
    <w:p w:rsidR="00A33961" w:rsidRPr="00A33961" w:rsidRDefault="00A33961" w:rsidP="00A33961">
      <w:pPr>
        <w:pStyle w:val="a5"/>
        <w:spacing w:before="2" w:line="247" w:lineRule="auto"/>
        <w:ind w:hanging="227"/>
        <w:rPr>
          <w:sz w:val="16"/>
          <w:szCs w:val="16"/>
        </w:rPr>
      </w:pPr>
      <w:proofErr w:type="gramStart"/>
      <w:r w:rsidRPr="00A33961">
        <w:rPr>
          <w:w w:val="110"/>
          <w:sz w:val="16"/>
          <w:szCs w:val="16"/>
        </w:rPr>
        <w:t>—проводить опыты по наблюдению физических явлений или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физических свойств тел (изучение второго закона Ньютона,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закона</w:t>
      </w:r>
      <w:r w:rsidRPr="00A33961">
        <w:rPr>
          <w:spacing w:val="-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сохранения</w:t>
      </w:r>
      <w:r w:rsidRPr="00A33961">
        <w:rPr>
          <w:spacing w:val="-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энергии;</w:t>
      </w:r>
      <w:r w:rsidRPr="00A33961">
        <w:rPr>
          <w:spacing w:val="-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зависимость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периода</w:t>
      </w:r>
      <w:r w:rsidRPr="00A33961">
        <w:rPr>
          <w:spacing w:val="-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колебаний</w:t>
      </w:r>
      <w:proofErr w:type="gramEnd"/>
    </w:p>
    <w:p w:rsidR="00A33961" w:rsidRPr="00A33961" w:rsidRDefault="00A33961" w:rsidP="00A33961">
      <w:pPr>
        <w:pStyle w:val="a5"/>
        <w:spacing w:before="67" w:line="247" w:lineRule="auto"/>
        <w:rPr>
          <w:sz w:val="16"/>
          <w:szCs w:val="16"/>
        </w:rPr>
      </w:pPr>
      <w:proofErr w:type="spellStart"/>
      <w:r w:rsidRPr="00A33961">
        <w:rPr>
          <w:w w:val="105"/>
          <w:sz w:val="16"/>
          <w:szCs w:val="16"/>
        </w:rPr>
        <w:lastRenderedPageBreak/>
        <w:t>ружинного</w:t>
      </w:r>
      <w:proofErr w:type="spellEnd"/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маятника от массы груза и жёсткости пружины</w:t>
      </w:r>
      <w:r w:rsidRPr="00A33961">
        <w:rPr>
          <w:spacing w:val="-4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независимость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от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амплитуды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малых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колебаний;</w:t>
      </w:r>
      <w:r w:rsidRPr="00A33961">
        <w:rPr>
          <w:spacing w:val="1"/>
          <w:w w:val="105"/>
          <w:sz w:val="16"/>
          <w:szCs w:val="16"/>
        </w:rPr>
        <w:t xml:space="preserve"> </w:t>
      </w:r>
      <w:proofErr w:type="spellStart"/>
      <w:proofErr w:type="gramStart"/>
      <w:r w:rsidRPr="00A33961">
        <w:rPr>
          <w:w w:val="105"/>
          <w:sz w:val="16"/>
          <w:szCs w:val="16"/>
        </w:rPr>
        <w:t>прямоли</w:t>
      </w:r>
      <w:proofErr w:type="spellEnd"/>
      <w:r w:rsidRPr="00A33961">
        <w:rPr>
          <w:w w:val="105"/>
          <w:sz w:val="16"/>
          <w:szCs w:val="16"/>
        </w:rPr>
        <w:t>­</w:t>
      </w:r>
      <w:r w:rsidRPr="00A33961">
        <w:rPr>
          <w:spacing w:val="1"/>
          <w:w w:val="105"/>
          <w:sz w:val="16"/>
          <w:szCs w:val="16"/>
        </w:rPr>
        <w:t xml:space="preserve"> </w:t>
      </w:r>
      <w:proofErr w:type="spellStart"/>
      <w:r w:rsidRPr="00A33961">
        <w:rPr>
          <w:w w:val="105"/>
          <w:sz w:val="16"/>
          <w:szCs w:val="16"/>
        </w:rPr>
        <w:t>нейное</w:t>
      </w:r>
      <w:proofErr w:type="spellEnd"/>
      <w:proofErr w:type="gramEnd"/>
      <w:r w:rsidRPr="00A33961">
        <w:rPr>
          <w:spacing w:val="4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распространение</w:t>
      </w:r>
      <w:r w:rsidRPr="00A33961">
        <w:rPr>
          <w:spacing w:val="39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света, разложение</w:t>
      </w:r>
      <w:r w:rsidRPr="00A33961">
        <w:rPr>
          <w:spacing w:val="40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белого света</w:t>
      </w:r>
      <w:r w:rsidRPr="00A33961">
        <w:rPr>
          <w:spacing w:val="-4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 спектр; изучение свойств изображения в плоском зеркале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свойств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изображения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предмета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собирающей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линзе;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на­</w:t>
      </w:r>
      <w:r w:rsidRPr="00A33961">
        <w:rPr>
          <w:spacing w:val="1"/>
          <w:w w:val="105"/>
          <w:sz w:val="16"/>
          <w:szCs w:val="16"/>
        </w:rPr>
        <w:t xml:space="preserve"> </w:t>
      </w:r>
      <w:proofErr w:type="spellStart"/>
      <w:r w:rsidRPr="00A33961">
        <w:rPr>
          <w:w w:val="105"/>
          <w:sz w:val="16"/>
          <w:szCs w:val="16"/>
        </w:rPr>
        <w:t>блюдение</w:t>
      </w:r>
      <w:proofErr w:type="spellEnd"/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сплошных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линейчатых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спектров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излучения):</w:t>
      </w:r>
      <w:r w:rsidRPr="00A33961">
        <w:rPr>
          <w:spacing w:val="1"/>
          <w:w w:val="105"/>
          <w:sz w:val="16"/>
          <w:szCs w:val="16"/>
        </w:rPr>
        <w:t xml:space="preserve"> </w:t>
      </w:r>
      <w:proofErr w:type="spellStart"/>
      <w:r w:rsidRPr="00A33961">
        <w:rPr>
          <w:w w:val="105"/>
          <w:sz w:val="16"/>
          <w:szCs w:val="16"/>
        </w:rPr>
        <w:t>са</w:t>
      </w:r>
      <w:proofErr w:type="spellEnd"/>
      <w:r w:rsidRPr="00A33961">
        <w:rPr>
          <w:spacing w:val="-44"/>
          <w:w w:val="105"/>
          <w:sz w:val="16"/>
          <w:szCs w:val="16"/>
        </w:rPr>
        <w:t xml:space="preserve"> </w:t>
      </w:r>
      <w:proofErr w:type="spellStart"/>
      <w:r w:rsidRPr="00A33961">
        <w:rPr>
          <w:w w:val="105"/>
          <w:sz w:val="16"/>
          <w:szCs w:val="16"/>
        </w:rPr>
        <w:t>мостоятельно</w:t>
      </w:r>
      <w:proofErr w:type="spellEnd"/>
      <w:r w:rsidRPr="00A33961">
        <w:rPr>
          <w:w w:val="105"/>
          <w:sz w:val="16"/>
          <w:szCs w:val="16"/>
        </w:rPr>
        <w:t xml:space="preserve"> собирать установку из избыточного набора оборудования; описывать ход опыта и его результаты, формулировать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выводы;</w:t>
      </w:r>
    </w:p>
    <w:p w:rsidR="00A33961" w:rsidRPr="00A33961" w:rsidRDefault="00A33961" w:rsidP="00A33961">
      <w:pPr>
        <w:pStyle w:val="a5"/>
        <w:spacing w:before="4" w:line="247" w:lineRule="auto"/>
        <w:ind w:right="155" w:hanging="227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—проводить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при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необходимости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серию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прямых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измерений,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определяя среднее значение измеряемой величины (фокусное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расстояние собирающей линзы); обосновывать выбор способа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измерения/измерительного</w:t>
      </w:r>
      <w:r w:rsidRPr="00A33961">
        <w:rPr>
          <w:spacing w:val="2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прибора;</w:t>
      </w:r>
    </w:p>
    <w:p w:rsidR="00A33961" w:rsidRPr="00A33961" w:rsidRDefault="00A33961" w:rsidP="00A33961">
      <w:pPr>
        <w:pStyle w:val="a5"/>
        <w:spacing w:before="2" w:line="247" w:lineRule="auto"/>
        <w:ind w:hanging="227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—проводить</w:t>
      </w:r>
      <w:r w:rsidRPr="00A33961">
        <w:rPr>
          <w:spacing w:val="32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исследование зависимостей физических величин</w:t>
      </w:r>
      <w:r w:rsidRPr="00A33961">
        <w:rPr>
          <w:spacing w:val="-4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использованием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прямых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измерений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(зависимость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пути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от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 xml:space="preserve">времени при равноускоренном движении без начальной </w:t>
      </w:r>
      <w:proofErr w:type="spellStart"/>
      <w:proofErr w:type="gramStart"/>
      <w:r w:rsidRPr="00A33961">
        <w:rPr>
          <w:w w:val="105"/>
          <w:sz w:val="16"/>
          <w:szCs w:val="16"/>
        </w:rPr>
        <w:t>ско</w:t>
      </w:r>
      <w:proofErr w:type="spellEnd"/>
      <w:r w:rsidRPr="00A33961">
        <w:rPr>
          <w:w w:val="105"/>
          <w:sz w:val="16"/>
          <w:szCs w:val="16"/>
        </w:rPr>
        <w:t>­</w:t>
      </w:r>
      <w:r w:rsidRPr="00A33961">
        <w:rPr>
          <w:spacing w:val="1"/>
          <w:w w:val="105"/>
          <w:sz w:val="16"/>
          <w:szCs w:val="16"/>
        </w:rPr>
        <w:t xml:space="preserve"> </w:t>
      </w:r>
      <w:proofErr w:type="spellStart"/>
      <w:r w:rsidRPr="00A33961">
        <w:rPr>
          <w:w w:val="105"/>
          <w:sz w:val="16"/>
          <w:szCs w:val="16"/>
        </w:rPr>
        <w:t>рости</w:t>
      </w:r>
      <w:proofErr w:type="spellEnd"/>
      <w:proofErr w:type="gramEnd"/>
      <w:r w:rsidRPr="00A33961">
        <w:rPr>
          <w:w w:val="105"/>
          <w:sz w:val="16"/>
          <w:szCs w:val="16"/>
        </w:rPr>
        <w:t>; периода колебаний математического маятника от дли­</w:t>
      </w:r>
      <w:r w:rsidRPr="00A33961">
        <w:rPr>
          <w:spacing w:val="1"/>
          <w:w w:val="105"/>
          <w:sz w:val="16"/>
          <w:szCs w:val="16"/>
        </w:rPr>
        <w:t xml:space="preserve"> </w:t>
      </w:r>
      <w:proofErr w:type="spellStart"/>
      <w:r w:rsidRPr="00A33961">
        <w:rPr>
          <w:w w:val="105"/>
          <w:sz w:val="16"/>
          <w:szCs w:val="16"/>
        </w:rPr>
        <w:t>ны</w:t>
      </w:r>
      <w:proofErr w:type="spellEnd"/>
      <w:r w:rsidRPr="00A33961">
        <w:rPr>
          <w:spacing w:val="3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нити;</w:t>
      </w:r>
      <w:r w:rsidRPr="00A33961">
        <w:rPr>
          <w:spacing w:val="3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зависимости</w:t>
      </w:r>
      <w:r w:rsidRPr="00A33961">
        <w:rPr>
          <w:spacing w:val="3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угла</w:t>
      </w:r>
      <w:r w:rsidRPr="00A33961">
        <w:rPr>
          <w:spacing w:val="3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отражения</w:t>
      </w:r>
      <w:r w:rsidRPr="00A33961">
        <w:rPr>
          <w:spacing w:val="3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света</w:t>
      </w:r>
      <w:r w:rsidRPr="00A33961">
        <w:rPr>
          <w:spacing w:val="3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от</w:t>
      </w:r>
      <w:r w:rsidRPr="00A33961">
        <w:rPr>
          <w:spacing w:val="3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угла</w:t>
      </w:r>
      <w:r w:rsidRPr="00A33961">
        <w:rPr>
          <w:spacing w:val="3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падения</w:t>
      </w:r>
      <w:r w:rsidRPr="00A33961">
        <w:rPr>
          <w:spacing w:val="-4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угла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преломления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от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угла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падения):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планировать</w:t>
      </w:r>
      <w:r w:rsidRPr="00A33961">
        <w:rPr>
          <w:spacing w:val="1"/>
          <w:w w:val="105"/>
          <w:sz w:val="16"/>
          <w:szCs w:val="16"/>
        </w:rPr>
        <w:t xml:space="preserve"> </w:t>
      </w:r>
      <w:proofErr w:type="spellStart"/>
      <w:proofErr w:type="gramStart"/>
      <w:r w:rsidRPr="00A33961">
        <w:rPr>
          <w:w w:val="105"/>
          <w:sz w:val="16"/>
          <w:szCs w:val="16"/>
        </w:rPr>
        <w:t>исследо</w:t>
      </w:r>
      <w:proofErr w:type="spellEnd"/>
      <w:r w:rsidRPr="00A33961">
        <w:rPr>
          <w:spacing w:val="-44"/>
          <w:w w:val="105"/>
          <w:sz w:val="16"/>
          <w:szCs w:val="16"/>
        </w:rPr>
        <w:t xml:space="preserve"> </w:t>
      </w:r>
      <w:proofErr w:type="spellStart"/>
      <w:r w:rsidRPr="00A33961">
        <w:rPr>
          <w:w w:val="105"/>
          <w:sz w:val="16"/>
          <w:szCs w:val="16"/>
        </w:rPr>
        <w:t>вание</w:t>
      </w:r>
      <w:proofErr w:type="spellEnd"/>
      <w:proofErr w:type="gramEnd"/>
      <w:r w:rsidRPr="00A33961">
        <w:rPr>
          <w:w w:val="105"/>
          <w:sz w:val="16"/>
          <w:szCs w:val="16"/>
        </w:rPr>
        <w:t>,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самостоятельно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собирать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установку,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фиксировать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ре</w:t>
      </w:r>
      <w:r w:rsidRPr="00A33961">
        <w:rPr>
          <w:spacing w:val="1"/>
          <w:w w:val="105"/>
          <w:sz w:val="16"/>
          <w:szCs w:val="16"/>
        </w:rPr>
        <w:t xml:space="preserve"> </w:t>
      </w:r>
      <w:proofErr w:type="spellStart"/>
      <w:r w:rsidRPr="00A33961">
        <w:rPr>
          <w:w w:val="105"/>
          <w:sz w:val="16"/>
          <w:szCs w:val="16"/>
        </w:rPr>
        <w:t>зультаты</w:t>
      </w:r>
      <w:proofErr w:type="spellEnd"/>
      <w:r w:rsidRPr="00A33961">
        <w:rPr>
          <w:w w:val="105"/>
          <w:sz w:val="16"/>
          <w:szCs w:val="16"/>
        </w:rPr>
        <w:t xml:space="preserve"> полученной зависимости физических величин в виде таблиц и графиков, делать выводы по результатам </w:t>
      </w:r>
      <w:proofErr w:type="spellStart"/>
      <w:r w:rsidRPr="00A33961">
        <w:rPr>
          <w:w w:val="105"/>
          <w:sz w:val="16"/>
          <w:szCs w:val="16"/>
        </w:rPr>
        <w:t>исследо</w:t>
      </w:r>
      <w:proofErr w:type="spellEnd"/>
      <w:r w:rsidRPr="00A33961">
        <w:rPr>
          <w:w w:val="105"/>
          <w:sz w:val="16"/>
          <w:szCs w:val="16"/>
        </w:rPr>
        <w:t>­</w:t>
      </w:r>
      <w:r w:rsidRPr="00A33961">
        <w:rPr>
          <w:spacing w:val="1"/>
          <w:w w:val="105"/>
          <w:sz w:val="16"/>
          <w:szCs w:val="16"/>
        </w:rPr>
        <w:t xml:space="preserve"> </w:t>
      </w:r>
      <w:proofErr w:type="spellStart"/>
      <w:r w:rsidRPr="00A33961">
        <w:rPr>
          <w:w w:val="105"/>
          <w:sz w:val="16"/>
          <w:szCs w:val="16"/>
        </w:rPr>
        <w:t>вания</w:t>
      </w:r>
      <w:proofErr w:type="spellEnd"/>
      <w:r w:rsidRPr="00A33961">
        <w:rPr>
          <w:w w:val="105"/>
          <w:sz w:val="16"/>
          <w:szCs w:val="16"/>
        </w:rPr>
        <w:t>;</w:t>
      </w:r>
    </w:p>
    <w:p w:rsidR="00A33961" w:rsidRPr="00A33961" w:rsidRDefault="00A33961" w:rsidP="00A33961">
      <w:pPr>
        <w:pStyle w:val="a5"/>
        <w:spacing w:before="5" w:line="247" w:lineRule="auto"/>
        <w:ind w:hanging="227"/>
        <w:rPr>
          <w:sz w:val="16"/>
          <w:szCs w:val="16"/>
        </w:rPr>
      </w:pPr>
      <w:r w:rsidRPr="00A33961">
        <w:rPr>
          <w:spacing w:val="-1"/>
          <w:w w:val="110"/>
          <w:sz w:val="16"/>
          <w:szCs w:val="16"/>
        </w:rPr>
        <w:t xml:space="preserve">—проводить </w:t>
      </w:r>
      <w:r w:rsidRPr="00A33961">
        <w:rPr>
          <w:w w:val="110"/>
          <w:sz w:val="16"/>
          <w:szCs w:val="16"/>
        </w:rPr>
        <w:t>косвенные измерения физических величин (средняя скорость и ускорение тела при равноускоренном движении, ускорение свободного падения, жёсткость пружины,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коэффициент трения скольжения, механическая работа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3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мощность,</w:t>
      </w:r>
      <w:r w:rsidRPr="00A33961">
        <w:rPr>
          <w:spacing w:val="3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частота</w:t>
      </w:r>
      <w:r w:rsidRPr="00A33961">
        <w:rPr>
          <w:spacing w:val="3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3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период</w:t>
      </w:r>
      <w:r w:rsidRPr="00A33961">
        <w:rPr>
          <w:spacing w:val="3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колебаний</w:t>
      </w:r>
      <w:r w:rsidRPr="00A33961">
        <w:rPr>
          <w:spacing w:val="3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математического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 пружинного маятников, оптическая сила собирающей линзы, радиоактивный фон): планировать измерения; собирать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экспериментальную установку и выполнять измерения, следуя</w:t>
      </w:r>
      <w:r w:rsidRPr="00A33961">
        <w:rPr>
          <w:spacing w:val="-9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предложенной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инструкции;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вычислять</w:t>
      </w:r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значение</w:t>
      </w:r>
      <w:r w:rsidRPr="00A33961">
        <w:rPr>
          <w:spacing w:val="-8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величи</w:t>
      </w:r>
      <w:proofErr w:type="spellEnd"/>
      <w:r w:rsidRPr="00A33961">
        <w:rPr>
          <w:spacing w:val="-46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ны</w:t>
      </w:r>
      <w:proofErr w:type="spellEnd"/>
      <w:r w:rsidRPr="00A33961">
        <w:rPr>
          <w:w w:val="110"/>
          <w:sz w:val="16"/>
          <w:szCs w:val="16"/>
        </w:rPr>
        <w:t xml:space="preserve"> и анализировать полученные результаты с учётом заданной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погрешности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измерений;</w:t>
      </w:r>
    </w:p>
    <w:p w:rsidR="00A33961" w:rsidRPr="00A33961" w:rsidRDefault="00A33961" w:rsidP="00A33961">
      <w:pPr>
        <w:pStyle w:val="a5"/>
        <w:spacing w:before="6" w:line="247" w:lineRule="auto"/>
        <w:ind w:right="155" w:hanging="227"/>
        <w:rPr>
          <w:sz w:val="16"/>
          <w:szCs w:val="16"/>
        </w:rPr>
      </w:pPr>
      <w:r w:rsidRPr="00A33961">
        <w:rPr>
          <w:w w:val="105"/>
          <w:sz w:val="16"/>
          <w:szCs w:val="16"/>
        </w:rPr>
        <w:t>—соблюдать правила техники безопасности при работе с лабораторным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оборудованием;</w:t>
      </w:r>
    </w:p>
    <w:p w:rsidR="00A33961" w:rsidRPr="00A33961" w:rsidRDefault="00A33961" w:rsidP="00A33961">
      <w:pPr>
        <w:pStyle w:val="a5"/>
        <w:spacing w:before="1" w:line="247" w:lineRule="auto"/>
        <w:ind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—различать основные признаки изученных физических моде­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лей: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материальная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точка,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абсолютно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твёрдое</w:t>
      </w:r>
      <w:r w:rsidRPr="00A33961">
        <w:rPr>
          <w:spacing w:val="-4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тело,</w:t>
      </w:r>
      <w:r w:rsidRPr="00A33961">
        <w:rPr>
          <w:spacing w:val="-5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точечный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 xml:space="preserve">источник света, луч, тонкая линза, планетарная модель </w:t>
      </w:r>
      <w:proofErr w:type="spellStart"/>
      <w:proofErr w:type="gramStart"/>
      <w:r w:rsidRPr="00A33961">
        <w:rPr>
          <w:w w:val="110"/>
          <w:sz w:val="16"/>
          <w:szCs w:val="16"/>
        </w:rPr>
        <w:t>ато</w:t>
      </w:r>
      <w:proofErr w:type="spellEnd"/>
      <w:r w:rsidRPr="00A33961">
        <w:rPr>
          <w:w w:val="110"/>
          <w:sz w:val="16"/>
          <w:szCs w:val="16"/>
        </w:rPr>
        <w:t>­</w:t>
      </w:r>
      <w:r w:rsidRPr="00A33961">
        <w:rPr>
          <w:spacing w:val="1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ма</w:t>
      </w:r>
      <w:proofErr w:type="spellEnd"/>
      <w:proofErr w:type="gramEnd"/>
      <w:r w:rsidRPr="00A33961">
        <w:rPr>
          <w:w w:val="110"/>
          <w:sz w:val="16"/>
          <w:szCs w:val="16"/>
        </w:rPr>
        <w:t>,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нуклонная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модель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атомного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ядра;</w:t>
      </w:r>
    </w:p>
    <w:p w:rsidR="00A33961" w:rsidRPr="00A33961" w:rsidRDefault="00A33961" w:rsidP="00A33961">
      <w:pPr>
        <w:pStyle w:val="a5"/>
        <w:spacing w:before="2" w:line="247" w:lineRule="auto"/>
        <w:ind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—характеризовать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принципы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действия изученных приборов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технических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устройств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опорой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на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их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описания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(в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том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числе: спидометр, датчики положения, расстояния и ускорения,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ракета,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эхолот,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очки,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перископ,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фотоаппарат,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оптические</w:t>
      </w:r>
      <w:r w:rsidRPr="00A33961">
        <w:rPr>
          <w:spacing w:val="1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световоды</w:t>
      </w:r>
      <w:proofErr w:type="spellEnd"/>
      <w:r w:rsidRPr="00A33961">
        <w:rPr>
          <w:w w:val="110"/>
          <w:sz w:val="16"/>
          <w:szCs w:val="16"/>
        </w:rPr>
        <w:t>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спектроскоп,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дозиметр,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камера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Вильсона),</w:t>
      </w:r>
      <w:r w:rsidRPr="00A33961">
        <w:rPr>
          <w:spacing w:val="1"/>
          <w:w w:val="110"/>
          <w:sz w:val="16"/>
          <w:szCs w:val="16"/>
        </w:rPr>
        <w:t xml:space="preserve"> </w:t>
      </w:r>
      <w:proofErr w:type="spellStart"/>
      <w:proofErr w:type="gramStart"/>
      <w:r w:rsidRPr="00A33961">
        <w:rPr>
          <w:w w:val="110"/>
          <w:sz w:val="16"/>
          <w:szCs w:val="16"/>
        </w:rPr>
        <w:t>ис</w:t>
      </w:r>
      <w:proofErr w:type="spellEnd"/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пользуя</w:t>
      </w:r>
      <w:proofErr w:type="gramEnd"/>
      <w:r w:rsidRPr="00A33961">
        <w:rPr>
          <w:spacing w:val="-8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знания</w:t>
      </w:r>
      <w:r w:rsidRPr="00A33961">
        <w:rPr>
          <w:spacing w:val="-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</w:t>
      </w:r>
      <w:r w:rsidRPr="00A33961">
        <w:rPr>
          <w:spacing w:val="-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свойствах</w:t>
      </w:r>
      <w:r w:rsidRPr="00A33961">
        <w:rPr>
          <w:spacing w:val="-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физических</w:t>
      </w:r>
      <w:r w:rsidRPr="00A33961">
        <w:rPr>
          <w:spacing w:val="-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явлений</w:t>
      </w:r>
      <w:r w:rsidRPr="00A33961">
        <w:rPr>
          <w:spacing w:val="-7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7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необходи</w:t>
      </w:r>
      <w:proofErr w:type="spellEnd"/>
      <w:r w:rsidRPr="00A33961">
        <w:rPr>
          <w:spacing w:val="-46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мые</w:t>
      </w:r>
      <w:proofErr w:type="spellEnd"/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физические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закономерности;</w:t>
      </w:r>
    </w:p>
    <w:p w:rsidR="00A33961" w:rsidRPr="00A33961" w:rsidRDefault="00A33961" w:rsidP="00A33961">
      <w:pPr>
        <w:pStyle w:val="a5"/>
        <w:spacing w:before="2" w:line="247" w:lineRule="auto"/>
        <w:ind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 xml:space="preserve">—использовать схемы и схематичные рисунки изученных технических устройств, измерительных приборов и </w:t>
      </w:r>
      <w:proofErr w:type="gramStart"/>
      <w:r w:rsidRPr="00A33961">
        <w:rPr>
          <w:w w:val="110"/>
          <w:sz w:val="16"/>
          <w:szCs w:val="16"/>
        </w:rPr>
        <w:t>технологи</w:t>
      </w:r>
      <w:r w:rsidRPr="00A33961">
        <w:rPr>
          <w:spacing w:val="1"/>
          <w:w w:val="110"/>
          <w:sz w:val="16"/>
          <w:szCs w:val="16"/>
        </w:rPr>
        <w:t xml:space="preserve"> </w:t>
      </w:r>
      <w:proofErr w:type="spellStart"/>
      <w:r w:rsidRPr="00A33961">
        <w:rPr>
          <w:w w:val="110"/>
          <w:sz w:val="16"/>
          <w:szCs w:val="16"/>
        </w:rPr>
        <w:t>ческих</w:t>
      </w:r>
      <w:proofErr w:type="spellEnd"/>
      <w:proofErr w:type="gramEnd"/>
      <w:r w:rsidRPr="00A33961">
        <w:rPr>
          <w:w w:val="110"/>
          <w:sz w:val="16"/>
          <w:szCs w:val="16"/>
        </w:rPr>
        <w:t xml:space="preserve"> процессов при решении </w:t>
      </w:r>
      <w:proofErr w:type="spellStart"/>
      <w:r w:rsidRPr="00A33961">
        <w:rPr>
          <w:w w:val="110"/>
          <w:sz w:val="16"/>
          <w:szCs w:val="16"/>
        </w:rPr>
        <w:t>учебно­практических</w:t>
      </w:r>
      <w:proofErr w:type="spellEnd"/>
      <w:r w:rsidRPr="00A33961">
        <w:rPr>
          <w:w w:val="110"/>
          <w:sz w:val="16"/>
          <w:szCs w:val="16"/>
        </w:rPr>
        <w:t xml:space="preserve"> задач;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оптические схемы для построения изображений в плоском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зеркале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собирающей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линзе;</w:t>
      </w:r>
    </w:p>
    <w:p w:rsidR="00A33961" w:rsidRPr="00A33961" w:rsidRDefault="00A33961" w:rsidP="00A33961">
      <w:pPr>
        <w:pStyle w:val="a5"/>
        <w:spacing w:before="3" w:line="247" w:lineRule="auto"/>
        <w:ind w:hanging="227"/>
        <w:rPr>
          <w:sz w:val="16"/>
          <w:szCs w:val="16"/>
        </w:rPr>
      </w:pPr>
      <w:r w:rsidRPr="00A33961">
        <w:rPr>
          <w:w w:val="105"/>
          <w:sz w:val="16"/>
          <w:szCs w:val="16"/>
        </w:rPr>
        <w:t xml:space="preserve">—приводить примеры/находить информацию </w:t>
      </w:r>
      <w:proofErr w:type="gramStart"/>
      <w:r w:rsidRPr="00A33961">
        <w:rPr>
          <w:w w:val="105"/>
          <w:sz w:val="16"/>
          <w:szCs w:val="16"/>
        </w:rPr>
        <w:t>о примерах практического использования физических знаний в повседневной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жизни для обеспечения безопасности при обращении с прибо</w:t>
      </w:r>
      <w:r w:rsidRPr="00A33961">
        <w:rPr>
          <w:w w:val="110"/>
          <w:sz w:val="16"/>
          <w:szCs w:val="16"/>
        </w:rPr>
        <w:t>рами</w:t>
      </w:r>
      <w:proofErr w:type="gramEnd"/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 техническими устройствами, сохранения здоровья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 соблюдения норм экологического поведения в окружающей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среде;</w:t>
      </w:r>
    </w:p>
    <w:p w:rsidR="00A33961" w:rsidRPr="00A33961" w:rsidRDefault="00A33961" w:rsidP="00A33961">
      <w:pPr>
        <w:pStyle w:val="a5"/>
        <w:spacing w:before="3" w:line="247" w:lineRule="auto"/>
        <w:ind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>—осуществлять</w:t>
      </w:r>
      <w:r w:rsidRPr="00A33961">
        <w:rPr>
          <w:spacing w:val="4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поиск</w:t>
      </w:r>
      <w:r w:rsidRPr="00A33961">
        <w:rPr>
          <w:spacing w:val="4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информации</w:t>
      </w:r>
      <w:r w:rsidRPr="00A33961">
        <w:rPr>
          <w:spacing w:val="4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физического</w:t>
      </w:r>
      <w:r w:rsidRPr="00A33961">
        <w:rPr>
          <w:spacing w:val="40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содержания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 xml:space="preserve">в сети Интернет, самостоятельно формулируя поисковый </w:t>
      </w:r>
      <w:proofErr w:type="gramStart"/>
      <w:r w:rsidRPr="00A33961">
        <w:rPr>
          <w:w w:val="110"/>
          <w:sz w:val="16"/>
          <w:szCs w:val="16"/>
        </w:rPr>
        <w:t>за</w:t>
      </w:r>
      <w:r w:rsidRPr="00A33961">
        <w:rPr>
          <w:spacing w:val="-47"/>
          <w:w w:val="110"/>
          <w:sz w:val="16"/>
          <w:szCs w:val="16"/>
        </w:rPr>
        <w:t xml:space="preserve"> </w:t>
      </w:r>
      <w:proofErr w:type="spellStart"/>
      <w:r w:rsidRPr="00A33961">
        <w:rPr>
          <w:w w:val="105"/>
          <w:sz w:val="16"/>
          <w:szCs w:val="16"/>
        </w:rPr>
        <w:t>прос</w:t>
      </w:r>
      <w:proofErr w:type="spellEnd"/>
      <w:proofErr w:type="gramEnd"/>
      <w:r w:rsidRPr="00A33961">
        <w:rPr>
          <w:w w:val="105"/>
          <w:sz w:val="16"/>
          <w:szCs w:val="16"/>
        </w:rPr>
        <w:t>, находить пути определения достоверности полученной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информации на основе имеющихся знаний и дополнительных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источников;</w:t>
      </w:r>
    </w:p>
    <w:p w:rsidR="00A33961" w:rsidRPr="00A33961" w:rsidRDefault="00A33961" w:rsidP="00A33961">
      <w:pPr>
        <w:pStyle w:val="a5"/>
        <w:spacing w:before="2" w:line="247" w:lineRule="auto"/>
        <w:ind w:hanging="227"/>
        <w:rPr>
          <w:sz w:val="16"/>
          <w:szCs w:val="16"/>
        </w:rPr>
      </w:pPr>
      <w:r w:rsidRPr="00A33961">
        <w:rPr>
          <w:w w:val="110"/>
          <w:sz w:val="16"/>
          <w:szCs w:val="16"/>
        </w:rPr>
        <w:t xml:space="preserve">—использовать при выполнении учебных заданий </w:t>
      </w:r>
      <w:proofErr w:type="spellStart"/>
      <w:r w:rsidRPr="00A33961">
        <w:rPr>
          <w:w w:val="110"/>
          <w:sz w:val="16"/>
          <w:szCs w:val="16"/>
        </w:rPr>
        <w:t>научно­популярную</w:t>
      </w:r>
      <w:proofErr w:type="spellEnd"/>
      <w:r w:rsidRPr="00A33961">
        <w:rPr>
          <w:w w:val="110"/>
          <w:sz w:val="16"/>
          <w:szCs w:val="16"/>
        </w:rPr>
        <w:t xml:space="preserve"> литературу физического содержания, справочные</w:t>
      </w:r>
      <w:r w:rsidRPr="00A33961">
        <w:rPr>
          <w:spacing w:val="-46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материалы,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ресурсы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сети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Интернет;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владеть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приёмами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конспектирования текста, преобразования информации из</w:t>
      </w:r>
      <w:r w:rsidRPr="00A33961">
        <w:rPr>
          <w:spacing w:val="1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одной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знаковой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системы</w:t>
      </w:r>
      <w:r w:rsidRPr="00A33961">
        <w:rPr>
          <w:spacing w:val="-2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в</w:t>
      </w:r>
      <w:r w:rsidRPr="00A33961">
        <w:rPr>
          <w:spacing w:val="-3"/>
          <w:w w:val="110"/>
          <w:sz w:val="16"/>
          <w:szCs w:val="16"/>
        </w:rPr>
        <w:t xml:space="preserve"> </w:t>
      </w:r>
      <w:r w:rsidRPr="00A33961">
        <w:rPr>
          <w:w w:val="110"/>
          <w:sz w:val="16"/>
          <w:szCs w:val="16"/>
        </w:rPr>
        <w:t>другую;</w:t>
      </w:r>
    </w:p>
    <w:p w:rsidR="00A33961" w:rsidRPr="00A33961" w:rsidRDefault="00A33961" w:rsidP="00A33961">
      <w:pPr>
        <w:pStyle w:val="a5"/>
        <w:spacing w:before="3" w:line="247" w:lineRule="auto"/>
        <w:ind w:hanging="227"/>
        <w:rPr>
          <w:w w:val="105"/>
          <w:sz w:val="16"/>
          <w:szCs w:val="16"/>
        </w:rPr>
      </w:pPr>
      <w:r w:rsidRPr="00A33961">
        <w:rPr>
          <w:w w:val="105"/>
          <w:sz w:val="16"/>
          <w:szCs w:val="16"/>
        </w:rPr>
        <w:t>—создавать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собственные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письменные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устные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сообщения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на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основе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информации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из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нескольких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источников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физического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содержания,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публично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представлять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результаты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проектной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 xml:space="preserve">или исследовательской деятельности; при этом грамотно </w:t>
      </w:r>
      <w:proofErr w:type="spellStart"/>
      <w:proofErr w:type="gramStart"/>
      <w:r w:rsidRPr="00A33961">
        <w:rPr>
          <w:w w:val="105"/>
          <w:sz w:val="16"/>
          <w:szCs w:val="16"/>
        </w:rPr>
        <w:t>ис</w:t>
      </w:r>
      <w:proofErr w:type="spellEnd"/>
      <w:r w:rsidRPr="00A33961">
        <w:rPr>
          <w:w w:val="105"/>
          <w:sz w:val="16"/>
          <w:szCs w:val="16"/>
        </w:rPr>
        <w:t>­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пользовать</w:t>
      </w:r>
      <w:proofErr w:type="gramEnd"/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lastRenderedPageBreak/>
        <w:t>изученный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понятийный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аппарат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изучаемого</w:t>
      </w:r>
      <w:r w:rsidRPr="00A33961">
        <w:rPr>
          <w:spacing w:val="1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раз</w:t>
      </w:r>
      <w:r w:rsidRPr="00A33961">
        <w:rPr>
          <w:spacing w:val="-4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дела физики и сопровождать выступление презентацией</w:t>
      </w:r>
      <w:r w:rsidRPr="00A33961">
        <w:rPr>
          <w:spacing w:val="-4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</w:t>
      </w:r>
      <w:r w:rsidRPr="00A33961">
        <w:rPr>
          <w:spacing w:val="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учётом</w:t>
      </w:r>
      <w:r w:rsidRPr="00A33961">
        <w:rPr>
          <w:spacing w:val="3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особенностей</w:t>
      </w:r>
      <w:r w:rsidRPr="00A33961">
        <w:rPr>
          <w:spacing w:val="3"/>
          <w:w w:val="105"/>
          <w:sz w:val="16"/>
          <w:szCs w:val="16"/>
        </w:rPr>
        <w:t xml:space="preserve"> а</w:t>
      </w:r>
      <w:r w:rsidRPr="00A33961">
        <w:rPr>
          <w:w w:val="105"/>
          <w:sz w:val="16"/>
          <w:szCs w:val="16"/>
        </w:rPr>
        <w:t>удитории</w:t>
      </w:r>
      <w:r w:rsidRPr="00A33961">
        <w:rPr>
          <w:spacing w:val="4"/>
          <w:w w:val="105"/>
          <w:sz w:val="16"/>
          <w:szCs w:val="16"/>
        </w:rPr>
        <w:t xml:space="preserve"> </w:t>
      </w:r>
      <w:r w:rsidRPr="00A33961">
        <w:rPr>
          <w:w w:val="105"/>
          <w:sz w:val="16"/>
          <w:szCs w:val="16"/>
        </w:rPr>
        <w:t>сверстников.</w:t>
      </w:r>
    </w:p>
    <w:p w:rsidR="00A33961" w:rsidRPr="00A33961" w:rsidRDefault="00A33961" w:rsidP="00A33961">
      <w:pPr>
        <w:pStyle w:val="a5"/>
        <w:spacing w:before="3" w:line="247" w:lineRule="auto"/>
        <w:ind w:hanging="227"/>
        <w:rPr>
          <w:sz w:val="16"/>
          <w:szCs w:val="16"/>
        </w:rPr>
      </w:pPr>
    </w:p>
    <w:p w:rsidR="00A33961" w:rsidRPr="00A33961" w:rsidRDefault="00A33961" w:rsidP="00A33961">
      <w:pPr>
        <w:pStyle w:val="a5"/>
        <w:spacing w:before="3" w:line="247" w:lineRule="auto"/>
        <w:ind w:hanging="227"/>
        <w:rPr>
          <w:sz w:val="16"/>
          <w:szCs w:val="16"/>
        </w:rPr>
      </w:pPr>
    </w:p>
    <w:p w:rsidR="00A33961" w:rsidRPr="00A33961" w:rsidRDefault="00A33961" w:rsidP="00A33961">
      <w:pPr>
        <w:pStyle w:val="a5"/>
        <w:spacing w:before="3" w:line="247" w:lineRule="auto"/>
        <w:ind w:hanging="227"/>
        <w:rPr>
          <w:sz w:val="16"/>
          <w:szCs w:val="16"/>
        </w:rPr>
      </w:pPr>
    </w:p>
    <w:p w:rsidR="00A33961" w:rsidRPr="00A33961" w:rsidRDefault="00A33961" w:rsidP="00A33961">
      <w:pPr>
        <w:pStyle w:val="a5"/>
        <w:spacing w:before="3" w:line="247" w:lineRule="auto"/>
        <w:ind w:hanging="227"/>
        <w:rPr>
          <w:sz w:val="16"/>
          <w:szCs w:val="16"/>
        </w:rPr>
      </w:pPr>
    </w:p>
    <w:p w:rsidR="00A33961" w:rsidRPr="00A33961" w:rsidRDefault="00A33961" w:rsidP="00A33961">
      <w:pPr>
        <w:pStyle w:val="a5"/>
        <w:spacing w:before="3" w:line="247" w:lineRule="auto"/>
        <w:ind w:hanging="227"/>
        <w:rPr>
          <w:sz w:val="16"/>
          <w:szCs w:val="16"/>
        </w:rPr>
      </w:pPr>
    </w:p>
    <w:p w:rsidR="00A33961" w:rsidRPr="00A33961" w:rsidRDefault="00A33961" w:rsidP="00A33961">
      <w:pPr>
        <w:pStyle w:val="a5"/>
        <w:spacing w:before="3" w:line="247" w:lineRule="auto"/>
        <w:ind w:hanging="227"/>
        <w:rPr>
          <w:sz w:val="16"/>
          <w:szCs w:val="16"/>
        </w:rPr>
      </w:pPr>
    </w:p>
    <w:p w:rsidR="00A33961" w:rsidRPr="00A33961" w:rsidRDefault="00A33961" w:rsidP="00A33961">
      <w:pPr>
        <w:pStyle w:val="1"/>
        <w:spacing w:before="67"/>
        <w:ind w:left="115"/>
        <w:rPr>
          <w:b w:val="0"/>
          <w:sz w:val="16"/>
          <w:szCs w:val="16"/>
        </w:rPr>
      </w:pPr>
      <w:bookmarkStart w:id="11" w:name="_Toc105425974"/>
      <w:r w:rsidRPr="00A33961">
        <w:rPr>
          <w:b w:val="0"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.85pt;margin-top:35.85pt;width:12.6pt;height:11.1pt;z-index:251660288;mso-position-horizontal-relative:page;mso-position-vertical-relative:page" filled="f" stroked="f">
            <v:textbox style="layout-flow:vertical" inset="0,0,0,0">
              <w:txbxContent>
                <w:p w:rsidR="00A33961" w:rsidRDefault="00A33961" w:rsidP="00A3396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Pr="00A33961">
        <w:rPr>
          <w:b w:val="0"/>
          <w:sz w:val="16"/>
          <w:szCs w:val="16"/>
        </w:rPr>
        <w:pict>
          <v:shape id="_x0000_s1027" type="#_x0000_t202" style="position:absolute;left:0;text-align:left;margin-left:33.95pt;margin-top:237.3pt;width:12.5pt;height:118.05pt;z-index:251661312;mso-position-horizontal-relative:page;mso-position-vertical-relative:page" filled="f" stroked="f">
            <v:textbox style="layout-flow:vertical" inset="0,0,0,0">
              <w:txbxContent>
                <w:p w:rsidR="00A33961" w:rsidRPr="00A33961" w:rsidRDefault="00A33961" w:rsidP="00A33961"/>
              </w:txbxContent>
            </v:textbox>
            <w10:wrap anchorx="page" anchory="page"/>
          </v:shape>
        </w:pict>
      </w:r>
      <w:r>
        <w:rPr>
          <w:b w:val="0"/>
          <w:w w:val="80"/>
          <w:sz w:val="16"/>
          <w:szCs w:val="16"/>
        </w:rPr>
        <w:t xml:space="preserve">                                                                 </w:t>
      </w:r>
      <w:r w:rsidRPr="00A33961">
        <w:rPr>
          <w:b w:val="0"/>
          <w:w w:val="80"/>
          <w:sz w:val="16"/>
          <w:szCs w:val="16"/>
        </w:rPr>
        <w:t>ТЕМАТИЧЕСКОЕ</w:t>
      </w:r>
      <w:r w:rsidRPr="00A33961">
        <w:rPr>
          <w:b w:val="0"/>
          <w:spacing w:val="57"/>
          <w:sz w:val="16"/>
          <w:szCs w:val="16"/>
        </w:rPr>
        <w:t xml:space="preserve"> </w:t>
      </w:r>
      <w:r w:rsidRPr="00A33961">
        <w:rPr>
          <w:b w:val="0"/>
          <w:w w:val="80"/>
          <w:sz w:val="16"/>
          <w:szCs w:val="16"/>
        </w:rPr>
        <w:t>ПЛАНИРОВАНИЕ</w:t>
      </w:r>
      <w:bookmarkEnd w:id="11"/>
    </w:p>
    <w:p w:rsidR="00A33961" w:rsidRPr="00A33961" w:rsidRDefault="00A33961" w:rsidP="00A33961">
      <w:pPr>
        <w:pStyle w:val="2"/>
        <w:keepNext w:val="0"/>
        <w:keepLines w:val="0"/>
        <w:numPr>
          <w:ilvl w:val="0"/>
          <w:numId w:val="26"/>
        </w:numPr>
        <w:tabs>
          <w:tab w:val="left" w:pos="310"/>
        </w:tabs>
        <w:spacing w:before="72"/>
        <w:ind w:left="309" w:hanging="197"/>
        <w:rPr>
          <w:rFonts w:ascii="Times New Roman" w:hAnsi="Times New Roman" w:cs="Times New Roman"/>
          <w:b w:val="0"/>
          <w:color w:val="auto"/>
          <w:sz w:val="16"/>
          <w:szCs w:val="16"/>
        </w:rPr>
      </w:pPr>
      <w:bookmarkStart w:id="12" w:name="_Toc105425975"/>
      <w:r>
        <w:rPr>
          <w:rFonts w:ascii="Times New Roman" w:hAnsi="Times New Roman" w:cs="Times New Roman"/>
          <w:b w:val="0"/>
          <w:color w:val="auto"/>
          <w:spacing w:val="-5"/>
          <w:w w:val="90"/>
          <w:sz w:val="16"/>
          <w:szCs w:val="16"/>
        </w:rPr>
        <w:t xml:space="preserve">   </w:t>
      </w:r>
      <w:r w:rsidRPr="00A33961">
        <w:rPr>
          <w:rFonts w:ascii="Times New Roman" w:hAnsi="Times New Roman" w:cs="Times New Roman"/>
          <w:b w:val="0"/>
          <w:color w:val="auto"/>
          <w:spacing w:val="-5"/>
          <w:w w:val="90"/>
          <w:sz w:val="16"/>
          <w:szCs w:val="16"/>
        </w:rPr>
        <w:t>класс</w:t>
      </w:r>
      <w:r w:rsidRPr="00A33961">
        <w:rPr>
          <w:rFonts w:ascii="Times New Roman" w:hAnsi="Times New Roman" w:cs="Times New Roman"/>
          <w:b w:val="0"/>
          <w:color w:val="auto"/>
          <w:w w:val="90"/>
          <w:sz w:val="16"/>
          <w:szCs w:val="16"/>
        </w:rPr>
        <w:t xml:space="preserve"> (68</w:t>
      </w:r>
      <w:r w:rsidRPr="00A33961">
        <w:rPr>
          <w:rFonts w:ascii="Times New Roman" w:hAnsi="Times New Roman" w:cs="Times New Roman"/>
          <w:b w:val="0"/>
          <w:color w:val="auto"/>
          <w:spacing w:val="1"/>
          <w:w w:val="90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w w:val="90"/>
          <w:sz w:val="16"/>
          <w:szCs w:val="16"/>
        </w:rPr>
        <w:t>ч)</w:t>
      </w:r>
      <w:bookmarkEnd w:id="12"/>
    </w:p>
    <w:p w:rsidR="00A33961" w:rsidRPr="00A33961" w:rsidRDefault="00A33961" w:rsidP="00A33961">
      <w:pPr>
        <w:pStyle w:val="a5"/>
        <w:spacing w:before="11"/>
        <w:ind w:left="0"/>
        <w:rPr>
          <w:sz w:val="16"/>
          <w:szCs w:val="16"/>
        </w:rPr>
      </w:pPr>
    </w:p>
    <w:tbl>
      <w:tblPr>
        <w:tblStyle w:val="TableNormal"/>
        <w:tblW w:w="7248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62"/>
        <w:gridCol w:w="1559"/>
        <w:gridCol w:w="1843"/>
        <w:gridCol w:w="1984"/>
      </w:tblGrid>
      <w:tr w:rsidR="00A33961" w:rsidRPr="00A33961" w:rsidTr="00A33961">
        <w:trPr>
          <w:trHeight w:val="1923"/>
        </w:trPr>
        <w:tc>
          <w:tcPr>
            <w:tcW w:w="1862" w:type="dxa"/>
          </w:tcPr>
          <w:p w:rsidR="00A33961" w:rsidRPr="00A33961" w:rsidRDefault="00A33961" w:rsidP="00B13EA8">
            <w:pPr>
              <w:pStyle w:val="TableParagraph"/>
              <w:spacing w:before="75" w:line="228" w:lineRule="auto"/>
              <w:ind w:left="379" w:right="191" w:hanging="170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Тематический</w:t>
            </w:r>
            <w:r w:rsidRPr="00A33961">
              <w:rPr>
                <w:spacing w:val="-37"/>
                <w:sz w:val="16"/>
                <w:szCs w:val="16"/>
              </w:rPr>
              <w:t xml:space="preserve"> </w:t>
            </w:r>
            <w:r w:rsidRPr="00A33961">
              <w:rPr>
                <w:w w:val="105"/>
                <w:sz w:val="16"/>
                <w:szCs w:val="16"/>
              </w:rPr>
              <w:t>блок,</w:t>
            </w:r>
            <w:r w:rsidRPr="00A33961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A33961">
              <w:rPr>
                <w:w w:val="105"/>
                <w:sz w:val="16"/>
                <w:szCs w:val="16"/>
              </w:rPr>
              <w:t>тема</w:t>
            </w:r>
          </w:p>
        </w:tc>
        <w:tc>
          <w:tcPr>
            <w:tcW w:w="1559" w:type="dxa"/>
          </w:tcPr>
          <w:p w:rsidR="00A33961" w:rsidRPr="00A33961" w:rsidRDefault="00A33961" w:rsidP="00B13EA8">
            <w:pPr>
              <w:pStyle w:val="TableParagraph"/>
              <w:spacing w:before="166"/>
              <w:ind w:left="406"/>
              <w:jc w:val="both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Количество</w:t>
            </w:r>
            <w:r w:rsidRPr="00A33961">
              <w:rPr>
                <w:spacing w:val="-57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часов,</w:t>
            </w:r>
          </w:p>
          <w:p w:rsidR="00A33961" w:rsidRPr="00A33961" w:rsidRDefault="00A33961" w:rsidP="00B13EA8">
            <w:pPr>
              <w:pStyle w:val="TableParagraph"/>
              <w:spacing w:before="166"/>
              <w:ind w:left="406"/>
              <w:jc w:val="both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отводимых</w:t>
            </w:r>
          </w:p>
          <w:p w:rsidR="00A33961" w:rsidRPr="00A33961" w:rsidRDefault="00A33961" w:rsidP="00B13EA8">
            <w:pPr>
              <w:pStyle w:val="TableParagraph"/>
              <w:spacing w:before="166"/>
              <w:ind w:left="406"/>
              <w:jc w:val="both"/>
              <w:rPr>
                <w:sz w:val="16"/>
                <w:szCs w:val="16"/>
              </w:rPr>
            </w:pPr>
            <w:r w:rsidRPr="00A33961">
              <w:rPr>
                <w:spacing w:val="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на освоение</w:t>
            </w:r>
          </w:p>
          <w:p w:rsidR="00A33961" w:rsidRPr="00A33961" w:rsidRDefault="00A33961" w:rsidP="00B13EA8">
            <w:pPr>
              <w:pStyle w:val="TableParagraph"/>
              <w:spacing w:before="166"/>
              <w:ind w:left="406"/>
              <w:jc w:val="both"/>
              <w:rPr>
                <w:sz w:val="16"/>
                <w:szCs w:val="16"/>
              </w:rPr>
            </w:pPr>
            <w:r w:rsidRPr="00A33961">
              <w:rPr>
                <w:spacing w:val="-57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темы</w:t>
            </w:r>
          </w:p>
        </w:tc>
        <w:tc>
          <w:tcPr>
            <w:tcW w:w="1843" w:type="dxa"/>
          </w:tcPr>
          <w:p w:rsidR="00A33961" w:rsidRPr="00A33961" w:rsidRDefault="00A33961" w:rsidP="00B13EA8">
            <w:pPr>
              <w:pStyle w:val="TableParagraph"/>
              <w:spacing w:before="166"/>
              <w:ind w:left="406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 xml:space="preserve">Электронные </w:t>
            </w:r>
            <w:r w:rsidRPr="00A33961">
              <w:rPr>
                <w:spacing w:val="-57"/>
                <w:sz w:val="16"/>
                <w:szCs w:val="16"/>
              </w:rPr>
              <w:t xml:space="preserve"> </w:t>
            </w:r>
            <w:proofErr w:type="spellStart"/>
            <w:r w:rsidRPr="00A33961">
              <w:rPr>
                <w:sz w:val="16"/>
                <w:szCs w:val="16"/>
              </w:rPr>
              <w:t>учебн</w:t>
            </w:r>
            <w:proofErr w:type="gramStart"/>
            <w:r w:rsidRPr="00A33961">
              <w:rPr>
                <w:sz w:val="16"/>
                <w:szCs w:val="16"/>
              </w:rPr>
              <w:t>о</w:t>
            </w:r>
            <w:proofErr w:type="spellEnd"/>
            <w:r w:rsidRPr="00A33961">
              <w:rPr>
                <w:sz w:val="16"/>
                <w:szCs w:val="16"/>
              </w:rPr>
              <w:t>-</w:t>
            </w:r>
            <w:proofErr w:type="gramEnd"/>
            <w:r w:rsidRPr="00A33961">
              <w:rPr>
                <w:spacing w:val="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методические</w:t>
            </w:r>
            <w:r w:rsidRPr="00A33961">
              <w:rPr>
                <w:spacing w:val="-57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материалы</w:t>
            </w:r>
          </w:p>
        </w:tc>
        <w:tc>
          <w:tcPr>
            <w:tcW w:w="1984" w:type="dxa"/>
          </w:tcPr>
          <w:p w:rsidR="00A33961" w:rsidRPr="00A33961" w:rsidRDefault="00A33961" w:rsidP="00A33961">
            <w:pPr>
              <w:pStyle w:val="af"/>
              <w:rPr>
                <w:rFonts w:asciiTheme="majorHAnsi" w:hAnsiTheme="majorHAnsi"/>
              </w:rPr>
            </w:pPr>
            <w:r w:rsidRPr="00A33961">
              <w:rPr>
                <w:rFonts w:asciiTheme="majorHAnsi" w:hAnsiTheme="majorHAnsi"/>
              </w:rPr>
              <w:t>Воспитательный</w:t>
            </w:r>
            <w:r w:rsidRPr="00A33961">
              <w:rPr>
                <w:rFonts w:asciiTheme="majorHAnsi" w:hAnsiTheme="majorHAnsi"/>
                <w:spacing w:val="-5"/>
              </w:rPr>
              <w:t xml:space="preserve">  а</w:t>
            </w:r>
            <w:r w:rsidRPr="00A33961">
              <w:rPr>
                <w:rFonts w:asciiTheme="majorHAnsi" w:hAnsiTheme="majorHAnsi"/>
              </w:rPr>
              <w:t>спект</w:t>
            </w:r>
          </w:p>
        </w:tc>
      </w:tr>
      <w:tr w:rsidR="00A33961" w:rsidRPr="00A33961" w:rsidTr="00A33961">
        <w:trPr>
          <w:trHeight w:val="385"/>
        </w:trPr>
        <w:tc>
          <w:tcPr>
            <w:tcW w:w="1862" w:type="dxa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80"/>
              <w:ind w:left="2021" w:right="2011"/>
              <w:rPr>
                <w:sz w:val="16"/>
                <w:szCs w:val="16"/>
              </w:rPr>
            </w:pPr>
          </w:p>
        </w:tc>
        <w:tc>
          <w:tcPr>
            <w:tcW w:w="538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80"/>
              <w:ind w:right="2843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Раздел</w:t>
            </w:r>
            <w:r w:rsidRPr="00A33961">
              <w:rPr>
                <w:spacing w:val="12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1.</w:t>
            </w:r>
            <w:r w:rsidRPr="00A33961">
              <w:rPr>
                <w:spacing w:val="13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Физика</w:t>
            </w:r>
            <w:r w:rsidRPr="00A33961">
              <w:rPr>
                <w:spacing w:val="13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и</w:t>
            </w:r>
            <w:r w:rsidRPr="00A33961">
              <w:rPr>
                <w:spacing w:val="13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её</w:t>
            </w:r>
            <w:r w:rsidRPr="00A33961">
              <w:rPr>
                <w:spacing w:val="13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роль</w:t>
            </w:r>
            <w:r w:rsidRPr="00A33961">
              <w:rPr>
                <w:spacing w:val="12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в</w:t>
            </w:r>
            <w:r w:rsidRPr="00A33961">
              <w:rPr>
                <w:spacing w:val="13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познании</w:t>
            </w:r>
            <w:r w:rsidRPr="00A33961">
              <w:rPr>
                <w:spacing w:val="13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окружающего</w:t>
            </w:r>
            <w:r w:rsidRPr="00A33961">
              <w:rPr>
                <w:spacing w:val="13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мира</w:t>
            </w:r>
            <w:r w:rsidRPr="00A33961">
              <w:rPr>
                <w:spacing w:val="13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(6</w:t>
            </w:r>
            <w:r w:rsidRPr="00A33961">
              <w:rPr>
                <w:spacing w:val="12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ч)</w:t>
            </w:r>
          </w:p>
        </w:tc>
      </w:tr>
      <w:tr w:rsidR="00A33961" w:rsidRPr="00A33961" w:rsidTr="00A33961">
        <w:trPr>
          <w:trHeight w:val="453"/>
        </w:trPr>
        <w:tc>
          <w:tcPr>
            <w:tcW w:w="1862" w:type="dxa"/>
            <w:tcBorders>
              <w:lef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69" w:line="223" w:lineRule="auto"/>
              <w:ind w:right="115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Физика   —</w:t>
            </w:r>
            <w:r w:rsidRPr="00A33961">
              <w:rPr>
                <w:spacing w:val="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наука</w:t>
            </w:r>
            <w:r w:rsidRPr="00A33961">
              <w:rPr>
                <w:spacing w:val="5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о</w:t>
            </w:r>
            <w:r w:rsidRPr="00A33961">
              <w:rPr>
                <w:spacing w:val="6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природе</w:t>
            </w:r>
            <w:r w:rsidRPr="00A33961">
              <w:rPr>
                <w:spacing w:val="-36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</w:tcPr>
          <w:p w:rsidR="00A33961" w:rsidRPr="00A33961" w:rsidRDefault="00A33961" w:rsidP="00B13EA8">
            <w:pPr>
              <w:pStyle w:val="TableParagraph"/>
              <w:spacing w:before="69" w:line="223" w:lineRule="auto"/>
              <w:ind w:right="156"/>
              <w:rPr>
                <w:w w:val="110"/>
                <w:sz w:val="16"/>
                <w:szCs w:val="16"/>
              </w:rPr>
            </w:pPr>
            <w:r w:rsidRPr="00A33961">
              <w:rPr>
                <w:w w:val="110"/>
                <w:sz w:val="16"/>
                <w:szCs w:val="16"/>
              </w:rPr>
              <w:t>2</w:t>
            </w:r>
          </w:p>
        </w:tc>
        <w:tc>
          <w:tcPr>
            <w:tcW w:w="1843" w:type="dxa"/>
          </w:tcPr>
          <w:p w:rsidR="00A33961" w:rsidRPr="00A33961" w:rsidRDefault="00A33961" w:rsidP="00B13EA8">
            <w:pPr>
              <w:pStyle w:val="TableParagraph"/>
              <w:spacing w:before="69" w:line="223" w:lineRule="auto"/>
              <w:ind w:right="156"/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201" w:lineRule="exact"/>
              <w:rPr>
                <w:sz w:val="16"/>
                <w:szCs w:val="16"/>
              </w:rPr>
            </w:pPr>
          </w:p>
        </w:tc>
      </w:tr>
      <w:tr w:rsidR="00A33961" w:rsidRPr="00A33961" w:rsidTr="00A33961">
        <w:trPr>
          <w:trHeight w:val="542"/>
        </w:trPr>
        <w:tc>
          <w:tcPr>
            <w:tcW w:w="1862" w:type="dxa"/>
            <w:tcBorders>
              <w:lef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68" w:line="223" w:lineRule="auto"/>
              <w:ind w:right="233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Физические</w:t>
            </w:r>
            <w:r w:rsidRPr="00A33961">
              <w:rPr>
                <w:spacing w:val="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величины</w:t>
            </w:r>
            <w:r w:rsidRPr="00A33961">
              <w:rPr>
                <w:spacing w:val="-6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</w:tcPr>
          <w:p w:rsidR="00A33961" w:rsidRPr="00A33961" w:rsidRDefault="00A33961" w:rsidP="00B13EA8">
            <w:pPr>
              <w:pStyle w:val="TableParagraph"/>
              <w:spacing w:before="68" w:line="223" w:lineRule="auto"/>
              <w:ind w:right="100"/>
              <w:rPr>
                <w:w w:val="110"/>
                <w:sz w:val="16"/>
                <w:szCs w:val="16"/>
              </w:rPr>
            </w:pPr>
            <w:r w:rsidRPr="00A33961">
              <w:rPr>
                <w:w w:val="11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68" w:line="223" w:lineRule="auto"/>
              <w:ind w:right="100"/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1" w:line="223" w:lineRule="auto"/>
              <w:ind w:right="105"/>
              <w:rPr>
                <w:sz w:val="16"/>
                <w:szCs w:val="16"/>
              </w:rPr>
            </w:pPr>
          </w:p>
        </w:tc>
      </w:tr>
    </w:tbl>
    <w:p w:rsidR="00A33961" w:rsidRPr="00A33961" w:rsidRDefault="00A33961" w:rsidP="00A33961">
      <w:pPr>
        <w:pStyle w:val="a5"/>
        <w:spacing w:before="7"/>
        <w:ind w:left="0"/>
        <w:rPr>
          <w:sz w:val="16"/>
          <w:szCs w:val="16"/>
        </w:rPr>
      </w:pPr>
    </w:p>
    <w:p w:rsidR="00A33961" w:rsidRPr="00A33961" w:rsidRDefault="00A33961" w:rsidP="00A33961">
      <w:pPr>
        <w:pStyle w:val="a5"/>
        <w:spacing w:before="9"/>
        <w:ind w:left="0"/>
        <w:rPr>
          <w:sz w:val="16"/>
          <w:szCs w:val="16"/>
        </w:rPr>
      </w:pPr>
      <w:r w:rsidRPr="00A33961">
        <w:rPr>
          <w:sz w:val="16"/>
          <w:szCs w:val="16"/>
        </w:rPr>
        <w:pict>
          <v:shape id="_x0000_s1028" type="#_x0000_t202" style="position:absolute;margin-left:33.85pt;margin-top:344.7pt;width:12.6pt;height:10pt;z-index:251662336;mso-position-horizontal-relative:page;mso-position-vertical-relative:page" filled="f" stroked="f">
            <v:textbox style="layout-flow:vertical" inset="0,0,0,0">
              <w:txbxContent>
                <w:p w:rsidR="00A33961" w:rsidRDefault="00A33961" w:rsidP="00A3396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7268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98"/>
        <w:gridCol w:w="19"/>
        <w:gridCol w:w="1699"/>
        <w:gridCol w:w="2123"/>
        <w:gridCol w:w="292"/>
        <w:gridCol w:w="1266"/>
        <w:gridCol w:w="171"/>
      </w:tblGrid>
      <w:tr w:rsidR="00A33961" w:rsidRPr="00A33961" w:rsidTr="00B13EA8">
        <w:trPr>
          <w:trHeight w:val="503"/>
        </w:trPr>
        <w:tc>
          <w:tcPr>
            <w:tcW w:w="1698" w:type="dxa"/>
          </w:tcPr>
          <w:p w:rsidR="00A33961" w:rsidRPr="00A33961" w:rsidRDefault="00A33961" w:rsidP="00B13EA8">
            <w:pPr>
              <w:pStyle w:val="TableParagraph"/>
              <w:ind w:left="0"/>
              <w:rPr>
                <w:sz w:val="16"/>
                <w:szCs w:val="16"/>
              </w:rPr>
            </w:pPr>
          </w:p>
        </w:tc>
        <w:tc>
          <w:tcPr>
            <w:tcW w:w="1718" w:type="dxa"/>
            <w:gridSpan w:val="2"/>
          </w:tcPr>
          <w:p w:rsidR="00A33961" w:rsidRPr="00A33961" w:rsidRDefault="00A33961" w:rsidP="00B13EA8">
            <w:pPr>
              <w:pStyle w:val="TableParagraph"/>
              <w:ind w:left="0"/>
              <w:rPr>
                <w:sz w:val="16"/>
                <w:szCs w:val="16"/>
              </w:rPr>
            </w:pPr>
          </w:p>
        </w:tc>
        <w:tc>
          <w:tcPr>
            <w:tcW w:w="2415" w:type="dxa"/>
            <w:gridSpan w:val="2"/>
          </w:tcPr>
          <w:p w:rsidR="00A33961" w:rsidRPr="00A33961" w:rsidRDefault="00A33961" w:rsidP="00B13EA8">
            <w:pPr>
              <w:pStyle w:val="TableParagraph"/>
              <w:ind w:left="0"/>
              <w:rPr>
                <w:sz w:val="16"/>
                <w:szCs w:val="16"/>
              </w:rPr>
            </w:pPr>
          </w:p>
        </w:tc>
        <w:tc>
          <w:tcPr>
            <w:tcW w:w="1437" w:type="dxa"/>
            <w:gridSpan w:val="2"/>
          </w:tcPr>
          <w:p w:rsidR="00A33961" w:rsidRPr="00A33961" w:rsidRDefault="00A33961" w:rsidP="00B13EA8">
            <w:pPr>
              <w:pStyle w:val="TableParagraph"/>
              <w:spacing w:before="53" w:line="225" w:lineRule="auto"/>
              <w:ind w:right="811"/>
              <w:rPr>
                <w:sz w:val="16"/>
                <w:szCs w:val="16"/>
              </w:rPr>
            </w:pPr>
          </w:p>
        </w:tc>
      </w:tr>
      <w:tr w:rsidR="00A33961" w:rsidRPr="00A33961" w:rsidTr="00A33961">
        <w:trPr>
          <w:trHeight w:val="568"/>
        </w:trPr>
        <w:tc>
          <w:tcPr>
            <w:tcW w:w="1698" w:type="dxa"/>
            <w:tcBorders>
              <w:lef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53" w:line="225" w:lineRule="auto"/>
              <w:ind w:right="115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Естественн</w:t>
            </w:r>
            <w:proofErr w:type="gramStart"/>
            <w:r w:rsidRPr="00A33961">
              <w:rPr>
                <w:sz w:val="16"/>
                <w:szCs w:val="16"/>
              </w:rPr>
              <w:t>о-</w:t>
            </w:r>
            <w:proofErr w:type="gramEnd"/>
            <w:r w:rsidRPr="00A33961">
              <w:rPr>
                <w:spacing w:val="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научный</w:t>
            </w:r>
            <w:r w:rsidRPr="00A33961">
              <w:rPr>
                <w:spacing w:val="2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метод</w:t>
            </w:r>
            <w:r w:rsidRPr="00A33961">
              <w:rPr>
                <w:spacing w:val="-36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познания</w:t>
            </w:r>
            <w:r w:rsidRPr="00A33961">
              <w:rPr>
                <w:spacing w:val="5"/>
                <w:sz w:val="16"/>
                <w:szCs w:val="16"/>
              </w:rPr>
              <w:t xml:space="preserve"> </w:t>
            </w:r>
          </w:p>
        </w:tc>
        <w:tc>
          <w:tcPr>
            <w:tcW w:w="1718" w:type="dxa"/>
            <w:gridSpan w:val="2"/>
          </w:tcPr>
          <w:p w:rsidR="00A33961" w:rsidRPr="00A33961" w:rsidRDefault="00A33961" w:rsidP="00B13EA8">
            <w:pPr>
              <w:pStyle w:val="TableParagraph"/>
              <w:spacing w:before="53" w:line="225" w:lineRule="auto"/>
              <w:ind w:right="98"/>
              <w:rPr>
                <w:w w:val="110"/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2</w:t>
            </w:r>
            <w:r w:rsidRPr="00A33961">
              <w:rPr>
                <w:spacing w:val="6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ч</w:t>
            </w:r>
          </w:p>
        </w:tc>
        <w:tc>
          <w:tcPr>
            <w:tcW w:w="2415" w:type="dxa"/>
            <w:gridSpan w:val="2"/>
          </w:tcPr>
          <w:p w:rsidR="00A33961" w:rsidRPr="00A33961" w:rsidRDefault="00A33961" w:rsidP="00B13EA8">
            <w:pPr>
              <w:pStyle w:val="TableParagraph"/>
              <w:spacing w:before="53" w:line="225" w:lineRule="auto"/>
              <w:ind w:right="98"/>
              <w:rPr>
                <w:sz w:val="16"/>
                <w:szCs w:val="16"/>
              </w:rPr>
            </w:pPr>
          </w:p>
        </w:tc>
        <w:tc>
          <w:tcPr>
            <w:tcW w:w="1437" w:type="dxa"/>
            <w:gridSpan w:val="2"/>
            <w:tcBorders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225" w:lineRule="auto"/>
              <w:ind w:right="457"/>
              <w:rPr>
                <w:sz w:val="16"/>
                <w:szCs w:val="16"/>
              </w:rPr>
            </w:pPr>
          </w:p>
        </w:tc>
      </w:tr>
      <w:tr w:rsidR="00A33961" w:rsidRPr="00A33961" w:rsidTr="00B13EA8">
        <w:trPr>
          <w:gridAfter w:val="1"/>
          <w:wAfter w:w="171" w:type="dxa"/>
          <w:trHeight w:val="300"/>
        </w:trPr>
        <w:tc>
          <w:tcPr>
            <w:tcW w:w="171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40"/>
              <w:ind w:left="2020" w:right="2011"/>
              <w:jc w:val="center"/>
              <w:rPr>
                <w:sz w:val="16"/>
                <w:szCs w:val="16"/>
              </w:rPr>
            </w:pPr>
          </w:p>
        </w:tc>
        <w:tc>
          <w:tcPr>
            <w:tcW w:w="5380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40"/>
              <w:ind w:left="2020" w:right="2011"/>
              <w:jc w:val="center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Раздел</w:t>
            </w:r>
            <w:r w:rsidRPr="00A33961">
              <w:rPr>
                <w:spacing w:val="12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2.</w:t>
            </w:r>
            <w:r w:rsidRPr="00A33961">
              <w:rPr>
                <w:spacing w:val="13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Первоначальные</w:t>
            </w:r>
            <w:r w:rsidRPr="00A33961">
              <w:rPr>
                <w:spacing w:val="13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сведения</w:t>
            </w:r>
            <w:r w:rsidRPr="00A33961">
              <w:rPr>
                <w:spacing w:val="13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о</w:t>
            </w:r>
            <w:r w:rsidRPr="00A33961">
              <w:rPr>
                <w:spacing w:val="13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строении</w:t>
            </w:r>
            <w:r w:rsidRPr="00A33961">
              <w:rPr>
                <w:spacing w:val="12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вещества</w:t>
            </w:r>
            <w:r w:rsidRPr="00A33961">
              <w:rPr>
                <w:spacing w:val="13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(5</w:t>
            </w:r>
            <w:r w:rsidRPr="00A33961">
              <w:rPr>
                <w:spacing w:val="13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ч)</w:t>
            </w:r>
          </w:p>
        </w:tc>
      </w:tr>
      <w:tr w:rsidR="00A33961" w:rsidRPr="00A33961" w:rsidTr="00A33961">
        <w:trPr>
          <w:gridAfter w:val="1"/>
          <w:wAfter w:w="171" w:type="dxa"/>
          <w:trHeight w:val="444"/>
        </w:trPr>
        <w:tc>
          <w:tcPr>
            <w:tcW w:w="1698" w:type="dxa"/>
            <w:tcBorders>
              <w:lef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50" w:line="225" w:lineRule="auto"/>
              <w:ind w:right="298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Строение</w:t>
            </w:r>
            <w:r w:rsidRPr="00A33961">
              <w:rPr>
                <w:spacing w:val="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вещества</w:t>
            </w:r>
            <w:r w:rsidRPr="00A33961">
              <w:rPr>
                <w:spacing w:val="-3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(1</w:t>
            </w:r>
            <w:r w:rsidRPr="00A33961">
              <w:rPr>
                <w:spacing w:val="-3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ч)</w:t>
            </w:r>
          </w:p>
        </w:tc>
        <w:tc>
          <w:tcPr>
            <w:tcW w:w="1718" w:type="dxa"/>
            <w:gridSpan w:val="2"/>
          </w:tcPr>
          <w:p w:rsidR="00A33961" w:rsidRPr="00A33961" w:rsidRDefault="00A33961" w:rsidP="00B13EA8">
            <w:pPr>
              <w:pStyle w:val="TableParagraph"/>
              <w:spacing w:before="50" w:line="225" w:lineRule="auto"/>
              <w:rPr>
                <w:w w:val="110"/>
                <w:sz w:val="16"/>
                <w:szCs w:val="16"/>
              </w:rPr>
            </w:pPr>
            <w:r w:rsidRPr="00A33961">
              <w:rPr>
                <w:w w:val="110"/>
                <w:sz w:val="16"/>
                <w:szCs w:val="16"/>
              </w:rPr>
              <w:t>1</w:t>
            </w:r>
          </w:p>
        </w:tc>
        <w:tc>
          <w:tcPr>
            <w:tcW w:w="2123" w:type="dxa"/>
            <w:tcBorders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50" w:line="225" w:lineRule="auto"/>
              <w:rPr>
                <w:sz w:val="16"/>
                <w:szCs w:val="16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225" w:lineRule="auto"/>
              <w:rPr>
                <w:sz w:val="16"/>
                <w:szCs w:val="16"/>
              </w:rPr>
            </w:pPr>
          </w:p>
        </w:tc>
      </w:tr>
      <w:tr w:rsidR="00A33961" w:rsidRPr="00A33961" w:rsidTr="00B13EA8">
        <w:trPr>
          <w:gridAfter w:val="1"/>
          <w:wAfter w:w="171" w:type="dxa"/>
          <w:trHeight w:val="1488"/>
        </w:trPr>
        <w:tc>
          <w:tcPr>
            <w:tcW w:w="1698" w:type="dxa"/>
            <w:tcBorders>
              <w:left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40" w:line="205" w:lineRule="exact"/>
              <w:rPr>
                <w:sz w:val="16"/>
                <w:szCs w:val="16"/>
              </w:rPr>
            </w:pPr>
            <w:r w:rsidRPr="00A33961">
              <w:rPr>
                <w:w w:val="105"/>
                <w:sz w:val="16"/>
                <w:szCs w:val="16"/>
              </w:rPr>
              <w:t>Движение</w:t>
            </w:r>
          </w:p>
          <w:p w:rsidR="00A33961" w:rsidRPr="00A33961" w:rsidRDefault="00A33961" w:rsidP="00B13EA8">
            <w:pPr>
              <w:pStyle w:val="TableParagraph"/>
              <w:spacing w:before="4" w:line="225" w:lineRule="auto"/>
              <w:ind w:right="298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и</w:t>
            </w:r>
            <w:r w:rsidRPr="00A33961">
              <w:rPr>
                <w:spacing w:val="8"/>
                <w:sz w:val="16"/>
                <w:szCs w:val="16"/>
              </w:rPr>
              <w:t xml:space="preserve"> </w:t>
            </w:r>
            <w:proofErr w:type="spellStart"/>
            <w:r w:rsidRPr="00A33961">
              <w:rPr>
                <w:sz w:val="16"/>
                <w:szCs w:val="16"/>
              </w:rPr>
              <w:t>взаимоде</w:t>
            </w:r>
            <w:proofErr w:type="gramStart"/>
            <w:r w:rsidRPr="00A33961">
              <w:rPr>
                <w:sz w:val="16"/>
                <w:szCs w:val="16"/>
              </w:rPr>
              <w:t>й</w:t>
            </w:r>
            <w:proofErr w:type="spellEnd"/>
            <w:r w:rsidRPr="00A33961">
              <w:rPr>
                <w:sz w:val="16"/>
                <w:szCs w:val="16"/>
              </w:rPr>
              <w:t>-</w:t>
            </w:r>
            <w:proofErr w:type="gramEnd"/>
            <w:r w:rsidRPr="00A33961">
              <w:rPr>
                <w:spacing w:val="1"/>
                <w:sz w:val="16"/>
                <w:szCs w:val="16"/>
              </w:rPr>
              <w:t xml:space="preserve"> </w:t>
            </w:r>
            <w:proofErr w:type="spellStart"/>
            <w:r w:rsidRPr="00A33961">
              <w:rPr>
                <w:sz w:val="16"/>
                <w:szCs w:val="16"/>
              </w:rPr>
              <w:t>ствие</w:t>
            </w:r>
            <w:proofErr w:type="spellEnd"/>
            <w:r w:rsidRPr="00A33961">
              <w:rPr>
                <w:spacing w:val="10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частиц</w:t>
            </w:r>
            <w:r w:rsidRPr="00A33961">
              <w:rPr>
                <w:spacing w:val="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вещества</w:t>
            </w:r>
            <w:r w:rsidRPr="00A33961">
              <w:rPr>
                <w:spacing w:val="-3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(2</w:t>
            </w:r>
            <w:r w:rsidRPr="00A33961">
              <w:rPr>
                <w:spacing w:val="-3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ч)</w:t>
            </w:r>
          </w:p>
        </w:tc>
        <w:tc>
          <w:tcPr>
            <w:tcW w:w="1718" w:type="dxa"/>
            <w:gridSpan w:val="2"/>
            <w:tcBorders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50" w:line="225" w:lineRule="auto"/>
              <w:ind w:right="125"/>
              <w:rPr>
                <w:w w:val="110"/>
                <w:sz w:val="16"/>
                <w:szCs w:val="16"/>
              </w:rPr>
            </w:pPr>
            <w:r w:rsidRPr="00A33961">
              <w:rPr>
                <w:w w:val="110"/>
                <w:sz w:val="16"/>
                <w:szCs w:val="16"/>
              </w:rPr>
              <w:t>2</w:t>
            </w:r>
          </w:p>
        </w:tc>
        <w:tc>
          <w:tcPr>
            <w:tcW w:w="2123" w:type="dxa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225" w:lineRule="auto"/>
              <w:rPr>
                <w:sz w:val="16"/>
                <w:szCs w:val="16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225" w:lineRule="auto"/>
              <w:ind w:right="662"/>
              <w:rPr>
                <w:sz w:val="16"/>
                <w:szCs w:val="16"/>
              </w:rPr>
            </w:pPr>
          </w:p>
        </w:tc>
      </w:tr>
    </w:tbl>
    <w:p w:rsidR="00A33961" w:rsidRPr="00A33961" w:rsidRDefault="00A33961" w:rsidP="00A33961">
      <w:pPr>
        <w:pStyle w:val="a5"/>
        <w:spacing w:before="7"/>
        <w:ind w:left="0"/>
        <w:rPr>
          <w:i/>
          <w:sz w:val="16"/>
          <w:szCs w:val="16"/>
        </w:rPr>
      </w:pPr>
    </w:p>
    <w:tbl>
      <w:tblPr>
        <w:tblStyle w:val="TableNormal"/>
        <w:tblW w:w="7393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1"/>
        <w:gridCol w:w="19"/>
        <w:gridCol w:w="1704"/>
        <w:gridCol w:w="2552"/>
        <w:gridCol w:w="1275"/>
        <w:gridCol w:w="142"/>
      </w:tblGrid>
      <w:tr w:rsidR="00A33961" w:rsidRPr="00A33961" w:rsidTr="00A33961">
        <w:trPr>
          <w:trHeight w:val="835"/>
        </w:trPr>
        <w:tc>
          <w:tcPr>
            <w:tcW w:w="1701" w:type="dxa"/>
            <w:tcBorders>
              <w:lef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79" w:line="228" w:lineRule="auto"/>
              <w:ind w:right="298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Агрегатные</w:t>
            </w:r>
            <w:r w:rsidRPr="00A33961">
              <w:rPr>
                <w:spacing w:val="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состояния</w:t>
            </w:r>
            <w:r w:rsidRPr="00A33961">
              <w:rPr>
                <w:spacing w:val="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вещества</w:t>
            </w:r>
            <w:r w:rsidRPr="00A33961">
              <w:rPr>
                <w:spacing w:val="-3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(2</w:t>
            </w:r>
            <w:r w:rsidRPr="00A33961">
              <w:rPr>
                <w:spacing w:val="-3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ч)</w:t>
            </w:r>
          </w:p>
        </w:tc>
        <w:tc>
          <w:tcPr>
            <w:tcW w:w="1723" w:type="dxa"/>
            <w:gridSpan w:val="2"/>
          </w:tcPr>
          <w:p w:rsidR="00A33961" w:rsidRPr="00A33961" w:rsidRDefault="00A33961" w:rsidP="00B13EA8">
            <w:pPr>
              <w:pStyle w:val="TableParagraph"/>
              <w:spacing w:before="79" w:line="228" w:lineRule="auto"/>
              <w:rPr>
                <w:w w:val="110"/>
                <w:sz w:val="16"/>
                <w:szCs w:val="16"/>
              </w:rPr>
            </w:pPr>
            <w:r w:rsidRPr="00A33961">
              <w:rPr>
                <w:w w:val="110"/>
                <w:sz w:val="16"/>
                <w:szCs w:val="16"/>
              </w:rPr>
              <w:t>2</w:t>
            </w:r>
          </w:p>
        </w:tc>
        <w:tc>
          <w:tcPr>
            <w:tcW w:w="3827" w:type="dxa"/>
            <w:gridSpan w:val="2"/>
          </w:tcPr>
          <w:p w:rsidR="00A33961" w:rsidRPr="00A33961" w:rsidRDefault="00A33961" w:rsidP="00B13EA8">
            <w:pPr>
              <w:pStyle w:val="TableParagraph"/>
              <w:spacing w:before="79" w:line="228" w:lineRule="auto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228" w:lineRule="auto"/>
              <w:ind w:right="257"/>
              <w:rPr>
                <w:sz w:val="16"/>
                <w:szCs w:val="16"/>
              </w:rPr>
            </w:pPr>
          </w:p>
        </w:tc>
      </w:tr>
      <w:tr w:rsidR="00A33961" w:rsidRPr="00A33961" w:rsidTr="00B13EA8">
        <w:trPr>
          <w:trHeight w:val="362"/>
        </w:trPr>
        <w:tc>
          <w:tcPr>
            <w:tcW w:w="172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68"/>
              <w:ind w:left="2021" w:right="2011"/>
              <w:jc w:val="center"/>
              <w:rPr>
                <w:sz w:val="16"/>
                <w:szCs w:val="16"/>
              </w:rPr>
            </w:pPr>
          </w:p>
        </w:tc>
        <w:tc>
          <w:tcPr>
            <w:tcW w:w="5673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68"/>
              <w:ind w:right="3687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Раздел</w:t>
            </w:r>
            <w:r w:rsidRPr="00A33961">
              <w:rPr>
                <w:spacing w:val="10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3.</w:t>
            </w:r>
            <w:r w:rsidRPr="00A33961">
              <w:rPr>
                <w:spacing w:val="1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Движение</w:t>
            </w:r>
            <w:r w:rsidRPr="00A33961">
              <w:rPr>
                <w:spacing w:val="1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и</w:t>
            </w:r>
            <w:r w:rsidRPr="00A33961">
              <w:rPr>
                <w:spacing w:val="1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взаимодействие</w:t>
            </w:r>
            <w:r w:rsidRPr="00A33961">
              <w:rPr>
                <w:spacing w:val="1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тел</w:t>
            </w:r>
            <w:r w:rsidRPr="00A33961">
              <w:rPr>
                <w:spacing w:val="1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(21</w:t>
            </w:r>
            <w:r w:rsidRPr="00A33961">
              <w:rPr>
                <w:spacing w:val="1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ч)</w:t>
            </w:r>
          </w:p>
        </w:tc>
      </w:tr>
      <w:tr w:rsidR="00A33961" w:rsidRPr="00A33961" w:rsidTr="00A33961">
        <w:trPr>
          <w:trHeight w:val="601"/>
        </w:trPr>
        <w:tc>
          <w:tcPr>
            <w:tcW w:w="1701" w:type="dxa"/>
            <w:tcBorders>
              <w:lef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76" w:line="228" w:lineRule="auto"/>
              <w:ind w:right="252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Механическое</w:t>
            </w:r>
            <w:r w:rsidRPr="00A33961">
              <w:rPr>
                <w:spacing w:val="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движение</w:t>
            </w:r>
            <w:r w:rsidRPr="00A33961">
              <w:rPr>
                <w:spacing w:val="-7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(3</w:t>
            </w:r>
            <w:r w:rsidRPr="00A33961">
              <w:rPr>
                <w:spacing w:val="-6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ч)</w:t>
            </w:r>
          </w:p>
        </w:tc>
        <w:tc>
          <w:tcPr>
            <w:tcW w:w="1723" w:type="dxa"/>
            <w:gridSpan w:val="2"/>
          </w:tcPr>
          <w:p w:rsidR="00A33961" w:rsidRPr="00A33961" w:rsidRDefault="00A33961" w:rsidP="00B13EA8">
            <w:pPr>
              <w:pStyle w:val="TableParagraph"/>
              <w:spacing w:before="76" w:line="228" w:lineRule="auto"/>
              <w:rPr>
                <w:w w:val="110"/>
                <w:sz w:val="16"/>
                <w:szCs w:val="16"/>
              </w:rPr>
            </w:pPr>
            <w:r w:rsidRPr="00A33961">
              <w:rPr>
                <w:w w:val="110"/>
                <w:sz w:val="16"/>
                <w:szCs w:val="16"/>
              </w:rPr>
              <w:t>3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228" w:lineRule="auto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201" w:lineRule="exact"/>
              <w:rPr>
                <w:sz w:val="16"/>
                <w:szCs w:val="16"/>
              </w:rPr>
            </w:pPr>
          </w:p>
        </w:tc>
      </w:tr>
      <w:tr w:rsidR="00A33961" w:rsidRPr="00A33961" w:rsidTr="00B13EA8">
        <w:trPr>
          <w:trHeight w:val="962"/>
        </w:trPr>
        <w:tc>
          <w:tcPr>
            <w:tcW w:w="1701" w:type="dxa"/>
            <w:tcBorders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76" w:line="228" w:lineRule="auto"/>
              <w:ind w:right="461"/>
              <w:rPr>
                <w:sz w:val="16"/>
                <w:szCs w:val="16"/>
              </w:rPr>
            </w:pPr>
            <w:r w:rsidRPr="00A33961">
              <w:rPr>
                <w:w w:val="105"/>
                <w:sz w:val="16"/>
                <w:szCs w:val="16"/>
              </w:rPr>
              <w:t>Инерция,</w:t>
            </w:r>
            <w:r w:rsidRPr="00A33961">
              <w:rPr>
                <w:spacing w:val="1"/>
                <w:w w:val="105"/>
                <w:sz w:val="16"/>
                <w:szCs w:val="16"/>
              </w:rPr>
              <w:t xml:space="preserve"> </w:t>
            </w:r>
            <w:r w:rsidRPr="00A33961">
              <w:rPr>
                <w:w w:val="105"/>
                <w:sz w:val="16"/>
                <w:szCs w:val="16"/>
              </w:rPr>
              <w:t>масса, пло</w:t>
            </w:r>
            <w:proofErr w:type="gramStart"/>
            <w:r w:rsidRPr="00A33961">
              <w:rPr>
                <w:w w:val="105"/>
                <w:sz w:val="16"/>
                <w:szCs w:val="16"/>
              </w:rPr>
              <w:t>т-</w:t>
            </w:r>
            <w:proofErr w:type="gramEnd"/>
            <w:r w:rsidRPr="00A33961">
              <w:rPr>
                <w:spacing w:val="-39"/>
                <w:w w:val="105"/>
                <w:sz w:val="16"/>
                <w:szCs w:val="16"/>
              </w:rPr>
              <w:t xml:space="preserve"> </w:t>
            </w:r>
            <w:proofErr w:type="spellStart"/>
            <w:r w:rsidRPr="00A33961">
              <w:rPr>
                <w:w w:val="105"/>
                <w:sz w:val="16"/>
                <w:szCs w:val="16"/>
              </w:rPr>
              <w:t>ность</w:t>
            </w:r>
            <w:proofErr w:type="spellEnd"/>
            <w:r w:rsidRPr="00A33961">
              <w:rPr>
                <w:spacing w:val="-8"/>
                <w:w w:val="105"/>
                <w:sz w:val="16"/>
                <w:szCs w:val="16"/>
              </w:rPr>
              <w:t xml:space="preserve"> </w:t>
            </w:r>
            <w:r w:rsidRPr="00A33961">
              <w:rPr>
                <w:w w:val="105"/>
                <w:sz w:val="16"/>
                <w:szCs w:val="16"/>
              </w:rPr>
              <w:t>(4</w:t>
            </w:r>
            <w:r w:rsidRPr="00A33961">
              <w:rPr>
                <w:spacing w:val="-7"/>
                <w:w w:val="105"/>
                <w:sz w:val="16"/>
                <w:szCs w:val="16"/>
              </w:rPr>
              <w:t xml:space="preserve"> </w:t>
            </w:r>
            <w:r w:rsidRPr="00A33961">
              <w:rPr>
                <w:w w:val="105"/>
                <w:sz w:val="16"/>
                <w:szCs w:val="16"/>
              </w:rPr>
              <w:t>ч)</w:t>
            </w:r>
          </w:p>
        </w:tc>
        <w:tc>
          <w:tcPr>
            <w:tcW w:w="1723" w:type="dxa"/>
            <w:gridSpan w:val="2"/>
            <w:tcBorders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76" w:line="228" w:lineRule="auto"/>
              <w:ind w:right="162"/>
              <w:rPr>
                <w:w w:val="110"/>
                <w:sz w:val="16"/>
                <w:szCs w:val="16"/>
              </w:rPr>
            </w:pPr>
            <w:r w:rsidRPr="00A33961">
              <w:rPr>
                <w:w w:val="110"/>
                <w:sz w:val="16"/>
                <w:szCs w:val="16"/>
              </w:rPr>
              <w:t>4</w:t>
            </w:r>
          </w:p>
        </w:tc>
        <w:tc>
          <w:tcPr>
            <w:tcW w:w="2552" w:type="dxa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76" w:line="228" w:lineRule="auto"/>
              <w:ind w:right="162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76" w:line="228" w:lineRule="auto"/>
              <w:rPr>
                <w:sz w:val="16"/>
                <w:szCs w:val="16"/>
              </w:rPr>
            </w:pPr>
          </w:p>
        </w:tc>
      </w:tr>
      <w:tr w:rsidR="00A33961" w:rsidRPr="00A33961" w:rsidTr="00B13EA8">
        <w:trPr>
          <w:trHeight w:val="553"/>
        </w:trPr>
        <w:tc>
          <w:tcPr>
            <w:tcW w:w="1701" w:type="dxa"/>
            <w:tcBorders>
              <w:left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65" w:line="228" w:lineRule="auto"/>
              <w:ind w:right="115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  <w:lang w:eastAsia="en-US"/>
              </w:rPr>
              <w:pict>
                <v:shape id="_x0000_s1029" type="#_x0000_t202" style="position:absolute;left:0;text-align:left;margin-left:33.95pt;margin-top:35.85pt;width:12.5pt;height:84pt;z-index:251663360;mso-position-horizontal-relative:page;mso-position-vertical-relative:page" filled="f" stroked="f">
                  <v:textbox style="layout-flow:vertical" inset="0,0,0,0">
                    <w:txbxContent>
                      <w:p w:rsidR="00A33961" w:rsidRPr="0030276C" w:rsidRDefault="00A33961" w:rsidP="00A33961"/>
                    </w:txbxContent>
                  </v:textbox>
                  <w10:wrap anchorx="page" anchory="page"/>
                </v:shape>
              </w:pict>
            </w:r>
            <w:r w:rsidRPr="00A33961">
              <w:rPr>
                <w:sz w:val="16"/>
                <w:szCs w:val="16"/>
                <w:lang w:eastAsia="en-US"/>
              </w:rPr>
              <w:pict>
                <v:shape id="_x0000_s1030" type="#_x0000_t202" style="position:absolute;left:0;text-align:left;margin-left:33.85pt;margin-top:344.15pt;width:12.6pt;height:11.1pt;z-index:251664384;mso-position-horizontal-relative:page;mso-position-vertical-relative:page" filled="f" stroked="f">
                  <v:textbox style="layout-flow:vertical" inset="0,0,0,0">
                    <w:txbxContent>
                      <w:p w:rsidR="00A33961" w:rsidRPr="0030276C" w:rsidRDefault="00A33961" w:rsidP="00A33961"/>
                    </w:txbxContent>
                  </v:textbox>
                  <w10:wrap anchorx="page" anchory="page"/>
                </v:shape>
              </w:pict>
            </w:r>
            <w:r w:rsidRPr="00A33961">
              <w:rPr>
                <w:sz w:val="16"/>
                <w:szCs w:val="16"/>
              </w:rPr>
              <w:t>Сила.</w:t>
            </w:r>
            <w:r w:rsidRPr="00A33961">
              <w:rPr>
                <w:spacing w:val="22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Виды</w:t>
            </w:r>
            <w:r w:rsidRPr="00A33961">
              <w:rPr>
                <w:spacing w:val="22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сил</w:t>
            </w:r>
            <w:r w:rsidRPr="00A33961">
              <w:rPr>
                <w:spacing w:val="-37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(14</w:t>
            </w:r>
            <w:r w:rsidRPr="00A33961">
              <w:rPr>
                <w:spacing w:val="2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ч)</w:t>
            </w:r>
          </w:p>
        </w:tc>
        <w:tc>
          <w:tcPr>
            <w:tcW w:w="1723" w:type="dxa"/>
            <w:gridSpan w:val="2"/>
            <w:tcBorders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65" w:line="228" w:lineRule="auto"/>
              <w:ind w:right="86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14</w:t>
            </w:r>
          </w:p>
        </w:tc>
        <w:tc>
          <w:tcPr>
            <w:tcW w:w="2552" w:type="dxa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200" w:lineRule="exact"/>
              <w:rPr>
                <w:sz w:val="16"/>
                <w:szCs w:val="16"/>
              </w:rPr>
            </w:pPr>
          </w:p>
        </w:tc>
      </w:tr>
    </w:tbl>
    <w:p w:rsidR="00A33961" w:rsidRPr="00A33961" w:rsidRDefault="00A33961" w:rsidP="00A33961">
      <w:pPr>
        <w:spacing w:line="200" w:lineRule="exact"/>
        <w:rPr>
          <w:rFonts w:ascii="Times New Roman" w:hAnsi="Times New Roman" w:cs="Times New Roman"/>
          <w:sz w:val="16"/>
          <w:szCs w:val="16"/>
        </w:rPr>
        <w:sectPr w:rsidR="00A33961" w:rsidRPr="00A33961" w:rsidSect="00BD586D">
          <w:footerReference w:type="default" r:id="rId7"/>
          <w:type w:val="continuous"/>
          <w:pgSz w:w="7830" w:h="12020"/>
          <w:pgMar w:top="1020" w:right="700" w:bottom="620" w:left="280" w:header="0" w:footer="0" w:gutter="0"/>
          <w:cols w:space="720"/>
        </w:sectPr>
      </w:pPr>
    </w:p>
    <w:p w:rsidR="00A33961" w:rsidRPr="00A33961" w:rsidRDefault="00A33961" w:rsidP="00A33961">
      <w:pPr>
        <w:pStyle w:val="a5"/>
        <w:spacing w:before="7"/>
        <w:ind w:left="0"/>
        <w:rPr>
          <w:i/>
          <w:sz w:val="16"/>
          <w:szCs w:val="16"/>
        </w:rPr>
      </w:pPr>
    </w:p>
    <w:tbl>
      <w:tblPr>
        <w:tblStyle w:val="TableNormal"/>
        <w:tblW w:w="10144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99"/>
        <w:gridCol w:w="590"/>
        <w:gridCol w:w="3262"/>
        <w:gridCol w:w="1130"/>
        <w:gridCol w:w="570"/>
        <w:gridCol w:w="2893"/>
      </w:tblGrid>
      <w:tr w:rsidR="00A33961" w:rsidRPr="00A33961" w:rsidTr="00B13EA8">
        <w:trPr>
          <w:gridAfter w:val="1"/>
          <w:wAfter w:w="2893" w:type="dxa"/>
          <w:trHeight w:val="368"/>
        </w:trPr>
        <w:tc>
          <w:tcPr>
            <w:tcW w:w="7251" w:type="dxa"/>
            <w:gridSpan w:val="5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74"/>
              <w:ind w:left="2020" w:right="2011"/>
              <w:jc w:val="center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Раздел</w:t>
            </w:r>
            <w:r w:rsidRPr="00A33961">
              <w:rPr>
                <w:spacing w:val="1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4.</w:t>
            </w:r>
            <w:r w:rsidRPr="00A33961">
              <w:rPr>
                <w:spacing w:val="11"/>
                <w:sz w:val="16"/>
                <w:szCs w:val="16"/>
              </w:rPr>
              <w:t xml:space="preserve"> Да</w:t>
            </w:r>
            <w:r w:rsidRPr="00A33961">
              <w:rPr>
                <w:sz w:val="16"/>
                <w:szCs w:val="16"/>
              </w:rPr>
              <w:t>вление</w:t>
            </w:r>
            <w:r w:rsidRPr="00A33961">
              <w:rPr>
                <w:spacing w:val="1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твёрдых</w:t>
            </w:r>
            <w:r w:rsidRPr="00A33961">
              <w:rPr>
                <w:spacing w:val="1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тел,</w:t>
            </w:r>
            <w:r w:rsidRPr="00A33961">
              <w:rPr>
                <w:spacing w:val="1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жидкостей</w:t>
            </w:r>
            <w:r w:rsidRPr="00A33961">
              <w:rPr>
                <w:spacing w:val="12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и</w:t>
            </w:r>
            <w:r w:rsidRPr="00A33961">
              <w:rPr>
                <w:spacing w:val="1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газов</w:t>
            </w:r>
            <w:r w:rsidRPr="00A33961">
              <w:rPr>
                <w:spacing w:val="1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(21</w:t>
            </w:r>
            <w:r w:rsidRPr="00A33961">
              <w:rPr>
                <w:spacing w:val="1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ч)</w:t>
            </w:r>
          </w:p>
        </w:tc>
      </w:tr>
      <w:tr w:rsidR="00A33961" w:rsidRPr="00A33961" w:rsidTr="00A33961">
        <w:trPr>
          <w:gridAfter w:val="1"/>
          <w:wAfter w:w="2893" w:type="dxa"/>
          <w:trHeight w:val="1207"/>
        </w:trPr>
        <w:tc>
          <w:tcPr>
            <w:tcW w:w="1699" w:type="dxa"/>
            <w:tcBorders>
              <w:lef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82" w:line="228" w:lineRule="auto"/>
              <w:ind w:right="174"/>
              <w:rPr>
                <w:sz w:val="16"/>
                <w:szCs w:val="16"/>
              </w:rPr>
            </w:pPr>
            <w:r w:rsidRPr="00A33961">
              <w:rPr>
                <w:w w:val="105"/>
                <w:sz w:val="16"/>
                <w:szCs w:val="16"/>
              </w:rPr>
              <w:t>Давление.</w:t>
            </w:r>
            <w:r w:rsidRPr="00A33961">
              <w:rPr>
                <w:spacing w:val="3"/>
                <w:w w:val="105"/>
                <w:sz w:val="16"/>
                <w:szCs w:val="16"/>
              </w:rPr>
              <w:t xml:space="preserve"> </w:t>
            </w:r>
            <w:proofErr w:type="spellStart"/>
            <w:r w:rsidRPr="00A33961">
              <w:rPr>
                <w:w w:val="105"/>
                <w:sz w:val="16"/>
                <w:szCs w:val="16"/>
              </w:rPr>
              <w:t>П</w:t>
            </w:r>
            <w:proofErr w:type="gramStart"/>
            <w:r w:rsidRPr="00A33961">
              <w:rPr>
                <w:w w:val="105"/>
                <w:sz w:val="16"/>
                <w:szCs w:val="16"/>
              </w:rPr>
              <w:t>е</w:t>
            </w:r>
            <w:proofErr w:type="spellEnd"/>
            <w:r w:rsidRPr="00A33961">
              <w:rPr>
                <w:w w:val="105"/>
                <w:sz w:val="16"/>
                <w:szCs w:val="16"/>
              </w:rPr>
              <w:t>-</w:t>
            </w:r>
            <w:proofErr w:type="gramEnd"/>
            <w:r w:rsidRPr="00A33961">
              <w:rPr>
                <w:spacing w:val="1"/>
                <w:w w:val="105"/>
                <w:sz w:val="16"/>
                <w:szCs w:val="16"/>
              </w:rPr>
              <w:t xml:space="preserve"> </w:t>
            </w:r>
            <w:proofErr w:type="spellStart"/>
            <w:r w:rsidRPr="00A33961">
              <w:rPr>
                <w:w w:val="105"/>
                <w:sz w:val="16"/>
                <w:szCs w:val="16"/>
              </w:rPr>
              <w:t>редача</w:t>
            </w:r>
            <w:proofErr w:type="spellEnd"/>
            <w:r w:rsidRPr="00A33961">
              <w:rPr>
                <w:w w:val="105"/>
                <w:sz w:val="16"/>
                <w:szCs w:val="16"/>
              </w:rPr>
              <w:t xml:space="preserve"> </w:t>
            </w:r>
            <w:proofErr w:type="spellStart"/>
            <w:r w:rsidRPr="00A33961">
              <w:rPr>
                <w:w w:val="105"/>
                <w:sz w:val="16"/>
                <w:szCs w:val="16"/>
              </w:rPr>
              <w:t>давле</w:t>
            </w:r>
            <w:proofErr w:type="spellEnd"/>
            <w:r w:rsidRPr="00A33961">
              <w:rPr>
                <w:w w:val="105"/>
                <w:sz w:val="16"/>
                <w:szCs w:val="16"/>
              </w:rPr>
              <w:t>-</w:t>
            </w:r>
            <w:r w:rsidRPr="00A33961">
              <w:rPr>
                <w:spacing w:val="1"/>
                <w:w w:val="105"/>
                <w:sz w:val="16"/>
                <w:szCs w:val="16"/>
              </w:rPr>
              <w:t xml:space="preserve"> </w:t>
            </w:r>
            <w:proofErr w:type="spellStart"/>
            <w:r w:rsidRPr="00A33961">
              <w:rPr>
                <w:spacing w:val="-1"/>
                <w:w w:val="105"/>
                <w:sz w:val="16"/>
                <w:szCs w:val="16"/>
              </w:rPr>
              <w:t>ния</w:t>
            </w:r>
            <w:proofErr w:type="spellEnd"/>
            <w:r w:rsidRPr="00A33961">
              <w:rPr>
                <w:spacing w:val="-1"/>
                <w:w w:val="105"/>
                <w:sz w:val="16"/>
                <w:szCs w:val="16"/>
              </w:rPr>
              <w:t xml:space="preserve"> твёрдыми</w:t>
            </w:r>
            <w:r w:rsidRPr="00A33961">
              <w:rPr>
                <w:w w:val="105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телами,</w:t>
            </w:r>
            <w:r w:rsidRPr="00A33961">
              <w:rPr>
                <w:spacing w:val="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жидко-</w:t>
            </w:r>
            <w:r w:rsidRPr="00A33961">
              <w:rPr>
                <w:spacing w:val="-37"/>
                <w:sz w:val="16"/>
                <w:szCs w:val="16"/>
              </w:rPr>
              <w:t xml:space="preserve"> </w:t>
            </w:r>
            <w:proofErr w:type="spellStart"/>
            <w:r w:rsidRPr="00A33961">
              <w:rPr>
                <w:w w:val="105"/>
                <w:sz w:val="16"/>
                <w:szCs w:val="16"/>
              </w:rPr>
              <w:t>стями</w:t>
            </w:r>
            <w:proofErr w:type="spellEnd"/>
            <w:r w:rsidRPr="00A33961">
              <w:rPr>
                <w:w w:val="105"/>
                <w:sz w:val="16"/>
                <w:szCs w:val="16"/>
              </w:rPr>
              <w:t xml:space="preserve"> и газами</w:t>
            </w:r>
            <w:r w:rsidRPr="00A33961">
              <w:rPr>
                <w:spacing w:val="-39"/>
                <w:w w:val="105"/>
                <w:sz w:val="16"/>
                <w:szCs w:val="16"/>
              </w:rPr>
              <w:t xml:space="preserve"> </w:t>
            </w:r>
            <w:r w:rsidRPr="00A33961">
              <w:rPr>
                <w:w w:val="105"/>
                <w:sz w:val="16"/>
                <w:szCs w:val="16"/>
              </w:rPr>
              <w:t>(3</w:t>
            </w:r>
            <w:r w:rsidRPr="00A33961">
              <w:rPr>
                <w:spacing w:val="-1"/>
                <w:w w:val="105"/>
                <w:sz w:val="16"/>
                <w:szCs w:val="16"/>
              </w:rPr>
              <w:t xml:space="preserve"> </w:t>
            </w:r>
            <w:r w:rsidRPr="00A33961">
              <w:rPr>
                <w:w w:val="105"/>
                <w:sz w:val="16"/>
                <w:szCs w:val="16"/>
              </w:rPr>
              <w:t>ч)</w:t>
            </w:r>
          </w:p>
        </w:tc>
        <w:tc>
          <w:tcPr>
            <w:tcW w:w="590" w:type="dxa"/>
            <w:tcBorders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199" w:lineRule="exact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3</w:t>
            </w:r>
          </w:p>
        </w:tc>
        <w:tc>
          <w:tcPr>
            <w:tcW w:w="3262" w:type="dxa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2" w:line="228" w:lineRule="auto"/>
              <w:ind w:right="819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2" w:line="228" w:lineRule="auto"/>
              <w:ind w:right="819"/>
              <w:rPr>
                <w:sz w:val="16"/>
                <w:szCs w:val="16"/>
              </w:rPr>
            </w:pPr>
          </w:p>
        </w:tc>
      </w:tr>
      <w:tr w:rsidR="00A33961" w:rsidRPr="00A33961" w:rsidTr="00B13EA8">
        <w:trPr>
          <w:gridAfter w:val="1"/>
          <w:wAfter w:w="2893" w:type="dxa"/>
          <w:trHeight w:val="968"/>
        </w:trPr>
        <w:tc>
          <w:tcPr>
            <w:tcW w:w="1699" w:type="dxa"/>
            <w:tcBorders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82" w:line="228" w:lineRule="auto"/>
              <w:ind w:right="261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Давление</w:t>
            </w:r>
            <w:r w:rsidRPr="00A33961">
              <w:rPr>
                <w:spacing w:val="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жидкости</w:t>
            </w:r>
            <w:r w:rsidRPr="00A33961">
              <w:rPr>
                <w:spacing w:val="-4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(5</w:t>
            </w:r>
            <w:r w:rsidRPr="00A33961">
              <w:rPr>
                <w:spacing w:val="-3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ч)</w:t>
            </w:r>
          </w:p>
        </w:tc>
        <w:tc>
          <w:tcPr>
            <w:tcW w:w="590" w:type="dxa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82" w:line="228" w:lineRule="auto"/>
              <w:ind w:right="559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5</w:t>
            </w:r>
          </w:p>
        </w:tc>
        <w:tc>
          <w:tcPr>
            <w:tcW w:w="3262" w:type="dxa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228" w:lineRule="auto"/>
              <w:ind w:right="467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228" w:lineRule="auto"/>
              <w:ind w:right="467"/>
              <w:rPr>
                <w:sz w:val="16"/>
                <w:szCs w:val="16"/>
              </w:rPr>
            </w:pPr>
          </w:p>
        </w:tc>
      </w:tr>
      <w:tr w:rsidR="00A33961" w:rsidRPr="00A33961" w:rsidTr="00A33961">
        <w:trPr>
          <w:gridAfter w:val="1"/>
          <w:wAfter w:w="2893" w:type="dxa"/>
          <w:trHeight w:val="742"/>
        </w:trPr>
        <w:tc>
          <w:tcPr>
            <w:tcW w:w="1699" w:type="dxa"/>
            <w:tcBorders>
              <w:lef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51" w:line="228" w:lineRule="auto"/>
              <w:ind w:right="306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  <w:lang w:eastAsia="en-US"/>
              </w:rPr>
              <w:pict>
                <v:shape id="_x0000_s1031" type="#_x0000_t202" style="position:absolute;left:0;text-align:left;margin-left:33.95pt;margin-top:35.85pt;width:12.5pt;height:84pt;z-index:251665408;mso-position-horizontal-relative:page;mso-position-vertical-relative:page" filled="f" stroked="f">
                  <v:textbox style="layout-flow:vertical" inset="0,0,0,0">
                    <w:txbxContent>
                      <w:p w:rsidR="00A33961" w:rsidRPr="0030276C" w:rsidRDefault="00A33961" w:rsidP="00A33961"/>
                    </w:txbxContent>
                  </v:textbox>
                  <w10:wrap anchorx="page" anchory="page"/>
                </v:shape>
              </w:pict>
            </w:r>
            <w:r w:rsidRPr="00A33961">
              <w:rPr>
                <w:sz w:val="16"/>
                <w:szCs w:val="16"/>
                <w:lang w:eastAsia="en-US"/>
              </w:rPr>
              <w:pict>
                <v:shape id="_x0000_s1032" type="#_x0000_t202" style="position:absolute;left:0;text-align:left;margin-left:33.85pt;margin-top:344.6pt;width:12.6pt;height:10.2pt;z-index:251666432;mso-position-horizontal-relative:page;mso-position-vertical-relative:page" filled="f" stroked="f">
                  <v:textbox style="layout-flow:vertical" inset="0,0,0,0">
                    <w:txbxContent>
                      <w:p w:rsidR="00A33961" w:rsidRPr="0030276C" w:rsidRDefault="00A33961" w:rsidP="00A33961"/>
                    </w:txbxContent>
                  </v:textbox>
                  <w10:wrap anchorx="page" anchory="page"/>
                </v:shape>
              </w:pict>
            </w:r>
            <w:r>
              <w:rPr>
                <w:sz w:val="16"/>
                <w:szCs w:val="16"/>
              </w:rPr>
              <w:t>Атм</w:t>
            </w:r>
            <w:r w:rsidRPr="00A33961">
              <w:rPr>
                <w:sz w:val="16"/>
                <w:szCs w:val="16"/>
              </w:rPr>
              <w:t>осферное</w:t>
            </w:r>
            <w:r w:rsidRPr="00A33961">
              <w:rPr>
                <w:spacing w:val="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давление</w:t>
            </w:r>
            <w:r w:rsidRPr="00A33961">
              <w:rPr>
                <w:spacing w:val="-9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(6</w:t>
            </w:r>
            <w:r w:rsidRPr="00A33961">
              <w:rPr>
                <w:spacing w:val="-9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ч)</w:t>
            </w:r>
          </w:p>
        </w:tc>
        <w:tc>
          <w:tcPr>
            <w:tcW w:w="590" w:type="dxa"/>
          </w:tcPr>
          <w:p w:rsidR="00A33961" w:rsidRPr="00A33961" w:rsidRDefault="00A33961" w:rsidP="00B13EA8">
            <w:pPr>
              <w:pStyle w:val="TableParagraph"/>
              <w:spacing w:line="228" w:lineRule="auto"/>
              <w:ind w:right="139"/>
              <w:jc w:val="both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6</w:t>
            </w:r>
          </w:p>
        </w:tc>
        <w:tc>
          <w:tcPr>
            <w:tcW w:w="3262" w:type="dxa"/>
          </w:tcPr>
          <w:p w:rsidR="00A33961" w:rsidRPr="00A33961" w:rsidRDefault="00A33961" w:rsidP="00B13EA8">
            <w:pPr>
              <w:pStyle w:val="TableParagraph"/>
              <w:spacing w:line="228" w:lineRule="auto"/>
              <w:ind w:right="811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Borders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tabs>
                <w:tab w:val="left" w:pos="3118"/>
              </w:tabs>
              <w:spacing w:line="228" w:lineRule="auto"/>
              <w:ind w:right="3401"/>
              <w:rPr>
                <w:sz w:val="16"/>
                <w:szCs w:val="16"/>
              </w:rPr>
            </w:pPr>
          </w:p>
        </w:tc>
      </w:tr>
      <w:tr w:rsidR="00A33961" w:rsidRPr="00A33961" w:rsidTr="00A33961">
        <w:trPr>
          <w:gridAfter w:val="1"/>
          <w:wAfter w:w="2893" w:type="dxa"/>
          <w:trHeight w:val="695"/>
        </w:trPr>
        <w:tc>
          <w:tcPr>
            <w:tcW w:w="1699" w:type="dxa"/>
            <w:tcBorders>
              <w:left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48" w:line="228" w:lineRule="auto"/>
              <w:ind w:right="93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Действие</w:t>
            </w:r>
            <w:r w:rsidRPr="00A33961">
              <w:rPr>
                <w:spacing w:val="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жидкости</w:t>
            </w:r>
            <w:r w:rsidRPr="00A33961">
              <w:rPr>
                <w:spacing w:val="1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и</w:t>
            </w:r>
            <w:r w:rsidRPr="00A33961">
              <w:rPr>
                <w:spacing w:val="12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газа</w:t>
            </w:r>
            <w:r w:rsidRPr="00A33961">
              <w:rPr>
                <w:spacing w:val="-36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на</w:t>
            </w:r>
            <w:r w:rsidRPr="00A33961">
              <w:rPr>
                <w:spacing w:val="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погружённое</w:t>
            </w:r>
            <w:r w:rsidRPr="00A33961">
              <w:rPr>
                <w:spacing w:val="-37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в</w:t>
            </w:r>
            <w:r w:rsidRPr="00A33961">
              <w:rPr>
                <w:spacing w:val="3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них</w:t>
            </w:r>
            <w:r w:rsidRPr="00A33961">
              <w:rPr>
                <w:spacing w:val="3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тело</w:t>
            </w:r>
            <w:r w:rsidRPr="00A33961">
              <w:rPr>
                <w:spacing w:val="3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(7</w:t>
            </w:r>
            <w:r w:rsidRPr="00A33961">
              <w:rPr>
                <w:spacing w:val="3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ч)</w:t>
            </w:r>
          </w:p>
        </w:tc>
        <w:tc>
          <w:tcPr>
            <w:tcW w:w="590" w:type="dxa"/>
            <w:tcBorders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48" w:line="228" w:lineRule="auto"/>
              <w:ind w:right="95"/>
              <w:rPr>
                <w:w w:val="110"/>
                <w:sz w:val="16"/>
                <w:szCs w:val="16"/>
              </w:rPr>
            </w:pPr>
            <w:r w:rsidRPr="00A33961">
              <w:rPr>
                <w:w w:val="110"/>
                <w:sz w:val="16"/>
                <w:szCs w:val="16"/>
              </w:rPr>
              <w:t>7</w:t>
            </w:r>
          </w:p>
        </w:tc>
        <w:tc>
          <w:tcPr>
            <w:tcW w:w="3262" w:type="dxa"/>
            <w:tcBorders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228" w:lineRule="auto"/>
              <w:ind w:right="313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228" w:lineRule="auto"/>
              <w:ind w:right="313"/>
              <w:rPr>
                <w:sz w:val="16"/>
                <w:szCs w:val="16"/>
              </w:rPr>
            </w:pPr>
          </w:p>
        </w:tc>
      </w:tr>
      <w:tr w:rsidR="00A33961" w:rsidRPr="00A33961" w:rsidTr="00B13EA8">
        <w:trPr>
          <w:gridAfter w:val="1"/>
          <w:wAfter w:w="2893" w:type="dxa"/>
          <w:trHeight w:val="373"/>
        </w:trPr>
        <w:tc>
          <w:tcPr>
            <w:tcW w:w="6681" w:type="dxa"/>
            <w:gridSpan w:val="4"/>
          </w:tcPr>
          <w:p w:rsidR="00A33961" w:rsidRPr="00A33961" w:rsidRDefault="00A33961" w:rsidP="00B13EA8">
            <w:pPr>
              <w:pStyle w:val="TableParagraph"/>
              <w:spacing w:before="76"/>
              <w:ind w:left="2021" w:right="2011"/>
              <w:jc w:val="center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  <w:lang w:eastAsia="en-US"/>
              </w:rPr>
              <w:pict>
                <v:shape id="_x0000_s1047" type="#_x0000_t202" style="position:absolute;left:0;text-align:left;margin-left:33.85pt;margin-top:35.85pt;width:12.6pt;height:11.35pt;z-index:251681792;mso-position-horizontal-relative:page;mso-position-vertical-relative:page" filled="f" stroked="f">
                  <v:textbox style="layout-flow:vertical" inset="0,0,0,0">
                    <w:txbxContent>
                      <w:p w:rsidR="00A33961" w:rsidRPr="0030276C" w:rsidRDefault="00A33961" w:rsidP="00A33961"/>
                    </w:txbxContent>
                  </v:textbox>
                  <w10:wrap anchorx="page" anchory="page"/>
                </v:shape>
              </w:pict>
            </w:r>
            <w:r w:rsidRPr="00A33961">
              <w:rPr>
                <w:sz w:val="16"/>
                <w:szCs w:val="16"/>
                <w:lang w:eastAsia="en-US"/>
              </w:rPr>
              <w:pict>
                <v:shape id="_x0000_s1048" type="#_x0000_t202" style="position:absolute;left:0;text-align:left;margin-left:33.95pt;margin-top:237.3pt;width:12.5pt;height:118.05pt;z-index:251682816;mso-position-horizontal-relative:page;mso-position-vertical-relative:page" filled="f" stroked="f">
                  <v:textbox style="layout-flow:vertical" inset="0,0,0,0">
                    <w:txbxContent>
                      <w:p w:rsidR="00A33961" w:rsidRPr="0030276C" w:rsidRDefault="00A33961" w:rsidP="00A33961"/>
                    </w:txbxContent>
                  </v:textbox>
                  <w10:wrap anchorx="page" anchory="page"/>
                </v:shape>
              </w:pict>
            </w:r>
            <w:r w:rsidRPr="00A33961">
              <w:rPr>
                <w:w w:val="105"/>
                <w:sz w:val="16"/>
                <w:szCs w:val="16"/>
              </w:rPr>
              <w:t>Раздел</w:t>
            </w:r>
            <w:r w:rsidRPr="00A33961">
              <w:rPr>
                <w:spacing w:val="-9"/>
                <w:w w:val="105"/>
                <w:sz w:val="16"/>
                <w:szCs w:val="16"/>
              </w:rPr>
              <w:t xml:space="preserve"> </w:t>
            </w:r>
            <w:r w:rsidRPr="00A33961">
              <w:rPr>
                <w:w w:val="105"/>
                <w:sz w:val="16"/>
                <w:szCs w:val="16"/>
              </w:rPr>
              <w:t>5.</w:t>
            </w:r>
            <w:r w:rsidRPr="00A33961">
              <w:rPr>
                <w:spacing w:val="-9"/>
                <w:w w:val="105"/>
                <w:sz w:val="16"/>
                <w:szCs w:val="16"/>
              </w:rPr>
              <w:t xml:space="preserve"> </w:t>
            </w:r>
            <w:r w:rsidRPr="00A33961">
              <w:rPr>
                <w:w w:val="105"/>
                <w:sz w:val="16"/>
                <w:szCs w:val="16"/>
              </w:rPr>
              <w:t>Работа</w:t>
            </w:r>
            <w:r w:rsidRPr="00A33961">
              <w:rPr>
                <w:spacing w:val="-9"/>
                <w:w w:val="105"/>
                <w:sz w:val="16"/>
                <w:szCs w:val="16"/>
              </w:rPr>
              <w:t xml:space="preserve"> </w:t>
            </w:r>
            <w:r w:rsidRPr="00A33961">
              <w:rPr>
                <w:w w:val="105"/>
                <w:sz w:val="16"/>
                <w:szCs w:val="16"/>
              </w:rPr>
              <w:t>и</w:t>
            </w:r>
            <w:r w:rsidRPr="00A33961">
              <w:rPr>
                <w:spacing w:val="-8"/>
                <w:w w:val="105"/>
                <w:sz w:val="16"/>
                <w:szCs w:val="16"/>
              </w:rPr>
              <w:t xml:space="preserve"> </w:t>
            </w:r>
            <w:r w:rsidRPr="00A33961">
              <w:rPr>
                <w:w w:val="105"/>
                <w:sz w:val="16"/>
                <w:szCs w:val="16"/>
              </w:rPr>
              <w:t>мощность.</w:t>
            </w:r>
            <w:r w:rsidRPr="00A33961">
              <w:rPr>
                <w:spacing w:val="-9"/>
                <w:w w:val="105"/>
                <w:sz w:val="16"/>
                <w:szCs w:val="16"/>
              </w:rPr>
              <w:t xml:space="preserve"> </w:t>
            </w:r>
            <w:r w:rsidRPr="00A33961">
              <w:rPr>
                <w:w w:val="105"/>
                <w:sz w:val="16"/>
                <w:szCs w:val="16"/>
              </w:rPr>
              <w:t>Энергия</w:t>
            </w:r>
            <w:r w:rsidRPr="00A33961">
              <w:rPr>
                <w:spacing w:val="-9"/>
                <w:w w:val="105"/>
                <w:sz w:val="16"/>
                <w:szCs w:val="16"/>
              </w:rPr>
              <w:t xml:space="preserve"> </w:t>
            </w:r>
            <w:r w:rsidRPr="00A33961">
              <w:rPr>
                <w:w w:val="105"/>
                <w:sz w:val="16"/>
                <w:szCs w:val="16"/>
              </w:rPr>
              <w:t>(12</w:t>
            </w:r>
            <w:r w:rsidRPr="00A33961">
              <w:rPr>
                <w:spacing w:val="-9"/>
                <w:w w:val="105"/>
                <w:sz w:val="16"/>
                <w:szCs w:val="16"/>
              </w:rPr>
              <w:t xml:space="preserve"> </w:t>
            </w:r>
            <w:r w:rsidRPr="00A33961">
              <w:rPr>
                <w:w w:val="105"/>
                <w:sz w:val="16"/>
                <w:szCs w:val="16"/>
              </w:rPr>
              <w:t>ч)</w:t>
            </w:r>
          </w:p>
        </w:tc>
        <w:tc>
          <w:tcPr>
            <w:tcW w:w="570" w:type="dxa"/>
          </w:tcPr>
          <w:p w:rsidR="00A33961" w:rsidRPr="00A33961" w:rsidRDefault="00A33961" w:rsidP="00B13EA8">
            <w:pPr>
              <w:pStyle w:val="TableParagraph"/>
              <w:spacing w:before="76"/>
              <w:ind w:left="2021" w:right="2011"/>
              <w:jc w:val="center"/>
              <w:rPr>
                <w:sz w:val="16"/>
                <w:szCs w:val="16"/>
              </w:rPr>
            </w:pPr>
          </w:p>
        </w:tc>
      </w:tr>
      <w:tr w:rsidR="00A33961" w:rsidRPr="00A33961" w:rsidTr="00B13EA8">
        <w:trPr>
          <w:gridAfter w:val="1"/>
          <w:wAfter w:w="2893" w:type="dxa"/>
          <w:trHeight w:val="1170"/>
        </w:trPr>
        <w:tc>
          <w:tcPr>
            <w:tcW w:w="1699" w:type="dxa"/>
            <w:tcBorders>
              <w:lef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85" w:line="228" w:lineRule="auto"/>
              <w:ind w:right="115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Работа</w:t>
            </w:r>
            <w:r w:rsidRPr="00A33961">
              <w:rPr>
                <w:spacing w:val="13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и</w:t>
            </w:r>
            <w:r w:rsidRPr="00A33961">
              <w:rPr>
                <w:spacing w:val="13"/>
                <w:sz w:val="16"/>
                <w:szCs w:val="16"/>
              </w:rPr>
              <w:t xml:space="preserve"> </w:t>
            </w:r>
            <w:proofErr w:type="spellStart"/>
            <w:r w:rsidRPr="00A33961">
              <w:rPr>
                <w:sz w:val="16"/>
                <w:szCs w:val="16"/>
              </w:rPr>
              <w:t>мо</w:t>
            </w:r>
            <w:proofErr w:type="gramStart"/>
            <w:r w:rsidRPr="00A33961">
              <w:rPr>
                <w:sz w:val="16"/>
                <w:szCs w:val="16"/>
              </w:rPr>
              <w:t>щ</w:t>
            </w:r>
            <w:proofErr w:type="spellEnd"/>
            <w:r w:rsidRPr="00A33961">
              <w:rPr>
                <w:sz w:val="16"/>
                <w:szCs w:val="16"/>
              </w:rPr>
              <w:t>-</w:t>
            </w:r>
            <w:proofErr w:type="gramEnd"/>
            <w:r w:rsidRPr="00A33961">
              <w:rPr>
                <w:spacing w:val="-36"/>
                <w:sz w:val="16"/>
                <w:szCs w:val="16"/>
              </w:rPr>
              <w:t xml:space="preserve"> </w:t>
            </w:r>
            <w:proofErr w:type="spellStart"/>
            <w:r w:rsidRPr="00A33961">
              <w:rPr>
                <w:sz w:val="16"/>
                <w:szCs w:val="16"/>
              </w:rPr>
              <w:t>ность</w:t>
            </w:r>
            <w:proofErr w:type="spellEnd"/>
            <w:r w:rsidRPr="00A33961">
              <w:rPr>
                <w:spacing w:val="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(3</w:t>
            </w:r>
            <w:r w:rsidRPr="00A33961">
              <w:rPr>
                <w:spacing w:val="2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ч)</w:t>
            </w:r>
          </w:p>
        </w:tc>
        <w:tc>
          <w:tcPr>
            <w:tcW w:w="590" w:type="dxa"/>
          </w:tcPr>
          <w:p w:rsidR="00A33961" w:rsidRPr="00A33961" w:rsidRDefault="00A33961" w:rsidP="00B13EA8">
            <w:pPr>
              <w:pStyle w:val="TableParagraph"/>
              <w:spacing w:before="85" w:line="228" w:lineRule="auto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3</w:t>
            </w:r>
          </w:p>
        </w:tc>
        <w:tc>
          <w:tcPr>
            <w:tcW w:w="4392" w:type="dxa"/>
            <w:gridSpan w:val="2"/>
            <w:tcBorders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228" w:lineRule="auto"/>
              <w:ind w:right="230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228" w:lineRule="auto"/>
              <w:ind w:right="230"/>
              <w:rPr>
                <w:sz w:val="16"/>
                <w:szCs w:val="16"/>
              </w:rPr>
            </w:pPr>
          </w:p>
        </w:tc>
      </w:tr>
      <w:tr w:rsidR="00A33961" w:rsidRPr="00A33961" w:rsidTr="00A33961">
        <w:trPr>
          <w:gridAfter w:val="1"/>
          <w:wAfter w:w="2893" w:type="dxa"/>
          <w:trHeight w:val="654"/>
        </w:trPr>
        <w:tc>
          <w:tcPr>
            <w:tcW w:w="1699" w:type="dxa"/>
            <w:tcBorders>
              <w:lef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83" w:line="228" w:lineRule="auto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Простые</w:t>
            </w:r>
            <w:r w:rsidRPr="00A33961">
              <w:rPr>
                <w:spacing w:val="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механизмы</w:t>
            </w:r>
            <w:r w:rsidRPr="00A33961">
              <w:rPr>
                <w:spacing w:val="9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(5</w:t>
            </w:r>
            <w:r w:rsidRPr="00A33961">
              <w:rPr>
                <w:spacing w:val="8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ч)</w:t>
            </w:r>
          </w:p>
        </w:tc>
        <w:tc>
          <w:tcPr>
            <w:tcW w:w="590" w:type="dxa"/>
            <w:tcBorders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83" w:line="228" w:lineRule="auto"/>
              <w:ind w:right="101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5</w:t>
            </w:r>
          </w:p>
        </w:tc>
        <w:tc>
          <w:tcPr>
            <w:tcW w:w="439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228" w:lineRule="auto"/>
              <w:ind w:right="105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228" w:lineRule="auto"/>
              <w:ind w:right="105"/>
              <w:rPr>
                <w:sz w:val="16"/>
                <w:szCs w:val="16"/>
              </w:rPr>
            </w:pPr>
          </w:p>
        </w:tc>
      </w:tr>
      <w:tr w:rsidR="00A33961" w:rsidRPr="00A33961" w:rsidTr="00B13EA8">
        <w:trPr>
          <w:gridAfter w:val="1"/>
          <w:wAfter w:w="2893" w:type="dxa"/>
          <w:trHeight w:val="768"/>
        </w:trPr>
        <w:tc>
          <w:tcPr>
            <w:tcW w:w="1699" w:type="dxa"/>
            <w:tcBorders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82" w:line="228" w:lineRule="auto"/>
              <w:ind w:right="191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lastRenderedPageBreak/>
              <w:t>Механическая</w:t>
            </w:r>
            <w:r w:rsidRPr="00A33961">
              <w:rPr>
                <w:spacing w:val="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энергия</w:t>
            </w:r>
            <w:r w:rsidRPr="00A33961">
              <w:rPr>
                <w:spacing w:val="2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(4</w:t>
            </w:r>
            <w:r w:rsidRPr="00A33961">
              <w:rPr>
                <w:spacing w:val="2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ч)</w:t>
            </w:r>
          </w:p>
        </w:tc>
        <w:tc>
          <w:tcPr>
            <w:tcW w:w="590" w:type="dxa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82" w:line="228" w:lineRule="auto"/>
              <w:ind w:right="181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4</w:t>
            </w:r>
          </w:p>
        </w:tc>
        <w:tc>
          <w:tcPr>
            <w:tcW w:w="439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82" w:line="228" w:lineRule="auto"/>
              <w:ind w:right="253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82" w:line="228" w:lineRule="auto"/>
              <w:ind w:right="253"/>
              <w:rPr>
                <w:w w:val="105"/>
                <w:sz w:val="16"/>
                <w:szCs w:val="16"/>
              </w:rPr>
            </w:pPr>
          </w:p>
        </w:tc>
      </w:tr>
      <w:tr w:rsidR="00A33961" w:rsidRPr="00A33961" w:rsidTr="00B13EA8">
        <w:trPr>
          <w:trHeight w:val="370"/>
        </w:trPr>
        <w:tc>
          <w:tcPr>
            <w:tcW w:w="10144" w:type="dxa"/>
            <w:gridSpan w:val="6"/>
            <w:tcBorders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76"/>
              <w:ind w:left="2021" w:right="2011"/>
              <w:jc w:val="center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  <w:lang w:eastAsia="en-US"/>
              </w:rPr>
              <w:pict>
                <v:shape id="_x0000_s1033" type="#_x0000_t202" style="position:absolute;left:0;text-align:left;margin-left:33.95pt;margin-top:35.85pt;width:12.5pt;height:84pt;z-index:251667456;mso-position-horizontal-relative:page;mso-position-vertical-relative:page" filled="f" stroked="f">
                  <v:textbox style="layout-flow:vertical" inset="0,0,0,0">
                    <w:txbxContent>
                      <w:p w:rsidR="00A33961" w:rsidRPr="0030276C" w:rsidRDefault="00A33961" w:rsidP="00A33961"/>
                    </w:txbxContent>
                  </v:textbox>
                  <w10:wrap anchorx="page" anchory="page"/>
                </v:shape>
              </w:pict>
            </w:r>
            <w:r w:rsidRPr="00A33961">
              <w:rPr>
                <w:sz w:val="16"/>
                <w:szCs w:val="16"/>
                <w:lang w:eastAsia="en-US"/>
              </w:rPr>
              <w:pict>
                <v:shape id="_x0000_s1034" type="#_x0000_t202" style="position:absolute;left:0;text-align:left;margin-left:33.85pt;margin-top:344.25pt;width:12.6pt;height:10.9pt;z-index:251668480;mso-position-horizontal-relative:page;mso-position-vertical-relative:page" filled="f" stroked="f">
                  <v:textbox style="layout-flow:vertical" inset="0,0,0,0">
                    <w:txbxContent>
                      <w:p w:rsidR="00A33961" w:rsidRPr="0030276C" w:rsidRDefault="00A33961" w:rsidP="00A33961"/>
                    </w:txbxContent>
                  </v:textbox>
                  <w10:wrap anchorx="page" anchory="page"/>
                </v:shape>
              </w:pict>
            </w:r>
            <w:r w:rsidRPr="00A33961">
              <w:rPr>
                <w:sz w:val="16"/>
                <w:szCs w:val="16"/>
              </w:rPr>
              <w:t>резервное</w:t>
            </w:r>
            <w:r w:rsidRPr="00A33961">
              <w:rPr>
                <w:spacing w:val="6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время</w:t>
            </w:r>
            <w:r w:rsidRPr="00A33961">
              <w:rPr>
                <w:spacing w:val="7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(3</w:t>
            </w:r>
            <w:r w:rsidRPr="00A33961">
              <w:rPr>
                <w:spacing w:val="7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ч)</w:t>
            </w:r>
          </w:p>
        </w:tc>
      </w:tr>
    </w:tbl>
    <w:p w:rsidR="00A33961" w:rsidRPr="00A33961" w:rsidRDefault="00A33961" w:rsidP="00A33961">
      <w:pPr>
        <w:pStyle w:val="a5"/>
        <w:ind w:left="0"/>
        <w:rPr>
          <w:i/>
          <w:sz w:val="16"/>
          <w:szCs w:val="16"/>
        </w:rPr>
      </w:pPr>
    </w:p>
    <w:p w:rsidR="00A33961" w:rsidRPr="00A33961" w:rsidRDefault="00A33961" w:rsidP="00A33961">
      <w:pPr>
        <w:pStyle w:val="a5"/>
        <w:spacing w:before="2"/>
        <w:ind w:left="0"/>
        <w:rPr>
          <w:i/>
          <w:sz w:val="16"/>
          <w:szCs w:val="16"/>
        </w:rPr>
      </w:pPr>
    </w:p>
    <w:p w:rsidR="00A33961" w:rsidRPr="00A33961" w:rsidRDefault="00A33961" w:rsidP="00A33961">
      <w:pPr>
        <w:pStyle w:val="2"/>
        <w:keepNext w:val="0"/>
        <w:keepLines w:val="0"/>
        <w:numPr>
          <w:ilvl w:val="0"/>
          <w:numId w:val="26"/>
        </w:numPr>
        <w:tabs>
          <w:tab w:val="left" w:pos="310"/>
        </w:tabs>
        <w:spacing w:before="72"/>
        <w:ind w:left="309" w:hanging="197"/>
        <w:rPr>
          <w:rFonts w:ascii="Times New Roman" w:hAnsi="Times New Roman" w:cs="Times New Roman"/>
          <w:b w:val="0"/>
          <w:color w:val="auto"/>
          <w:spacing w:val="-5"/>
          <w:w w:val="90"/>
          <w:sz w:val="16"/>
          <w:szCs w:val="16"/>
        </w:rPr>
      </w:pPr>
      <w:bookmarkStart w:id="13" w:name="_Toc105425976"/>
      <w:r w:rsidRPr="00A33961">
        <w:rPr>
          <w:rFonts w:ascii="Times New Roman" w:hAnsi="Times New Roman" w:cs="Times New Roman"/>
          <w:b w:val="0"/>
          <w:color w:val="auto"/>
          <w:spacing w:val="-5"/>
          <w:w w:val="90"/>
          <w:sz w:val="16"/>
          <w:szCs w:val="16"/>
        </w:rPr>
        <w:t>класс (68 ч)</w:t>
      </w:r>
      <w:bookmarkEnd w:id="13"/>
    </w:p>
    <w:p w:rsidR="00A33961" w:rsidRPr="00A33961" w:rsidRDefault="00A33961" w:rsidP="00A33961">
      <w:pPr>
        <w:pStyle w:val="a5"/>
        <w:spacing w:before="7"/>
        <w:ind w:left="0"/>
        <w:rPr>
          <w:sz w:val="16"/>
          <w:szCs w:val="16"/>
        </w:rPr>
      </w:pPr>
    </w:p>
    <w:tbl>
      <w:tblPr>
        <w:tblStyle w:val="TableNormal"/>
        <w:tblW w:w="10225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86"/>
        <w:gridCol w:w="1115"/>
        <w:gridCol w:w="1011"/>
        <w:gridCol w:w="1701"/>
        <w:gridCol w:w="5812"/>
      </w:tblGrid>
      <w:tr w:rsidR="00A33961" w:rsidRPr="00A33961" w:rsidTr="00B13EA8">
        <w:trPr>
          <w:trHeight w:val="548"/>
        </w:trPr>
        <w:tc>
          <w:tcPr>
            <w:tcW w:w="1701" w:type="dxa"/>
            <w:gridSpan w:val="2"/>
          </w:tcPr>
          <w:p w:rsidR="00A33961" w:rsidRPr="00A33961" w:rsidRDefault="00A33961" w:rsidP="00B13EA8">
            <w:pPr>
              <w:pStyle w:val="TableParagraph"/>
              <w:spacing w:before="66" w:line="228" w:lineRule="auto"/>
              <w:ind w:left="357" w:right="191" w:hanging="147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Тематический</w:t>
            </w:r>
            <w:r w:rsidRPr="00A33961">
              <w:rPr>
                <w:spacing w:val="-37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блок,</w:t>
            </w:r>
            <w:r w:rsidRPr="00A33961">
              <w:rPr>
                <w:spacing w:val="7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темы</w:t>
            </w:r>
          </w:p>
        </w:tc>
        <w:tc>
          <w:tcPr>
            <w:tcW w:w="1011" w:type="dxa"/>
          </w:tcPr>
          <w:p w:rsidR="00A33961" w:rsidRPr="00A33961" w:rsidRDefault="00A33961" w:rsidP="00B13EA8">
            <w:pPr>
              <w:pStyle w:val="TableParagraph"/>
              <w:spacing w:before="157"/>
              <w:ind w:left="406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A33961" w:rsidRPr="00A33961" w:rsidRDefault="00A33961" w:rsidP="00B13EA8">
            <w:pPr>
              <w:pStyle w:val="TableParagraph"/>
              <w:spacing w:before="157"/>
              <w:ind w:left="406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Основное</w:t>
            </w:r>
            <w:r w:rsidRPr="00A33961">
              <w:rPr>
                <w:spacing w:val="15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содержание</w:t>
            </w:r>
          </w:p>
        </w:tc>
        <w:tc>
          <w:tcPr>
            <w:tcW w:w="5812" w:type="dxa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A33961">
            <w:pPr>
              <w:pStyle w:val="TableParagraph"/>
              <w:tabs>
                <w:tab w:val="left" w:pos="2552"/>
              </w:tabs>
              <w:spacing w:before="65" w:line="228" w:lineRule="auto"/>
              <w:ind w:left="1489" w:right="2977" w:hanging="45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Воспитательный аспект</w:t>
            </w:r>
          </w:p>
        </w:tc>
      </w:tr>
      <w:tr w:rsidR="00A33961" w:rsidRPr="00A33961" w:rsidTr="00B13EA8">
        <w:trPr>
          <w:trHeight w:val="411"/>
        </w:trPr>
        <w:tc>
          <w:tcPr>
            <w:tcW w:w="586" w:type="dxa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106"/>
              <w:ind w:left="2020" w:right="2011"/>
              <w:jc w:val="center"/>
              <w:rPr>
                <w:sz w:val="16"/>
                <w:szCs w:val="16"/>
              </w:rPr>
            </w:pPr>
          </w:p>
        </w:tc>
        <w:tc>
          <w:tcPr>
            <w:tcW w:w="9639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106"/>
              <w:ind w:left="2020" w:right="2011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Раздел</w:t>
            </w:r>
            <w:r w:rsidRPr="00A33961">
              <w:rPr>
                <w:spacing w:val="8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6.</w:t>
            </w:r>
            <w:r w:rsidRPr="00A33961">
              <w:rPr>
                <w:spacing w:val="8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Тепловые</w:t>
            </w:r>
            <w:r w:rsidRPr="00A33961">
              <w:rPr>
                <w:spacing w:val="9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явления</w:t>
            </w:r>
            <w:r w:rsidRPr="00A33961">
              <w:rPr>
                <w:spacing w:val="8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(28</w:t>
            </w:r>
            <w:r w:rsidRPr="00A33961">
              <w:rPr>
                <w:spacing w:val="9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ч)</w:t>
            </w:r>
          </w:p>
        </w:tc>
      </w:tr>
      <w:tr w:rsidR="00A33961" w:rsidRPr="00A33961" w:rsidTr="00B13EA8">
        <w:trPr>
          <w:trHeight w:val="298"/>
        </w:trPr>
        <w:tc>
          <w:tcPr>
            <w:tcW w:w="1701" w:type="dxa"/>
            <w:gridSpan w:val="2"/>
            <w:tcBorders>
              <w:left w:val="single" w:sz="6" w:space="0" w:color="000000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before="85" w:line="193" w:lineRule="exact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Строение</w:t>
            </w:r>
          </w:p>
        </w:tc>
        <w:tc>
          <w:tcPr>
            <w:tcW w:w="1011" w:type="dxa"/>
            <w:tcBorders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before="85" w:line="193" w:lineRule="exact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before="85" w:line="193" w:lineRule="exact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7</w:t>
            </w:r>
          </w:p>
        </w:tc>
        <w:tc>
          <w:tcPr>
            <w:tcW w:w="5812" w:type="dxa"/>
            <w:tcBorders>
              <w:top w:val="single" w:sz="6" w:space="0" w:color="000000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before="85" w:line="193" w:lineRule="exact"/>
              <w:ind w:left="112"/>
              <w:rPr>
                <w:sz w:val="16"/>
                <w:szCs w:val="16"/>
              </w:rPr>
            </w:pPr>
          </w:p>
        </w:tc>
      </w:tr>
      <w:tr w:rsidR="00A33961" w:rsidRPr="00A33961" w:rsidTr="00B13EA8">
        <w:trPr>
          <w:trHeight w:val="199"/>
        </w:trPr>
        <w:tc>
          <w:tcPr>
            <w:tcW w:w="1701" w:type="dxa"/>
            <w:gridSpan w:val="2"/>
            <w:tcBorders>
              <w:top w:val="nil"/>
              <w:left w:val="single" w:sz="6" w:space="0" w:color="000000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и</w:t>
            </w:r>
            <w:r w:rsidRPr="00A33961">
              <w:rPr>
                <w:spacing w:val="13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свойства</w:t>
            </w:r>
          </w:p>
        </w:tc>
        <w:tc>
          <w:tcPr>
            <w:tcW w:w="1011" w:type="dxa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5812" w:type="dxa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ind w:left="112"/>
              <w:rPr>
                <w:sz w:val="16"/>
                <w:szCs w:val="16"/>
              </w:rPr>
            </w:pPr>
          </w:p>
        </w:tc>
      </w:tr>
      <w:tr w:rsidR="00A33961" w:rsidRPr="00A33961" w:rsidTr="00B13EA8">
        <w:trPr>
          <w:trHeight w:val="196"/>
        </w:trPr>
        <w:tc>
          <w:tcPr>
            <w:tcW w:w="1701" w:type="dxa"/>
            <w:gridSpan w:val="2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3" w:lineRule="exact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вещества</w:t>
            </w:r>
            <w:r w:rsidRPr="00A33961">
              <w:rPr>
                <w:spacing w:val="2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(7</w:t>
            </w:r>
            <w:r w:rsidRPr="00A33961">
              <w:rPr>
                <w:spacing w:val="3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ч)</w:t>
            </w:r>
          </w:p>
        </w:tc>
        <w:tc>
          <w:tcPr>
            <w:tcW w:w="1011" w:type="dxa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77" w:lineRule="exact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77" w:lineRule="exact"/>
              <w:rPr>
                <w:sz w:val="16"/>
                <w:szCs w:val="16"/>
              </w:rPr>
            </w:pPr>
          </w:p>
        </w:tc>
        <w:tc>
          <w:tcPr>
            <w:tcW w:w="5812" w:type="dxa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77" w:lineRule="exact"/>
              <w:ind w:left="112"/>
              <w:rPr>
                <w:sz w:val="16"/>
                <w:szCs w:val="16"/>
              </w:rPr>
            </w:pPr>
          </w:p>
        </w:tc>
      </w:tr>
      <w:tr w:rsidR="00A33961" w:rsidRPr="00A33961" w:rsidTr="00B13EA8">
        <w:trPr>
          <w:trHeight w:val="23"/>
        </w:trPr>
        <w:tc>
          <w:tcPr>
            <w:tcW w:w="1701" w:type="dxa"/>
            <w:gridSpan w:val="2"/>
            <w:vMerge/>
            <w:tcBorders>
              <w:top w:val="nil"/>
              <w:left w:val="single" w:sz="6" w:space="0" w:color="000000"/>
              <w:bottom w:val="nil"/>
            </w:tcBorders>
          </w:tcPr>
          <w:p w:rsidR="00A33961" w:rsidRPr="00A33961" w:rsidRDefault="00A33961" w:rsidP="00B13EA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5812" w:type="dxa"/>
            <w:vMerge w:val="restart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ind w:left="112"/>
              <w:rPr>
                <w:sz w:val="16"/>
                <w:szCs w:val="16"/>
              </w:rPr>
            </w:pPr>
          </w:p>
        </w:tc>
      </w:tr>
      <w:tr w:rsidR="00A33961" w:rsidRPr="00A33961" w:rsidTr="00B13EA8">
        <w:trPr>
          <w:trHeight w:val="193"/>
        </w:trPr>
        <w:tc>
          <w:tcPr>
            <w:tcW w:w="1701" w:type="dxa"/>
            <w:gridSpan w:val="2"/>
            <w:tcBorders>
              <w:top w:val="nil"/>
              <w:left w:val="single" w:sz="6" w:space="0" w:color="000000"/>
              <w:bottom w:val="nil"/>
            </w:tcBorders>
          </w:tcPr>
          <w:p w:rsidR="00A33961" w:rsidRPr="00A33961" w:rsidRDefault="00A33961" w:rsidP="00B13EA8">
            <w:pPr>
              <w:pStyle w:val="TableParagraph"/>
              <w:ind w:left="0"/>
              <w:rPr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12" w:type="dxa"/>
            <w:vMerge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3961" w:rsidRPr="00A33961" w:rsidTr="00B13EA8">
        <w:trPr>
          <w:trHeight w:val="199"/>
        </w:trPr>
        <w:tc>
          <w:tcPr>
            <w:tcW w:w="1701" w:type="dxa"/>
            <w:gridSpan w:val="2"/>
            <w:tcBorders>
              <w:top w:val="nil"/>
              <w:left w:val="single" w:sz="6" w:space="0" w:color="000000"/>
              <w:bottom w:val="nil"/>
            </w:tcBorders>
          </w:tcPr>
          <w:p w:rsidR="00A33961" w:rsidRPr="00A33961" w:rsidRDefault="00A33961" w:rsidP="00B13EA8">
            <w:pPr>
              <w:pStyle w:val="TableParagraph"/>
              <w:ind w:left="0"/>
              <w:rPr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5812" w:type="dxa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ind w:left="112"/>
              <w:rPr>
                <w:sz w:val="16"/>
                <w:szCs w:val="16"/>
              </w:rPr>
            </w:pPr>
          </w:p>
        </w:tc>
      </w:tr>
      <w:tr w:rsidR="00A33961" w:rsidRPr="00A33961" w:rsidTr="00B13EA8">
        <w:trPr>
          <w:trHeight w:val="199"/>
        </w:trPr>
        <w:tc>
          <w:tcPr>
            <w:tcW w:w="1701" w:type="dxa"/>
            <w:gridSpan w:val="2"/>
            <w:tcBorders>
              <w:top w:val="nil"/>
              <w:left w:val="single" w:sz="6" w:space="0" w:color="000000"/>
              <w:bottom w:val="nil"/>
            </w:tcBorders>
          </w:tcPr>
          <w:p w:rsidR="00A33961" w:rsidRPr="00A33961" w:rsidRDefault="00A33961" w:rsidP="00B13EA8">
            <w:pPr>
              <w:pStyle w:val="TableParagraph"/>
              <w:ind w:left="0"/>
              <w:rPr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5812" w:type="dxa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ind w:left="112"/>
              <w:rPr>
                <w:sz w:val="16"/>
                <w:szCs w:val="16"/>
              </w:rPr>
            </w:pPr>
          </w:p>
        </w:tc>
      </w:tr>
      <w:tr w:rsidR="00A33961" w:rsidRPr="00A33961" w:rsidTr="00B13EA8">
        <w:trPr>
          <w:trHeight w:val="199"/>
        </w:trPr>
        <w:tc>
          <w:tcPr>
            <w:tcW w:w="1701" w:type="dxa"/>
            <w:gridSpan w:val="2"/>
            <w:tcBorders>
              <w:top w:val="nil"/>
              <w:left w:val="single" w:sz="6" w:space="0" w:color="000000"/>
              <w:bottom w:val="nil"/>
            </w:tcBorders>
          </w:tcPr>
          <w:p w:rsidR="00A33961" w:rsidRPr="00A33961" w:rsidRDefault="00A33961" w:rsidP="00B13EA8">
            <w:pPr>
              <w:pStyle w:val="TableParagraph"/>
              <w:ind w:left="0"/>
              <w:rPr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5812" w:type="dxa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ind w:left="112"/>
              <w:rPr>
                <w:sz w:val="16"/>
                <w:szCs w:val="16"/>
              </w:rPr>
            </w:pPr>
          </w:p>
        </w:tc>
      </w:tr>
      <w:tr w:rsidR="00A33961" w:rsidRPr="00A33961" w:rsidTr="00B13EA8">
        <w:trPr>
          <w:trHeight w:val="199"/>
        </w:trPr>
        <w:tc>
          <w:tcPr>
            <w:tcW w:w="1701" w:type="dxa"/>
            <w:gridSpan w:val="2"/>
            <w:tcBorders>
              <w:top w:val="nil"/>
              <w:left w:val="single" w:sz="6" w:space="0" w:color="000000"/>
              <w:bottom w:val="nil"/>
            </w:tcBorders>
          </w:tcPr>
          <w:p w:rsidR="00A33961" w:rsidRPr="00A33961" w:rsidRDefault="00A33961" w:rsidP="00B13EA8">
            <w:pPr>
              <w:pStyle w:val="TableParagraph"/>
              <w:ind w:left="0"/>
              <w:rPr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5812" w:type="dxa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ind w:left="112"/>
              <w:rPr>
                <w:sz w:val="16"/>
                <w:szCs w:val="16"/>
              </w:rPr>
            </w:pPr>
          </w:p>
        </w:tc>
      </w:tr>
      <w:tr w:rsidR="00A33961" w:rsidRPr="00A33961" w:rsidTr="00B13EA8">
        <w:trPr>
          <w:trHeight w:val="199"/>
        </w:trPr>
        <w:tc>
          <w:tcPr>
            <w:tcW w:w="1701" w:type="dxa"/>
            <w:gridSpan w:val="2"/>
            <w:tcBorders>
              <w:top w:val="nil"/>
              <w:left w:val="single" w:sz="6" w:space="0" w:color="000000"/>
              <w:bottom w:val="nil"/>
            </w:tcBorders>
          </w:tcPr>
          <w:p w:rsidR="00A33961" w:rsidRPr="00A33961" w:rsidRDefault="00A33961" w:rsidP="00B13EA8">
            <w:pPr>
              <w:pStyle w:val="TableParagraph"/>
              <w:ind w:left="0"/>
              <w:rPr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5812" w:type="dxa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ind w:left="112"/>
              <w:rPr>
                <w:sz w:val="16"/>
                <w:szCs w:val="16"/>
              </w:rPr>
            </w:pPr>
          </w:p>
        </w:tc>
      </w:tr>
      <w:tr w:rsidR="00A33961" w:rsidRPr="00A33961" w:rsidTr="00B13EA8">
        <w:trPr>
          <w:trHeight w:val="199"/>
        </w:trPr>
        <w:tc>
          <w:tcPr>
            <w:tcW w:w="1701" w:type="dxa"/>
            <w:gridSpan w:val="2"/>
            <w:tcBorders>
              <w:top w:val="nil"/>
              <w:left w:val="single" w:sz="6" w:space="0" w:color="000000"/>
              <w:bottom w:val="nil"/>
            </w:tcBorders>
          </w:tcPr>
          <w:p w:rsidR="00A33961" w:rsidRPr="00A33961" w:rsidRDefault="00A33961" w:rsidP="00B13EA8">
            <w:pPr>
              <w:pStyle w:val="TableParagraph"/>
              <w:ind w:left="0"/>
              <w:rPr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5812" w:type="dxa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ind w:left="112"/>
              <w:rPr>
                <w:sz w:val="16"/>
                <w:szCs w:val="16"/>
              </w:rPr>
            </w:pPr>
          </w:p>
        </w:tc>
      </w:tr>
      <w:tr w:rsidR="00A33961" w:rsidRPr="00A33961" w:rsidTr="00B13EA8">
        <w:trPr>
          <w:trHeight w:val="199"/>
        </w:trPr>
        <w:tc>
          <w:tcPr>
            <w:tcW w:w="1701" w:type="dxa"/>
            <w:gridSpan w:val="2"/>
            <w:tcBorders>
              <w:top w:val="nil"/>
              <w:left w:val="single" w:sz="6" w:space="0" w:color="000000"/>
              <w:bottom w:val="nil"/>
            </w:tcBorders>
          </w:tcPr>
          <w:p w:rsidR="00A33961" w:rsidRPr="00A33961" w:rsidRDefault="00A33961" w:rsidP="00B13EA8">
            <w:pPr>
              <w:pStyle w:val="TableParagraph"/>
              <w:ind w:left="0"/>
              <w:rPr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5812" w:type="dxa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ind w:left="112"/>
              <w:rPr>
                <w:sz w:val="16"/>
                <w:szCs w:val="16"/>
              </w:rPr>
            </w:pPr>
          </w:p>
        </w:tc>
      </w:tr>
      <w:tr w:rsidR="00A33961" w:rsidRPr="00A33961" w:rsidTr="00A33961">
        <w:trPr>
          <w:trHeight w:val="53"/>
        </w:trPr>
        <w:tc>
          <w:tcPr>
            <w:tcW w:w="1701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ind w:left="0"/>
              <w:rPr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nil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201" w:lineRule="exact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201" w:lineRule="exact"/>
              <w:rPr>
                <w:sz w:val="16"/>
                <w:szCs w:val="16"/>
              </w:rPr>
            </w:pPr>
          </w:p>
        </w:tc>
        <w:tc>
          <w:tcPr>
            <w:tcW w:w="5812" w:type="dxa"/>
            <w:tcBorders>
              <w:top w:val="nil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201" w:lineRule="exact"/>
              <w:ind w:left="112"/>
              <w:rPr>
                <w:sz w:val="16"/>
                <w:szCs w:val="16"/>
              </w:rPr>
            </w:pPr>
          </w:p>
        </w:tc>
      </w:tr>
    </w:tbl>
    <w:p w:rsidR="00A33961" w:rsidRPr="00A33961" w:rsidRDefault="00A33961" w:rsidP="00A33961">
      <w:pPr>
        <w:spacing w:line="201" w:lineRule="exact"/>
        <w:rPr>
          <w:rFonts w:ascii="Times New Roman" w:hAnsi="Times New Roman" w:cs="Times New Roman"/>
          <w:sz w:val="16"/>
          <w:szCs w:val="16"/>
        </w:rPr>
        <w:sectPr w:rsidR="00A33961" w:rsidRPr="00A33961" w:rsidSect="00BD586D">
          <w:footerReference w:type="default" r:id="rId8"/>
          <w:type w:val="continuous"/>
          <w:pgSz w:w="7830" w:h="12020"/>
          <w:pgMar w:top="1020" w:right="700" w:bottom="620" w:left="280" w:header="0" w:footer="0" w:gutter="0"/>
          <w:cols w:space="720"/>
        </w:sectPr>
      </w:pPr>
    </w:p>
    <w:p w:rsidR="00A33961" w:rsidRPr="00A33961" w:rsidRDefault="00A33961" w:rsidP="00A33961">
      <w:pPr>
        <w:pStyle w:val="a5"/>
        <w:spacing w:before="7"/>
        <w:ind w:left="0"/>
        <w:rPr>
          <w:i/>
          <w:sz w:val="16"/>
          <w:szCs w:val="16"/>
        </w:rPr>
      </w:pPr>
    </w:p>
    <w:tbl>
      <w:tblPr>
        <w:tblStyle w:val="TableNormal"/>
        <w:tblW w:w="6988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98"/>
        <w:gridCol w:w="872"/>
        <w:gridCol w:w="1846"/>
        <w:gridCol w:w="2572"/>
      </w:tblGrid>
      <w:tr w:rsidR="00A33961" w:rsidRPr="00A33961" w:rsidTr="00A33961">
        <w:trPr>
          <w:trHeight w:val="600"/>
        </w:trPr>
        <w:tc>
          <w:tcPr>
            <w:tcW w:w="1698" w:type="dxa"/>
            <w:tcBorders>
              <w:left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65" w:line="228" w:lineRule="auto"/>
              <w:ind w:right="115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Тепловые</w:t>
            </w:r>
            <w:r w:rsidRPr="00A33961">
              <w:rPr>
                <w:spacing w:val="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процессы</w:t>
            </w:r>
            <w:r w:rsidRPr="00A33961">
              <w:rPr>
                <w:spacing w:val="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(21</w:t>
            </w:r>
            <w:r w:rsidRPr="00A33961">
              <w:rPr>
                <w:spacing w:val="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ч)</w:t>
            </w:r>
          </w:p>
        </w:tc>
        <w:tc>
          <w:tcPr>
            <w:tcW w:w="872" w:type="dxa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228" w:lineRule="auto"/>
              <w:ind w:right="735"/>
              <w:rPr>
                <w:sz w:val="16"/>
                <w:szCs w:val="16"/>
              </w:rPr>
            </w:pPr>
          </w:p>
          <w:p w:rsidR="00A33961" w:rsidRPr="00A33961" w:rsidRDefault="00A33961" w:rsidP="00B13EA8">
            <w:pPr>
              <w:pStyle w:val="TableParagraph"/>
              <w:spacing w:line="228" w:lineRule="auto"/>
              <w:ind w:right="735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21</w:t>
            </w:r>
          </w:p>
        </w:tc>
        <w:tc>
          <w:tcPr>
            <w:tcW w:w="1846" w:type="dxa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228" w:lineRule="auto"/>
              <w:rPr>
                <w:sz w:val="16"/>
                <w:szCs w:val="16"/>
              </w:rPr>
            </w:pPr>
          </w:p>
        </w:tc>
        <w:tc>
          <w:tcPr>
            <w:tcW w:w="2572" w:type="dxa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228" w:lineRule="auto"/>
              <w:rPr>
                <w:sz w:val="16"/>
                <w:szCs w:val="16"/>
              </w:rPr>
            </w:pPr>
          </w:p>
        </w:tc>
      </w:tr>
      <w:tr w:rsidR="00A33961" w:rsidRPr="00A33961" w:rsidTr="00A33961">
        <w:trPr>
          <w:trHeight w:val="425"/>
        </w:trPr>
        <w:tc>
          <w:tcPr>
            <w:tcW w:w="441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A33961">
            <w:pPr>
              <w:pStyle w:val="af"/>
            </w:pPr>
            <w:r w:rsidRPr="00A33961">
              <w:rPr>
                <w:lang w:eastAsia="en-US"/>
              </w:rPr>
              <w:pict>
                <v:shape id="_x0000_s1049" type="#_x0000_t202" style="position:absolute;margin-left:33.95pt;margin-top:35.85pt;width:12.5pt;height:84pt;z-index:251683840;mso-position-horizontal-relative:page;mso-position-vertical-relative:page" filled="f" stroked="f">
                  <v:textbox style="layout-flow:vertical" inset="0,0,0,0">
                    <w:txbxContent>
                      <w:p w:rsidR="00A33961" w:rsidRPr="0030276C" w:rsidRDefault="00A33961" w:rsidP="00A33961"/>
                    </w:txbxContent>
                  </v:textbox>
                  <w10:wrap anchorx="page" anchory="page"/>
                </v:shape>
              </w:pict>
            </w:r>
            <w:r w:rsidRPr="00A33961">
              <w:rPr>
                <w:lang w:eastAsia="en-US"/>
              </w:rPr>
              <w:pict>
                <v:shape id="_x0000_s1050" type="#_x0000_t202" style="position:absolute;margin-left:33.85pt;margin-top:344pt;width:12.6pt;height:11.35pt;z-index:251684864;mso-position-horizontal-relative:page;mso-position-vertical-relative:page" filled="f" stroked="f">
                  <v:textbox style="layout-flow:vertical" inset="0,0,0,0">
                    <w:txbxContent>
                      <w:p w:rsidR="00A33961" w:rsidRPr="0030276C" w:rsidRDefault="00A33961" w:rsidP="00A33961"/>
                    </w:txbxContent>
                  </v:textbox>
                  <w10:wrap anchorx="page" anchory="page"/>
                </v:shape>
              </w:pict>
            </w:r>
            <w:r w:rsidRPr="00A33961">
              <w:t>Раздел</w:t>
            </w:r>
            <w:r w:rsidRPr="00A33961">
              <w:rPr>
                <w:spacing w:val="13"/>
              </w:rPr>
              <w:t xml:space="preserve"> </w:t>
            </w:r>
            <w:r w:rsidRPr="00A33961">
              <w:t>7.</w:t>
            </w:r>
            <w:r w:rsidRPr="00A33961">
              <w:rPr>
                <w:spacing w:val="13"/>
              </w:rPr>
              <w:t xml:space="preserve"> </w:t>
            </w:r>
            <w:r w:rsidRPr="00A33961">
              <w:t>Электрические</w:t>
            </w:r>
            <w:r w:rsidRPr="00A33961">
              <w:rPr>
                <w:spacing w:val="13"/>
              </w:rPr>
              <w:t xml:space="preserve"> </w:t>
            </w:r>
            <w:r w:rsidRPr="00A33961">
              <w:t>и</w:t>
            </w:r>
            <w:r w:rsidRPr="00A33961">
              <w:rPr>
                <w:spacing w:val="12"/>
              </w:rPr>
              <w:t xml:space="preserve"> </w:t>
            </w:r>
            <w:r w:rsidRPr="00A33961">
              <w:t>магнитные</w:t>
            </w:r>
            <w:r w:rsidRPr="00A33961">
              <w:rPr>
                <w:spacing w:val="13"/>
              </w:rPr>
              <w:t xml:space="preserve"> </w:t>
            </w:r>
            <w:r w:rsidRPr="00A33961">
              <w:t>явления</w:t>
            </w:r>
            <w:r w:rsidRPr="00A33961">
              <w:rPr>
                <w:spacing w:val="13"/>
              </w:rPr>
              <w:t xml:space="preserve"> </w:t>
            </w:r>
            <w:r w:rsidRPr="00A33961">
              <w:t>(37</w:t>
            </w:r>
            <w:r w:rsidRPr="00A33961">
              <w:rPr>
                <w:spacing w:val="13"/>
              </w:rPr>
              <w:t xml:space="preserve"> </w:t>
            </w:r>
            <w:r w:rsidRPr="00A33961">
              <w:t>ч)</w:t>
            </w:r>
          </w:p>
        </w:tc>
        <w:tc>
          <w:tcPr>
            <w:tcW w:w="2572" w:type="dxa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106"/>
              <w:ind w:left="2021" w:right="2011"/>
              <w:jc w:val="center"/>
              <w:rPr>
                <w:sz w:val="16"/>
                <w:szCs w:val="16"/>
              </w:rPr>
            </w:pPr>
          </w:p>
        </w:tc>
      </w:tr>
      <w:tr w:rsidR="00A33961" w:rsidRPr="00A33961" w:rsidTr="00A33961">
        <w:trPr>
          <w:trHeight w:val="1145"/>
        </w:trPr>
        <w:tc>
          <w:tcPr>
            <w:tcW w:w="1698" w:type="dxa"/>
            <w:tcBorders>
              <w:left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115" w:line="228" w:lineRule="auto"/>
              <w:ind w:right="115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Электрические</w:t>
            </w:r>
            <w:r w:rsidRPr="00A33961">
              <w:rPr>
                <w:spacing w:val="-37"/>
                <w:sz w:val="16"/>
                <w:szCs w:val="16"/>
              </w:rPr>
              <w:t xml:space="preserve"> </w:t>
            </w:r>
            <w:r w:rsidRPr="00A33961">
              <w:rPr>
                <w:w w:val="105"/>
                <w:sz w:val="16"/>
                <w:szCs w:val="16"/>
              </w:rPr>
              <w:t>заряды.</w:t>
            </w:r>
            <w:r w:rsidRPr="00A33961">
              <w:rPr>
                <w:spacing w:val="5"/>
                <w:w w:val="105"/>
                <w:sz w:val="16"/>
                <w:szCs w:val="16"/>
              </w:rPr>
              <w:t xml:space="preserve"> </w:t>
            </w:r>
            <w:r w:rsidRPr="00A33961">
              <w:rPr>
                <w:w w:val="105"/>
                <w:sz w:val="16"/>
                <w:szCs w:val="16"/>
              </w:rPr>
              <w:t>Зар</w:t>
            </w:r>
            <w:proofErr w:type="gramStart"/>
            <w:r w:rsidRPr="00A33961">
              <w:rPr>
                <w:w w:val="105"/>
                <w:sz w:val="16"/>
                <w:szCs w:val="16"/>
              </w:rPr>
              <w:t>я-</w:t>
            </w:r>
            <w:proofErr w:type="gramEnd"/>
            <w:r w:rsidRPr="00A33961">
              <w:rPr>
                <w:spacing w:val="1"/>
                <w:w w:val="105"/>
                <w:sz w:val="16"/>
                <w:szCs w:val="16"/>
              </w:rPr>
              <w:t xml:space="preserve"> </w:t>
            </w:r>
            <w:proofErr w:type="spellStart"/>
            <w:r w:rsidRPr="00A33961">
              <w:rPr>
                <w:w w:val="105"/>
                <w:sz w:val="16"/>
                <w:szCs w:val="16"/>
              </w:rPr>
              <w:t>женные</w:t>
            </w:r>
            <w:proofErr w:type="spellEnd"/>
            <w:r w:rsidRPr="00A33961">
              <w:rPr>
                <w:spacing w:val="-5"/>
                <w:w w:val="105"/>
                <w:sz w:val="16"/>
                <w:szCs w:val="16"/>
              </w:rPr>
              <w:t xml:space="preserve"> </w:t>
            </w:r>
            <w:r w:rsidRPr="00A33961">
              <w:rPr>
                <w:w w:val="105"/>
                <w:sz w:val="16"/>
                <w:szCs w:val="16"/>
              </w:rPr>
              <w:t>тела</w:t>
            </w:r>
          </w:p>
          <w:p w:rsidR="00A33961" w:rsidRPr="00A33961" w:rsidRDefault="00A33961" w:rsidP="00B13EA8">
            <w:pPr>
              <w:pStyle w:val="TableParagraph"/>
              <w:spacing w:line="228" w:lineRule="auto"/>
              <w:ind w:right="115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и</w:t>
            </w:r>
            <w:r w:rsidRPr="00A33961">
              <w:rPr>
                <w:spacing w:val="1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их</w:t>
            </w:r>
            <w:r w:rsidRPr="00A33961">
              <w:rPr>
                <w:spacing w:val="11"/>
                <w:sz w:val="16"/>
                <w:szCs w:val="16"/>
              </w:rPr>
              <w:t xml:space="preserve"> </w:t>
            </w:r>
            <w:proofErr w:type="spellStart"/>
            <w:r w:rsidRPr="00A33961">
              <w:rPr>
                <w:sz w:val="16"/>
                <w:szCs w:val="16"/>
              </w:rPr>
              <w:t>взаимоде</w:t>
            </w:r>
            <w:proofErr w:type="gramStart"/>
            <w:r w:rsidRPr="00A33961">
              <w:rPr>
                <w:sz w:val="16"/>
                <w:szCs w:val="16"/>
              </w:rPr>
              <w:t>й</w:t>
            </w:r>
            <w:proofErr w:type="spellEnd"/>
            <w:r w:rsidRPr="00A33961">
              <w:rPr>
                <w:sz w:val="16"/>
                <w:szCs w:val="16"/>
              </w:rPr>
              <w:t>-</w:t>
            </w:r>
            <w:proofErr w:type="gramEnd"/>
            <w:r w:rsidRPr="00A33961">
              <w:rPr>
                <w:spacing w:val="-37"/>
                <w:sz w:val="16"/>
                <w:szCs w:val="16"/>
              </w:rPr>
              <w:t xml:space="preserve"> </w:t>
            </w:r>
            <w:proofErr w:type="spellStart"/>
            <w:r w:rsidRPr="00A33961">
              <w:rPr>
                <w:sz w:val="16"/>
                <w:szCs w:val="16"/>
              </w:rPr>
              <w:t>ствие</w:t>
            </w:r>
            <w:proofErr w:type="spellEnd"/>
            <w:r w:rsidRPr="00A33961">
              <w:rPr>
                <w:spacing w:val="2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(7</w:t>
            </w:r>
            <w:r w:rsidRPr="00A33961">
              <w:rPr>
                <w:spacing w:val="2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ч)</w:t>
            </w:r>
          </w:p>
        </w:tc>
        <w:tc>
          <w:tcPr>
            <w:tcW w:w="872" w:type="dxa"/>
            <w:tcBorders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228" w:lineRule="auto"/>
              <w:ind w:right="399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7</w:t>
            </w:r>
          </w:p>
        </w:tc>
        <w:tc>
          <w:tcPr>
            <w:tcW w:w="1846" w:type="dxa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228" w:lineRule="auto"/>
              <w:ind w:right="311"/>
              <w:rPr>
                <w:sz w:val="16"/>
                <w:szCs w:val="16"/>
              </w:rPr>
            </w:pPr>
          </w:p>
        </w:tc>
        <w:tc>
          <w:tcPr>
            <w:tcW w:w="2572" w:type="dxa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228" w:lineRule="auto"/>
              <w:ind w:right="311"/>
              <w:rPr>
                <w:sz w:val="16"/>
                <w:szCs w:val="16"/>
              </w:rPr>
            </w:pPr>
          </w:p>
        </w:tc>
      </w:tr>
      <w:tr w:rsidR="00A33961" w:rsidRPr="00A33961" w:rsidTr="00A33961">
        <w:trPr>
          <w:trHeight w:val="945"/>
        </w:trPr>
        <w:tc>
          <w:tcPr>
            <w:tcW w:w="16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117" w:line="228" w:lineRule="auto"/>
              <w:ind w:right="220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  <w:lang w:eastAsia="en-US"/>
              </w:rPr>
              <w:pict>
                <v:shape id="_x0000_s1051" type="#_x0000_t202" style="position:absolute;left:0;text-align:left;margin-left:33.95pt;margin-top:35.85pt;width:12.5pt;height:84pt;z-index:251685888;mso-position-horizontal-relative:page;mso-position-vertical-relative:page" filled="f" stroked="f">
                  <v:textbox style="layout-flow:vertical" inset="0,0,0,0">
                    <w:txbxContent>
                      <w:p w:rsidR="00A33961" w:rsidRPr="0030276C" w:rsidRDefault="00A33961" w:rsidP="00A33961"/>
                    </w:txbxContent>
                  </v:textbox>
                  <w10:wrap anchorx="page" anchory="page"/>
                </v:shape>
              </w:pict>
            </w:r>
            <w:r w:rsidRPr="00A33961">
              <w:rPr>
                <w:sz w:val="16"/>
                <w:szCs w:val="16"/>
                <w:lang w:eastAsia="en-US"/>
              </w:rPr>
              <w:pict>
                <v:shape id="_x0000_s1052" type="#_x0000_t202" style="position:absolute;left:0;text-align:left;margin-left:33.85pt;margin-top:344.65pt;width:12.6pt;height:10.05pt;z-index:251686912;mso-position-horizontal-relative:page;mso-position-vertical-relative:page" filled="f" stroked="f">
                  <v:textbox style="layout-flow:vertical" inset="0,0,0,0">
                    <w:txbxContent>
                      <w:p w:rsidR="00A33961" w:rsidRPr="001174E4" w:rsidRDefault="00A33961" w:rsidP="00A33961"/>
                    </w:txbxContent>
                  </v:textbox>
                  <w10:wrap anchorx="page" anchory="page"/>
                </v:shape>
              </w:pict>
            </w:r>
            <w:proofErr w:type="spellStart"/>
            <w:r w:rsidRPr="00A33961">
              <w:rPr>
                <w:sz w:val="16"/>
                <w:szCs w:val="16"/>
              </w:rPr>
              <w:t>остоянный</w:t>
            </w:r>
            <w:proofErr w:type="spellEnd"/>
            <w:r w:rsidRPr="00A33961">
              <w:rPr>
                <w:spacing w:val="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электрический</w:t>
            </w:r>
            <w:r w:rsidRPr="00A33961">
              <w:rPr>
                <w:spacing w:val="-37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ток</w:t>
            </w:r>
            <w:r w:rsidRPr="00A33961">
              <w:rPr>
                <w:spacing w:val="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(20</w:t>
            </w:r>
            <w:r w:rsidRPr="00A33961">
              <w:rPr>
                <w:spacing w:val="2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ч)</w:t>
            </w:r>
          </w:p>
        </w:tc>
        <w:tc>
          <w:tcPr>
            <w:tcW w:w="872" w:type="dxa"/>
            <w:tcBorders>
              <w:left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202" w:lineRule="exact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20</w:t>
            </w:r>
          </w:p>
        </w:tc>
        <w:tc>
          <w:tcPr>
            <w:tcW w:w="1846" w:type="dxa"/>
            <w:tcBorders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232" w:lineRule="auto"/>
              <w:rPr>
                <w:sz w:val="16"/>
                <w:szCs w:val="16"/>
              </w:rPr>
            </w:pPr>
          </w:p>
        </w:tc>
        <w:tc>
          <w:tcPr>
            <w:tcW w:w="2572" w:type="dxa"/>
            <w:tcBorders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232" w:lineRule="auto"/>
              <w:rPr>
                <w:sz w:val="16"/>
                <w:szCs w:val="16"/>
              </w:rPr>
            </w:pPr>
          </w:p>
        </w:tc>
      </w:tr>
      <w:tr w:rsidR="00A33961" w:rsidRPr="00A33961" w:rsidTr="00A33961">
        <w:trPr>
          <w:trHeight w:val="458"/>
        </w:trPr>
        <w:tc>
          <w:tcPr>
            <w:tcW w:w="1698" w:type="dxa"/>
            <w:tcBorders>
              <w:left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123" w:line="228" w:lineRule="auto"/>
              <w:ind w:right="386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  <w:lang w:eastAsia="en-US"/>
              </w:rPr>
              <w:pict>
                <v:shape id="_x0000_s1053" type="#_x0000_t202" style="position:absolute;left:0;text-align:left;margin-left:33.85pt;margin-top:35.85pt;width:12.6pt;height:11.45pt;z-index:251687936;mso-position-horizontal-relative:page;mso-position-vertical-relative:page" filled="f" stroked="f">
                  <v:textbox style="layout-flow:vertical" inset="0,0,0,0">
                    <w:txbxContent>
                      <w:p w:rsidR="00A33961" w:rsidRPr="0030276C" w:rsidRDefault="00A33961" w:rsidP="00A33961"/>
                    </w:txbxContent>
                  </v:textbox>
                  <w10:wrap anchorx="page" anchory="page"/>
                </v:shape>
              </w:pict>
            </w:r>
            <w:r w:rsidRPr="00A33961">
              <w:rPr>
                <w:sz w:val="16"/>
                <w:szCs w:val="16"/>
                <w:lang w:eastAsia="en-US"/>
              </w:rPr>
              <w:pict>
                <v:shape id="_x0000_s1054" type="#_x0000_t202" style="position:absolute;left:0;text-align:left;margin-left:33.95pt;margin-top:237.3pt;width:12.5pt;height:118.05pt;z-index:251688960;mso-position-horizontal-relative:page;mso-position-vertical-relative:page" filled="f" stroked="f">
                  <v:textbox style="layout-flow:vertical" inset="0,0,0,0">
                    <w:txbxContent>
                      <w:p w:rsidR="00A33961" w:rsidRPr="0030276C" w:rsidRDefault="00A33961" w:rsidP="00A33961"/>
                    </w:txbxContent>
                  </v:textbox>
                  <w10:wrap anchorx="page" anchory="page"/>
                </v:shape>
              </w:pict>
            </w:r>
            <w:r w:rsidRPr="00A33961">
              <w:rPr>
                <w:sz w:val="16"/>
                <w:szCs w:val="16"/>
              </w:rPr>
              <w:t>Магнитные</w:t>
            </w:r>
            <w:r w:rsidRPr="00A33961">
              <w:rPr>
                <w:spacing w:val="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явления</w:t>
            </w:r>
            <w:r w:rsidRPr="00A33961">
              <w:rPr>
                <w:spacing w:val="-3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(6</w:t>
            </w:r>
            <w:r w:rsidRPr="00A33961">
              <w:rPr>
                <w:spacing w:val="-2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ч)</w:t>
            </w:r>
          </w:p>
        </w:tc>
        <w:tc>
          <w:tcPr>
            <w:tcW w:w="872" w:type="dxa"/>
            <w:tcBorders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228" w:lineRule="auto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6</w:t>
            </w:r>
          </w:p>
        </w:tc>
        <w:tc>
          <w:tcPr>
            <w:tcW w:w="1846" w:type="dxa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228" w:lineRule="auto"/>
              <w:ind w:right="253"/>
              <w:rPr>
                <w:sz w:val="16"/>
                <w:szCs w:val="16"/>
              </w:rPr>
            </w:pPr>
          </w:p>
        </w:tc>
        <w:tc>
          <w:tcPr>
            <w:tcW w:w="2572" w:type="dxa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228" w:lineRule="auto"/>
              <w:ind w:right="253"/>
              <w:rPr>
                <w:sz w:val="16"/>
                <w:szCs w:val="16"/>
              </w:rPr>
            </w:pPr>
          </w:p>
        </w:tc>
      </w:tr>
    </w:tbl>
    <w:p w:rsidR="00A33961" w:rsidRPr="00A33961" w:rsidRDefault="00A33961" w:rsidP="00A33961">
      <w:pPr>
        <w:spacing w:line="228" w:lineRule="auto"/>
        <w:rPr>
          <w:rFonts w:ascii="Times New Roman" w:hAnsi="Times New Roman" w:cs="Times New Roman"/>
          <w:sz w:val="16"/>
          <w:szCs w:val="16"/>
        </w:rPr>
        <w:sectPr w:rsidR="00A33961" w:rsidRPr="00A33961" w:rsidSect="00BD586D">
          <w:footerReference w:type="even" r:id="rId9"/>
          <w:type w:val="continuous"/>
          <w:pgSz w:w="7830" w:h="12020"/>
          <w:pgMar w:top="1020" w:right="640" w:bottom="620" w:left="280" w:header="0" w:footer="0" w:gutter="0"/>
          <w:cols w:space="720"/>
        </w:sectPr>
      </w:pPr>
    </w:p>
    <w:p w:rsidR="00A33961" w:rsidRPr="00A33961" w:rsidRDefault="00A33961" w:rsidP="00A33961">
      <w:pPr>
        <w:pStyle w:val="a5"/>
        <w:spacing w:before="8"/>
        <w:ind w:left="0"/>
        <w:rPr>
          <w:i/>
          <w:sz w:val="16"/>
          <w:szCs w:val="16"/>
        </w:rPr>
      </w:pPr>
      <w:r w:rsidRPr="00A33961">
        <w:rPr>
          <w:sz w:val="16"/>
          <w:szCs w:val="16"/>
        </w:rPr>
        <w:lastRenderedPageBreak/>
        <w:pict>
          <v:shape id="_x0000_s1035" type="#_x0000_t202" style="position:absolute;margin-left:33.95pt;margin-top:35.85pt;width:12.5pt;height:84pt;z-index:251669504;mso-position-horizontal-relative:page;mso-position-vertical-relative:page" filled="f" stroked="f">
            <v:textbox style="layout-flow:vertical" inset="0,0,0,0">
              <w:txbxContent>
                <w:p w:rsidR="00A33961" w:rsidRPr="0030276C" w:rsidRDefault="00A33961" w:rsidP="00A33961"/>
              </w:txbxContent>
            </v:textbox>
            <w10:wrap anchorx="page" anchory="page"/>
          </v:shape>
        </w:pict>
      </w:r>
      <w:r w:rsidRPr="00A33961">
        <w:rPr>
          <w:sz w:val="16"/>
          <w:szCs w:val="16"/>
        </w:rPr>
        <w:pict>
          <v:shape id="_x0000_s1036" type="#_x0000_t202" style="position:absolute;margin-left:33.85pt;margin-top:344.15pt;width:12.6pt;height:11.1pt;z-index:251670528;mso-position-horizontal-relative:page;mso-position-vertical-relative:page" filled="f" stroked="f">
            <v:textbox style="layout-flow:vertical" inset="0,0,0,0">
              <w:txbxContent>
                <w:p w:rsidR="00A33961" w:rsidRPr="0030276C" w:rsidRDefault="00A33961" w:rsidP="00A33961"/>
              </w:txbxContent>
            </v:textbox>
            <w10:wrap anchorx="page" anchory="page"/>
          </v:shape>
        </w:pict>
      </w:r>
    </w:p>
    <w:tbl>
      <w:tblPr>
        <w:tblStyle w:val="TableNormal"/>
        <w:tblW w:w="7110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89"/>
        <w:gridCol w:w="1112"/>
        <w:gridCol w:w="873"/>
        <w:gridCol w:w="4252"/>
        <w:gridCol w:w="284"/>
      </w:tblGrid>
      <w:tr w:rsidR="00A33961" w:rsidRPr="00A33961" w:rsidTr="00A33961">
        <w:trPr>
          <w:trHeight w:val="553"/>
        </w:trPr>
        <w:tc>
          <w:tcPr>
            <w:tcW w:w="1701" w:type="dxa"/>
            <w:gridSpan w:val="2"/>
            <w:tcBorders>
              <w:lef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143" w:line="228" w:lineRule="auto"/>
              <w:ind w:right="125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lastRenderedPageBreak/>
              <w:t>Электромагни</w:t>
            </w:r>
            <w:proofErr w:type="gramStart"/>
            <w:r w:rsidRPr="00A33961">
              <w:rPr>
                <w:sz w:val="16"/>
                <w:szCs w:val="16"/>
              </w:rPr>
              <w:t>т-</w:t>
            </w:r>
            <w:proofErr w:type="gramEnd"/>
            <w:r w:rsidRPr="00A33961">
              <w:rPr>
                <w:spacing w:val="1"/>
                <w:sz w:val="16"/>
                <w:szCs w:val="16"/>
              </w:rPr>
              <w:t xml:space="preserve"> </w:t>
            </w:r>
            <w:proofErr w:type="spellStart"/>
            <w:r w:rsidRPr="00A33961">
              <w:rPr>
                <w:sz w:val="16"/>
                <w:szCs w:val="16"/>
              </w:rPr>
              <w:t>ная</w:t>
            </w:r>
            <w:proofErr w:type="spellEnd"/>
            <w:r w:rsidRPr="00A33961">
              <w:rPr>
                <w:sz w:val="16"/>
                <w:szCs w:val="16"/>
              </w:rPr>
              <w:t xml:space="preserve">   индукция</w:t>
            </w:r>
            <w:r w:rsidRPr="00A33961">
              <w:rPr>
                <w:spacing w:val="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(4</w:t>
            </w:r>
            <w:r w:rsidRPr="00A33961">
              <w:rPr>
                <w:spacing w:val="2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ч)</w:t>
            </w:r>
          </w:p>
        </w:tc>
        <w:tc>
          <w:tcPr>
            <w:tcW w:w="873" w:type="dxa"/>
          </w:tcPr>
          <w:p w:rsidR="00A33961" w:rsidRPr="00A33961" w:rsidRDefault="00A33961" w:rsidP="00B13EA8">
            <w:pPr>
              <w:pStyle w:val="TableParagraph"/>
              <w:spacing w:line="228" w:lineRule="auto"/>
              <w:ind w:right="156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4</w:t>
            </w:r>
          </w:p>
        </w:tc>
        <w:tc>
          <w:tcPr>
            <w:tcW w:w="4252" w:type="dxa"/>
          </w:tcPr>
          <w:p w:rsidR="00A33961" w:rsidRPr="00A33961" w:rsidRDefault="00A33961" w:rsidP="00B13EA8">
            <w:pPr>
              <w:pStyle w:val="TableParagraph"/>
              <w:spacing w:before="143" w:line="228" w:lineRule="auto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143" w:line="228" w:lineRule="auto"/>
              <w:ind w:right="2472"/>
              <w:rPr>
                <w:sz w:val="16"/>
                <w:szCs w:val="16"/>
              </w:rPr>
            </w:pPr>
          </w:p>
        </w:tc>
      </w:tr>
      <w:tr w:rsidR="00A33961" w:rsidRPr="00A33961" w:rsidTr="00A33961">
        <w:trPr>
          <w:trHeight w:val="468"/>
        </w:trPr>
        <w:tc>
          <w:tcPr>
            <w:tcW w:w="589" w:type="dxa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134"/>
              <w:ind w:left="2021" w:right="2011"/>
              <w:jc w:val="center"/>
              <w:rPr>
                <w:sz w:val="16"/>
                <w:szCs w:val="16"/>
              </w:rPr>
            </w:pPr>
          </w:p>
        </w:tc>
        <w:tc>
          <w:tcPr>
            <w:tcW w:w="6521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134"/>
              <w:ind w:left="2021" w:right="2011"/>
              <w:jc w:val="center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Резервное</w:t>
            </w:r>
            <w:r w:rsidRPr="00A33961">
              <w:rPr>
                <w:spacing w:val="6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время</w:t>
            </w:r>
            <w:r w:rsidRPr="00A33961">
              <w:rPr>
                <w:spacing w:val="7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(3</w:t>
            </w:r>
            <w:r w:rsidRPr="00A33961">
              <w:rPr>
                <w:spacing w:val="7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ч)</w:t>
            </w:r>
          </w:p>
        </w:tc>
      </w:tr>
    </w:tbl>
    <w:p w:rsidR="00A33961" w:rsidRPr="00A33961" w:rsidRDefault="00A33961" w:rsidP="00A33961">
      <w:pPr>
        <w:jc w:val="center"/>
        <w:rPr>
          <w:rFonts w:ascii="Times New Roman" w:hAnsi="Times New Roman" w:cs="Times New Roman"/>
          <w:sz w:val="16"/>
          <w:szCs w:val="16"/>
        </w:rPr>
        <w:sectPr w:rsidR="00A33961" w:rsidRPr="00A33961" w:rsidSect="00BD586D">
          <w:footerReference w:type="default" r:id="rId10"/>
          <w:type w:val="continuous"/>
          <w:pgSz w:w="7830" w:h="12020"/>
          <w:pgMar w:top="1020" w:right="700" w:bottom="620" w:left="280" w:header="0" w:footer="0" w:gutter="0"/>
          <w:cols w:space="720"/>
        </w:sectPr>
      </w:pPr>
    </w:p>
    <w:p w:rsidR="00A33961" w:rsidRPr="00A33961" w:rsidRDefault="00A33961" w:rsidP="00A33961">
      <w:pPr>
        <w:pStyle w:val="2"/>
        <w:keepNext w:val="0"/>
        <w:keepLines w:val="0"/>
        <w:numPr>
          <w:ilvl w:val="0"/>
          <w:numId w:val="26"/>
        </w:numPr>
        <w:tabs>
          <w:tab w:val="left" w:pos="310"/>
        </w:tabs>
        <w:spacing w:before="72"/>
        <w:ind w:left="309" w:hanging="197"/>
        <w:rPr>
          <w:rFonts w:ascii="Times New Roman" w:hAnsi="Times New Roman" w:cs="Times New Roman"/>
          <w:b w:val="0"/>
          <w:color w:val="auto"/>
          <w:sz w:val="16"/>
          <w:szCs w:val="16"/>
        </w:rPr>
      </w:pPr>
      <w:bookmarkStart w:id="14" w:name="_Toc105425977"/>
      <w:r w:rsidRPr="00A33961">
        <w:rPr>
          <w:rFonts w:ascii="Times New Roman" w:hAnsi="Times New Roman" w:cs="Times New Roman"/>
          <w:b w:val="0"/>
          <w:color w:val="auto"/>
          <w:sz w:val="16"/>
          <w:szCs w:val="16"/>
        </w:rPr>
        <w:lastRenderedPageBreak/>
        <w:pict>
          <v:shape id="_x0000_s1037" type="#_x0000_t202" style="position:absolute;left:0;text-align:left;margin-left:33.85pt;margin-top:35.85pt;width:12.6pt;height:11.55pt;z-index:251671552;mso-position-horizontal-relative:page;mso-position-vertical-relative:page" filled="f" stroked="f">
            <v:textbox style="layout-flow:vertical" inset="0,0,0,0">
              <w:txbxContent>
                <w:p w:rsidR="00A33961" w:rsidRPr="0030276C" w:rsidRDefault="00A33961" w:rsidP="00A33961"/>
              </w:txbxContent>
            </v:textbox>
            <w10:wrap anchorx="page" anchory="page"/>
          </v:shape>
        </w:pict>
      </w:r>
      <w:r w:rsidRPr="00A33961">
        <w:rPr>
          <w:rFonts w:ascii="Times New Roman" w:hAnsi="Times New Roman" w:cs="Times New Roman"/>
          <w:b w:val="0"/>
          <w:color w:val="auto"/>
          <w:sz w:val="16"/>
          <w:szCs w:val="16"/>
        </w:rPr>
        <w:pict>
          <v:shape id="_x0000_s1038" type="#_x0000_t202" style="position:absolute;left:0;text-align:left;margin-left:33.95pt;margin-top:237.3pt;width:12.5pt;height:118.05pt;z-index:251672576;mso-position-horizontal-relative:page;mso-position-vertical-relative:page" filled="f" stroked="f">
            <v:textbox style="layout-flow:vertical" inset="0,0,0,0">
              <w:txbxContent>
                <w:p w:rsidR="00A33961" w:rsidRPr="0030276C" w:rsidRDefault="00A33961" w:rsidP="00A33961"/>
              </w:txbxContent>
            </v:textbox>
            <w10:wrap anchorx="page" anchory="page"/>
          </v:shape>
        </w:pict>
      </w:r>
      <w:r w:rsidRPr="00A33961">
        <w:rPr>
          <w:rFonts w:ascii="Times New Roman" w:hAnsi="Times New Roman" w:cs="Times New Roman"/>
          <w:b w:val="0"/>
          <w:color w:val="auto"/>
          <w:w w:val="90"/>
          <w:sz w:val="16"/>
          <w:szCs w:val="16"/>
        </w:rPr>
        <w:t>класс</w:t>
      </w:r>
      <w:r w:rsidRPr="00A33961">
        <w:rPr>
          <w:rFonts w:ascii="Times New Roman" w:hAnsi="Times New Roman" w:cs="Times New Roman"/>
          <w:b w:val="0"/>
          <w:color w:val="auto"/>
          <w:spacing w:val="-5"/>
          <w:w w:val="90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w w:val="90"/>
          <w:sz w:val="16"/>
          <w:szCs w:val="16"/>
        </w:rPr>
        <w:t>(102</w:t>
      </w:r>
      <w:r w:rsidRPr="00A33961">
        <w:rPr>
          <w:rFonts w:ascii="Times New Roman" w:hAnsi="Times New Roman" w:cs="Times New Roman"/>
          <w:b w:val="0"/>
          <w:color w:val="auto"/>
          <w:spacing w:val="-4"/>
          <w:w w:val="90"/>
          <w:sz w:val="16"/>
          <w:szCs w:val="16"/>
        </w:rPr>
        <w:t xml:space="preserve"> </w:t>
      </w:r>
      <w:r w:rsidRPr="00A33961">
        <w:rPr>
          <w:rFonts w:ascii="Times New Roman" w:hAnsi="Times New Roman" w:cs="Times New Roman"/>
          <w:b w:val="0"/>
          <w:color w:val="auto"/>
          <w:w w:val="90"/>
          <w:sz w:val="16"/>
          <w:szCs w:val="16"/>
        </w:rPr>
        <w:t>ч)</w:t>
      </w:r>
      <w:bookmarkEnd w:id="14"/>
    </w:p>
    <w:p w:rsidR="00A33961" w:rsidRPr="00A33961" w:rsidRDefault="00A33961" w:rsidP="00A33961">
      <w:pPr>
        <w:pStyle w:val="a5"/>
        <w:spacing w:before="12"/>
        <w:ind w:left="0"/>
        <w:rPr>
          <w:sz w:val="16"/>
          <w:szCs w:val="16"/>
        </w:rPr>
      </w:pPr>
    </w:p>
    <w:tbl>
      <w:tblPr>
        <w:tblStyle w:val="TableNormal"/>
        <w:tblW w:w="7277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"/>
        <w:gridCol w:w="1123"/>
        <w:gridCol w:w="1418"/>
        <w:gridCol w:w="2409"/>
        <w:gridCol w:w="2127"/>
        <w:gridCol w:w="170"/>
      </w:tblGrid>
      <w:tr w:rsidR="00A33961" w:rsidRPr="00A33961" w:rsidTr="00A33961">
        <w:trPr>
          <w:gridAfter w:val="1"/>
          <w:wAfter w:w="170" w:type="dxa"/>
          <w:trHeight w:val="1095"/>
        </w:trPr>
        <w:tc>
          <w:tcPr>
            <w:tcW w:w="1153" w:type="dxa"/>
            <w:gridSpan w:val="2"/>
          </w:tcPr>
          <w:p w:rsidR="00A33961" w:rsidRPr="00A33961" w:rsidRDefault="00A33961" w:rsidP="00B13EA8">
            <w:pPr>
              <w:pStyle w:val="TableParagraph"/>
              <w:spacing w:before="68" w:line="228" w:lineRule="auto"/>
              <w:ind w:left="379" w:right="191" w:hanging="170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Тематический</w:t>
            </w:r>
            <w:r w:rsidRPr="00A33961">
              <w:rPr>
                <w:spacing w:val="-37"/>
                <w:sz w:val="16"/>
                <w:szCs w:val="16"/>
              </w:rPr>
              <w:t xml:space="preserve"> </w:t>
            </w:r>
            <w:r w:rsidRPr="00A33961">
              <w:rPr>
                <w:w w:val="105"/>
                <w:sz w:val="16"/>
                <w:szCs w:val="16"/>
              </w:rPr>
              <w:t>блок,</w:t>
            </w:r>
            <w:r w:rsidRPr="00A33961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A33961">
              <w:rPr>
                <w:w w:val="105"/>
                <w:sz w:val="16"/>
                <w:szCs w:val="16"/>
              </w:rPr>
              <w:t>тема</w:t>
            </w:r>
          </w:p>
        </w:tc>
        <w:tc>
          <w:tcPr>
            <w:tcW w:w="1418" w:type="dxa"/>
          </w:tcPr>
          <w:p w:rsidR="00A33961" w:rsidRPr="00A33961" w:rsidRDefault="00A33961" w:rsidP="00B13EA8">
            <w:pPr>
              <w:pStyle w:val="TableParagraph"/>
              <w:spacing w:before="59"/>
              <w:ind w:left="406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Количество</w:t>
            </w:r>
            <w:r w:rsidRPr="00A33961">
              <w:rPr>
                <w:spacing w:val="-57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часов,</w:t>
            </w:r>
            <w:r w:rsidRPr="00A33961">
              <w:rPr>
                <w:spacing w:val="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отводимых</w:t>
            </w:r>
            <w:r w:rsidRPr="00A33961">
              <w:rPr>
                <w:spacing w:val="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на освоение</w:t>
            </w:r>
            <w:r w:rsidRPr="00A33961">
              <w:rPr>
                <w:spacing w:val="-57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темы</w:t>
            </w:r>
          </w:p>
        </w:tc>
        <w:tc>
          <w:tcPr>
            <w:tcW w:w="2409" w:type="dxa"/>
          </w:tcPr>
          <w:p w:rsidR="00A33961" w:rsidRPr="00A33961" w:rsidRDefault="00A33961" w:rsidP="00B13EA8">
            <w:pPr>
              <w:pStyle w:val="TableParagraph"/>
              <w:spacing w:before="59"/>
              <w:ind w:left="406"/>
              <w:rPr>
                <w:sz w:val="16"/>
                <w:szCs w:val="16"/>
              </w:rPr>
            </w:pPr>
          </w:p>
          <w:p w:rsidR="00A33961" w:rsidRPr="00A33961" w:rsidRDefault="00A33961" w:rsidP="00B13EA8">
            <w:pPr>
              <w:pStyle w:val="TableParagraph"/>
              <w:spacing w:before="59"/>
              <w:ind w:left="406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Электронные</w:t>
            </w:r>
            <w:r w:rsidRPr="00A33961">
              <w:rPr>
                <w:spacing w:val="-57"/>
                <w:sz w:val="16"/>
                <w:szCs w:val="16"/>
              </w:rPr>
              <w:t xml:space="preserve"> </w:t>
            </w:r>
            <w:proofErr w:type="spellStart"/>
            <w:r w:rsidRPr="00A33961">
              <w:rPr>
                <w:sz w:val="16"/>
                <w:szCs w:val="16"/>
              </w:rPr>
              <w:t>учебн</w:t>
            </w:r>
            <w:proofErr w:type="gramStart"/>
            <w:r w:rsidRPr="00A33961">
              <w:rPr>
                <w:sz w:val="16"/>
                <w:szCs w:val="16"/>
              </w:rPr>
              <w:t>о</w:t>
            </w:r>
            <w:proofErr w:type="spellEnd"/>
            <w:r w:rsidRPr="00A33961">
              <w:rPr>
                <w:sz w:val="16"/>
                <w:szCs w:val="16"/>
              </w:rPr>
              <w:t>-</w:t>
            </w:r>
            <w:proofErr w:type="gramEnd"/>
            <w:r w:rsidRPr="00A33961">
              <w:rPr>
                <w:spacing w:val="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методические</w:t>
            </w:r>
            <w:r w:rsidRPr="00A33961">
              <w:rPr>
                <w:spacing w:val="-57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материалы</w:t>
            </w:r>
          </w:p>
        </w:tc>
        <w:tc>
          <w:tcPr>
            <w:tcW w:w="2127" w:type="dxa"/>
          </w:tcPr>
          <w:p w:rsidR="00A33961" w:rsidRPr="00A33961" w:rsidRDefault="00A33961" w:rsidP="00A33961">
            <w:pPr>
              <w:pStyle w:val="af"/>
              <w:rPr>
                <w:rFonts w:ascii="Times New Roman" w:hAnsi="Times New Roman" w:cs="Times New Roman"/>
              </w:rPr>
            </w:pPr>
            <w:r>
              <w:t>Воспитательный аспект</w:t>
            </w:r>
          </w:p>
        </w:tc>
      </w:tr>
      <w:tr w:rsidR="00A33961" w:rsidRPr="00A33961" w:rsidTr="00A33961">
        <w:trPr>
          <w:gridAfter w:val="2"/>
          <w:wAfter w:w="2297" w:type="dxa"/>
          <w:trHeight w:val="336"/>
        </w:trPr>
        <w:tc>
          <w:tcPr>
            <w:tcW w:w="30" w:type="dxa"/>
            <w:tcBorders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59"/>
              <w:ind w:left="2021" w:right="2011"/>
              <w:jc w:val="center"/>
              <w:rPr>
                <w:sz w:val="16"/>
                <w:szCs w:val="16"/>
              </w:rPr>
            </w:pPr>
          </w:p>
        </w:tc>
        <w:tc>
          <w:tcPr>
            <w:tcW w:w="4950" w:type="dxa"/>
            <w:gridSpan w:val="3"/>
            <w:tcBorders>
              <w:bottom w:val="single" w:sz="6" w:space="0" w:color="000000"/>
            </w:tcBorders>
          </w:tcPr>
          <w:p w:rsidR="00A33961" w:rsidRPr="00A33961" w:rsidRDefault="00A33961" w:rsidP="00A33961">
            <w:pPr>
              <w:pStyle w:val="TableParagraph"/>
              <w:spacing w:before="59"/>
              <w:ind w:right="2011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Раздел</w:t>
            </w:r>
            <w:r w:rsidRPr="00A33961">
              <w:rPr>
                <w:spacing w:val="15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8.</w:t>
            </w:r>
            <w:r w:rsidRPr="00A33961">
              <w:rPr>
                <w:spacing w:val="15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Механические</w:t>
            </w:r>
            <w:r w:rsidRPr="00A33961">
              <w:rPr>
                <w:spacing w:val="16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явления</w:t>
            </w:r>
            <w:r w:rsidRPr="00A33961">
              <w:rPr>
                <w:spacing w:val="15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(40</w:t>
            </w:r>
            <w:r w:rsidRPr="00A33961">
              <w:rPr>
                <w:spacing w:val="16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ч)</w:t>
            </w:r>
          </w:p>
        </w:tc>
      </w:tr>
      <w:tr w:rsidR="00A33961" w:rsidRPr="00A33961" w:rsidTr="00A33961">
        <w:trPr>
          <w:trHeight w:val="270"/>
        </w:trPr>
        <w:tc>
          <w:tcPr>
            <w:tcW w:w="1153" w:type="dxa"/>
            <w:gridSpan w:val="2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57" w:line="193" w:lineRule="exact"/>
              <w:rPr>
                <w:sz w:val="16"/>
                <w:szCs w:val="16"/>
              </w:rPr>
            </w:pPr>
            <w:r w:rsidRPr="00A33961">
              <w:rPr>
                <w:w w:val="105"/>
                <w:sz w:val="16"/>
                <w:szCs w:val="16"/>
              </w:rPr>
              <w:t>Механическое</w:t>
            </w:r>
          </w:p>
        </w:tc>
        <w:tc>
          <w:tcPr>
            <w:tcW w:w="1418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57" w:line="193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409" w:type="dxa"/>
            <w:tcBorders>
              <w:left w:val="single" w:sz="6" w:space="0" w:color="000000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before="57" w:line="193" w:lineRule="exact"/>
              <w:rPr>
                <w:sz w:val="16"/>
                <w:szCs w:val="16"/>
              </w:rPr>
            </w:pPr>
          </w:p>
        </w:tc>
        <w:tc>
          <w:tcPr>
            <w:tcW w:w="2297" w:type="dxa"/>
            <w:gridSpan w:val="2"/>
            <w:tcBorders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before="57" w:line="193" w:lineRule="exact"/>
              <w:rPr>
                <w:sz w:val="16"/>
                <w:szCs w:val="16"/>
              </w:rPr>
            </w:pPr>
          </w:p>
        </w:tc>
      </w:tr>
      <w:tr w:rsidR="00A33961" w:rsidRPr="00A33961" w:rsidTr="00A33961">
        <w:trPr>
          <w:trHeight w:val="199"/>
        </w:trPr>
        <w:tc>
          <w:tcPr>
            <w:tcW w:w="115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движение</w:t>
            </w: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000000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2297" w:type="dxa"/>
            <w:gridSpan w:val="2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</w:tr>
      <w:tr w:rsidR="00A33961" w:rsidRPr="00A33961" w:rsidTr="00A33961">
        <w:trPr>
          <w:trHeight w:val="199"/>
        </w:trPr>
        <w:tc>
          <w:tcPr>
            <w:tcW w:w="115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и</w:t>
            </w:r>
            <w:r w:rsidRPr="00A33961">
              <w:rPr>
                <w:spacing w:val="7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способы</w:t>
            </w:r>
            <w:r w:rsidRPr="00A33961">
              <w:rPr>
                <w:spacing w:val="8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его</w:t>
            </w: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000000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2297" w:type="dxa"/>
            <w:gridSpan w:val="2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</w:tr>
      <w:tr w:rsidR="00A33961" w:rsidRPr="00A33961" w:rsidTr="00A33961">
        <w:trPr>
          <w:trHeight w:val="196"/>
        </w:trPr>
        <w:tc>
          <w:tcPr>
            <w:tcW w:w="1153" w:type="dxa"/>
            <w:gridSpan w:val="2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183" w:lineRule="exact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описания</w:t>
            </w:r>
            <w:r w:rsidRPr="00A33961">
              <w:rPr>
                <w:spacing w:val="7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(10</w:t>
            </w:r>
            <w:r w:rsidRPr="00A33961">
              <w:rPr>
                <w:spacing w:val="8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ч)</w:t>
            </w: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177" w:lineRule="exact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000000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77" w:lineRule="exact"/>
              <w:rPr>
                <w:sz w:val="16"/>
                <w:szCs w:val="16"/>
              </w:rPr>
            </w:pPr>
          </w:p>
        </w:tc>
        <w:tc>
          <w:tcPr>
            <w:tcW w:w="2297" w:type="dxa"/>
            <w:gridSpan w:val="2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77" w:lineRule="exact"/>
              <w:rPr>
                <w:sz w:val="16"/>
                <w:szCs w:val="16"/>
              </w:rPr>
            </w:pPr>
          </w:p>
        </w:tc>
      </w:tr>
      <w:tr w:rsidR="00A33961" w:rsidRPr="00A33961" w:rsidTr="00A33961">
        <w:trPr>
          <w:trHeight w:val="23"/>
        </w:trPr>
        <w:tc>
          <w:tcPr>
            <w:tcW w:w="1153" w:type="dxa"/>
            <w:gridSpan w:val="2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33961" w:rsidRPr="00A33961" w:rsidRDefault="00A33961" w:rsidP="00B13EA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2409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2297" w:type="dxa"/>
            <w:gridSpan w:val="2"/>
            <w:vMerge w:val="restart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</w:tr>
      <w:tr w:rsidR="00A33961" w:rsidRPr="00A33961" w:rsidTr="00A33961">
        <w:trPr>
          <w:trHeight w:val="193"/>
        </w:trPr>
        <w:tc>
          <w:tcPr>
            <w:tcW w:w="115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ind w:left="0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33961" w:rsidRPr="00A33961" w:rsidRDefault="00A33961" w:rsidP="00B13EA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:rsidR="00A33961" w:rsidRPr="00A33961" w:rsidRDefault="00A33961" w:rsidP="00B13EA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97" w:type="dxa"/>
            <w:gridSpan w:val="2"/>
            <w:vMerge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3961" w:rsidRPr="00A33961" w:rsidTr="00A33961">
        <w:trPr>
          <w:trHeight w:val="199"/>
        </w:trPr>
        <w:tc>
          <w:tcPr>
            <w:tcW w:w="115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ind w:left="0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000000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2297" w:type="dxa"/>
            <w:gridSpan w:val="2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</w:tr>
      <w:tr w:rsidR="00A33961" w:rsidRPr="00A33961" w:rsidTr="00A33961">
        <w:trPr>
          <w:trHeight w:val="199"/>
        </w:trPr>
        <w:tc>
          <w:tcPr>
            <w:tcW w:w="115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ind w:left="0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000000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2297" w:type="dxa"/>
            <w:gridSpan w:val="2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</w:tr>
      <w:tr w:rsidR="00A33961" w:rsidRPr="00A33961" w:rsidTr="00A33961">
        <w:trPr>
          <w:trHeight w:val="199"/>
        </w:trPr>
        <w:tc>
          <w:tcPr>
            <w:tcW w:w="115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ind w:left="0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000000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2297" w:type="dxa"/>
            <w:gridSpan w:val="2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</w:tr>
      <w:tr w:rsidR="00A33961" w:rsidRPr="00A33961" w:rsidTr="00A33961">
        <w:trPr>
          <w:trHeight w:val="199"/>
        </w:trPr>
        <w:tc>
          <w:tcPr>
            <w:tcW w:w="115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ind w:left="0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000000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2297" w:type="dxa"/>
            <w:gridSpan w:val="2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</w:tr>
      <w:tr w:rsidR="00A33961" w:rsidRPr="00A33961" w:rsidTr="00A33961">
        <w:trPr>
          <w:trHeight w:val="199"/>
        </w:trPr>
        <w:tc>
          <w:tcPr>
            <w:tcW w:w="115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ind w:left="0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000000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2297" w:type="dxa"/>
            <w:gridSpan w:val="2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</w:tr>
      <w:tr w:rsidR="00A33961" w:rsidRPr="00A33961" w:rsidTr="00A33961">
        <w:trPr>
          <w:trHeight w:val="199"/>
        </w:trPr>
        <w:tc>
          <w:tcPr>
            <w:tcW w:w="115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ind w:left="0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000000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2297" w:type="dxa"/>
            <w:gridSpan w:val="2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</w:tr>
      <w:tr w:rsidR="00A33961" w:rsidRPr="00A33961" w:rsidTr="00A33961">
        <w:trPr>
          <w:trHeight w:val="199"/>
        </w:trPr>
        <w:tc>
          <w:tcPr>
            <w:tcW w:w="115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ind w:left="0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000000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2297" w:type="dxa"/>
            <w:gridSpan w:val="2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</w:tr>
      <w:tr w:rsidR="00A33961" w:rsidRPr="00A33961" w:rsidTr="00A33961">
        <w:trPr>
          <w:trHeight w:val="199"/>
        </w:trPr>
        <w:tc>
          <w:tcPr>
            <w:tcW w:w="115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ind w:left="0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000000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2297" w:type="dxa"/>
            <w:gridSpan w:val="2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</w:tr>
      <w:tr w:rsidR="00A33961" w:rsidRPr="00A33961" w:rsidTr="00A33961">
        <w:trPr>
          <w:trHeight w:val="199"/>
        </w:trPr>
        <w:tc>
          <w:tcPr>
            <w:tcW w:w="115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ind w:left="0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000000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2297" w:type="dxa"/>
            <w:gridSpan w:val="2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</w:tr>
      <w:tr w:rsidR="00A33961" w:rsidRPr="00A33961" w:rsidTr="00A33961">
        <w:trPr>
          <w:trHeight w:val="199"/>
        </w:trPr>
        <w:tc>
          <w:tcPr>
            <w:tcW w:w="115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ind w:left="0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000000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2297" w:type="dxa"/>
            <w:gridSpan w:val="2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</w:tr>
      <w:tr w:rsidR="00A33961" w:rsidRPr="00A33961" w:rsidTr="00A33961">
        <w:trPr>
          <w:trHeight w:val="199"/>
        </w:trPr>
        <w:tc>
          <w:tcPr>
            <w:tcW w:w="115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ind w:left="0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000000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2297" w:type="dxa"/>
            <w:gridSpan w:val="2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</w:tr>
      <w:tr w:rsidR="00A33961" w:rsidRPr="00A33961" w:rsidTr="00A33961">
        <w:trPr>
          <w:trHeight w:val="199"/>
        </w:trPr>
        <w:tc>
          <w:tcPr>
            <w:tcW w:w="115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ind w:left="0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000000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2297" w:type="dxa"/>
            <w:gridSpan w:val="2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</w:tr>
      <w:tr w:rsidR="00A33961" w:rsidRPr="00A33961" w:rsidTr="00A33961">
        <w:trPr>
          <w:trHeight w:val="199"/>
        </w:trPr>
        <w:tc>
          <w:tcPr>
            <w:tcW w:w="115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ind w:left="0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000000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2297" w:type="dxa"/>
            <w:gridSpan w:val="2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</w:tr>
      <w:tr w:rsidR="00A33961" w:rsidRPr="00A33961" w:rsidTr="00A33961">
        <w:trPr>
          <w:trHeight w:val="199"/>
        </w:trPr>
        <w:tc>
          <w:tcPr>
            <w:tcW w:w="115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ind w:left="0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000000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2297" w:type="dxa"/>
            <w:gridSpan w:val="2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</w:tr>
      <w:tr w:rsidR="00A33961" w:rsidRPr="00A33961" w:rsidTr="00A33961">
        <w:trPr>
          <w:trHeight w:val="199"/>
        </w:trPr>
        <w:tc>
          <w:tcPr>
            <w:tcW w:w="115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ind w:left="0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000000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2297" w:type="dxa"/>
            <w:gridSpan w:val="2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</w:tr>
      <w:tr w:rsidR="00A33961" w:rsidRPr="00A33961" w:rsidTr="00A33961">
        <w:trPr>
          <w:trHeight w:val="200"/>
        </w:trPr>
        <w:tc>
          <w:tcPr>
            <w:tcW w:w="115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ind w:left="0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181" w:lineRule="exact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000000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1" w:lineRule="exact"/>
              <w:rPr>
                <w:sz w:val="16"/>
                <w:szCs w:val="16"/>
              </w:rPr>
            </w:pPr>
          </w:p>
        </w:tc>
        <w:tc>
          <w:tcPr>
            <w:tcW w:w="2297" w:type="dxa"/>
            <w:gridSpan w:val="2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1" w:lineRule="exact"/>
              <w:rPr>
                <w:sz w:val="16"/>
                <w:szCs w:val="16"/>
              </w:rPr>
            </w:pPr>
          </w:p>
        </w:tc>
      </w:tr>
      <w:tr w:rsidR="00A33961" w:rsidRPr="00A33961" w:rsidTr="00A33961">
        <w:trPr>
          <w:trHeight w:val="199"/>
        </w:trPr>
        <w:tc>
          <w:tcPr>
            <w:tcW w:w="115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ind w:left="0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ind w:left="0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000000"/>
              <w:bottom w:val="nil"/>
            </w:tcBorders>
          </w:tcPr>
          <w:p w:rsidR="00A33961" w:rsidRPr="00A33961" w:rsidRDefault="00A33961" w:rsidP="00B13EA8">
            <w:pPr>
              <w:pStyle w:val="TableParagraph"/>
              <w:ind w:left="0"/>
              <w:rPr>
                <w:sz w:val="16"/>
                <w:szCs w:val="16"/>
              </w:rPr>
            </w:pPr>
          </w:p>
        </w:tc>
        <w:tc>
          <w:tcPr>
            <w:tcW w:w="2297" w:type="dxa"/>
            <w:gridSpan w:val="2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79" w:lineRule="exact"/>
              <w:rPr>
                <w:sz w:val="16"/>
                <w:szCs w:val="16"/>
              </w:rPr>
            </w:pPr>
          </w:p>
        </w:tc>
      </w:tr>
      <w:tr w:rsidR="00A33961" w:rsidRPr="00A33961" w:rsidTr="00A33961">
        <w:trPr>
          <w:trHeight w:val="199"/>
        </w:trPr>
        <w:tc>
          <w:tcPr>
            <w:tcW w:w="115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ind w:left="0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ind w:left="0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000000"/>
              <w:bottom w:val="nil"/>
            </w:tcBorders>
          </w:tcPr>
          <w:p w:rsidR="00A33961" w:rsidRPr="00A33961" w:rsidRDefault="00A33961" w:rsidP="00B13EA8">
            <w:pPr>
              <w:pStyle w:val="TableParagraph"/>
              <w:ind w:left="0"/>
              <w:rPr>
                <w:sz w:val="16"/>
                <w:szCs w:val="16"/>
              </w:rPr>
            </w:pPr>
          </w:p>
        </w:tc>
        <w:tc>
          <w:tcPr>
            <w:tcW w:w="2297" w:type="dxa"/>
            <w:gridSpan w:val="2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</w:tr>
      <w:tr w:rsidR="00A33961" w:rsidRPr="00A33961" w:rsidTr="00A33961">
        <w:trPr>
          <w:trHeight w:val="199"/>
        </w:trPr>
        <w:tc>
          <w:tcPr>
            <w:tcW w:w="115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ind w:left="0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ind w:left="0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000000"/>
              <w:bottom w:val="nil"/>
            </w:tcBorders>
          </w:tcPr>
          <w:p w:rsidR="00A33961" w:rsidRPr="00A33961" w:rsidRDefault="00A33961" w:rsidP="00B13EA8">
            <w:pPr>
              <w:pStyle w:val="TableParagraph"/>
              <w:ind w:left="0"/>
              <w:rPr>
                <w:sz w:val="16"/>
                <w:szCs w:val="16"/>
              </w:rPr>
            </w:pPr>
          </w:p>
        </w:tc>
        <w:tc>
          <w:tcPr>
            <w:tcW w:w="2297" w:type="dxa"/>
            <w:gridSpan w:val="2"/>
            <w:tcBorders>
              <w:top w:val="nil"/>
              <w:bottom w:val="nil"/>
            </w:tcBorders>
          </w:tcPr>
          <w:p w:rsidR="00A33961" w:rsidRPr="00A33961" w:rsidRDefault="00A33961" w:rsidP="00B13EA8">
            <w:pPr>
              <w:pStyle w:val="TableParagraph"/>
              <w:spacing w:line="180" w:lineRule="exact"/>
              <w:rPr>
                <w:sz w:val="16"/>
                <w:szCs w:val="16"/>
              </w:rPr>
            </w:pPr>
          </w:p>
        </w:tc>
      </w:tr>
      <w:tr w:rsidR="00A33961" w:rsidRPr="00A33961" w:rsidTr="00A33961">
        <w:trPr>
          <w:trHeight w:val="53"/>
        </w:trPr>
        <w:tc>
          <w:tcPr>
            <w:tcW w:w="115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ind w:left="0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ind w:left="0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ind w:left="0"/>
              <w:rPr>
                <w:sz w:val="16"/>
                <w:szCs w:val="16"/>
              </w:rPr>
            </w:pPr>
          </w:p>
        </w:tc>
        <w:tc>
          <w:tcPr>
            <w:tcW w:w="2297" w:type="dxa"/>
            <w:gridSpan w:val="2"/>
            <w:tcBorders>
              <w:top w:val="nil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201" w:lineRule="exact"/>
              <w:rPr>
                <w:sz w:val="16"/>
                <w:szCs w:val="16"/>
              </w:rPr>
            </w:pPr>
          </w:p>
        </w:tc>
      </w:tr>
    </w:tbl>
    <w:p w:rsidR="00A33961" w:rsidRPr="00A33961" w:rsidRDefault="00A33961" w:rsidP="00A33961">
      <w:pPr>
        <w:pStyle w:val="a5"/>
        <w:spacing w:before="9"/>
        <w:ind w:left="0"/>
        <w:rPr>
          <w:sz w:val="16"/>
          <w:szCs w:val="16"/>
        </w:rPr>
      </w:pPr>
      <w:r w:rsidRPr="00A33961">
        <w:rPr>
          <w:sz w:val="16"/>
          <w:szCs w:val="16"/>
        </w:rPr>
        <w:pict>
          <v:shape id="_x0000_s1039" type="#_x0000_t202" style="position:absolute;margin-left:33.95pt;margin-top:35.85pt;width:12.5pt;height:84pt;z-index:251673600;mso-position-horizontal-relative:page;mso-position-vertical-relative:page" filled="f" stroked="f">
            <v:textbox style="layout-flow:vertical" inset="0,0,0,0">
              <w:txbxContent>
                <w:p w:rsidR="00A33961" w:rsidRPr="0030276C" w:rsidRDefault="00A33961" w:rsidP="00A33961"/>
              </w:txbxContent>
            </v:textbox>
            <w10:wrap anchorx="page" anchory="page"/>
          </v:shape>
        </w:pict>
      </w:r>
      <w:r w:rsidRPr="00A33961">
        <w:rPr>
          <w:sz w:val="16"/>
          <w:szCs w:val="16"/>
        </w:rPr>
        <w:pict>
          <v:shape id="_x0000_s1040" type="#_x0000_t202" style="position:absolute;margin-left:33.85pt;margin-top:344.6pt;width:12.6pt;height:10.1pt;z-index:251674624;mso-position-horizontal-relative:page;mso-position-vertical-relative:page" filled="f" stroked="f">
            <v:textbox style="layout-flow:vertical" inset="0,0,0,0">
              <w:txbxContent>
                <w:p w:rsidR="00A33961" w:rsidRPr="0030276C" w:rsidRDefault="00A33961" w:rsidP="00A33961"/>
              </w:txbxContent>
            </v:textbox>
            <w10:wrap anchorx="page" anchory="page"/>
          </v:shape>
        </w:pict>
      </w:r>
    </w:p>
    <w:tbl>
      <w:tblPr>
        <w:tblStyle w:val="TableNormal"/>
        <w:tblW w:w="6968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"/>
        <w:gridCol w:w="1679"/>
        <w:gridCol w:w="22"/>
        <w:gridCol w:w="1276"/>
        <w:gridCol w:w="22"/>
        <w:gridCol w:w="1417"/>
        <w:gridCol w:w="2530"/>
      </w:tblGrid>
      <w:tr w:rsidR="00A33961" w:rsidRPr="00A33961" w:rsidTr="00A33961">
        <w:trPr>
          <w:gridBefore w:val="1"/>
          <w:wBefore w:w="22" w:type="dxa"/>
          <w:trHeight w:val="552"/>
        </w:trPr>
        <w:tc>
          <w:tcPr>
            <w:tcW w:w="1701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65" w:line="228" w:lineRule="auto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Взаимодействие</w:t>
            </w:r>
            <w:r w:rsidRPr="00A33961">
              <w:rPr>
                <w:spacing w:val="-37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тел</w:t>
            </w:r>
            <w:r w:rsidRPr="00A33961">
              <w:rPr>
                <w:spacing w:val="2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(20</w:t>
            </w:r>
            <w:r w:rsidRPr="00A33961">
              <w:rPr>
                <w:spacing w:val="2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ч)</w:t>
            </w:r>
          </w:p>
        </w:tc>
        <w:tc>
          <w:tcPr>
            <w:tcW w:w="1298" w:type="dxa"/>
            <w:gridSpan w:val="2"/>
            <w:tcBorders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225" w:lineRule="auto"/>
              <w:ind w:right="217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228" w:lineRule="auto"/>
              <w:ind w:right="340"/>
              <w:rPr>
                <w:sz w:val="16"/>
                <w:szCs w:val="16"/>
              </w:rPr>
            </w:pPr>
          </w:p>
        </w:tc>
        <w:tc>
          <w:tcPr>
            <w:tcW w:w="2530" w:type="dxa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228" w:lineRule="auto"/>
              <w:ind w:right="340"/>
              <w:rPr>
                <w:sz w:val="16"/>
                <w:szCs w:val="16"/>
              </w:rPr>
            </w:pPr>
          </w:p>
        </w:tc>
      </w:tr>
      <w:tr w:rsidR="00A33961" w:rsidRPr="00A33961" w:rsidTr="00A33961">
        <w:trPr>
          <w:trHeight w:val="382"/>
        </w:trPr>
        <w:tc>
          <w:tcPr>
            <w:tcW w:w="1701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65" w:line="228" w:lineRule="auto"/>
              <w:ind w:right="252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  <w:lang w:eastAsia="en-US"/>
              </w:rPr>
              <w:pict>
                <v:shape id="_x0000_s1041" type="#_x0000_t202" style="position:absolute;left:0;text-align:left;margin-left:33.95pt;margin-top:35.85pt;width:12.5pt;height:84pt;z-index:251675648;mso-position-horizontal-relative:page;mso-position-vertical-relative:page" filled="f" stroked="f">
                  <v:textbox style="layout-flow:vertical" inset="0,0,0,0">
                    <w:txbxContent>
                      <w:p w:rsidR="00A33961" w:rsidRPr="0030276C" w:rsidRDefault="00A33961" w:rsidP="00A33961"/>
                    </w:txbxContent>
                  </v:textbox>
                  <w10:wrap anchorx="page" anchory="page"/>
                </v:shape>
              </w:pict>
            </w:r>
            <w:r w:rsidRPr="00A33961">
              <w:rPr>
                <w:sz w:val="16"/>
                <w:szCs w:val="16"/>
                <w:lang w:eastAsia="en-US"/>
              </w:rPr>
              <w:pict>
                <v:shape id="_x0000_s1042" type="#_x0000_t202" style="position:absolute;left:0;text-align:left;margin-left:33.85pt;margin-top:344.35pt;width:12.6pt;height:10.65pt;z-index:251676672;mso-position-horizontal-relative:page;mso-position-vertical-relative:page" filled="f" stroked="f">
                  <v:textbox style="layout-flow:vertical" inset="0,0,0,0">
                    <w:txbxContent>
                      <w:p w:rsidR="00A33961" w:rsidRPr="0030276C" w:rsidRDefault="00A33961" w:rsidP="00A33961"/>
                    </w:txbxContent>
                  </v:textbox>
                  <w10:wrap anchorx="page" anchory="page"/>
                </v:shape>
              </w:pict>
            </w:r>
            <w:r w:rsidRPr="00A33961">
              <w:rPr>
                <w:w w:val="105"/>
                <w:sz w:val="16"/>
                <w:szCs w:val="16"/>
              </w:rPr>
              <w:t xml:space="preserve">Законы </w:t>
            </w:r>
            <w:proofErr w:type="spellStart"/>
            <w:r w:rsidRPr="00A33961">
              <w:rPr>
                <w:w w:val="105"/>
                <w:sz w:val="16"/>
                <w:szCs w:val="16"/>
              </w:rPr>
              <w:t>сохр</w:t>
            </w:r>
            <w:proofErr w:type="gramStart"/>
            <w:r w:rsidRPr="00A33961">
              <w:rPr>
                <w:w w:val="105"/>
                <w:sz w:val="16"/>
                <w:szCs w:val="16"/>
              </w:rPr>
              <w:t>а</w:t>
            </w:r>
            <w:proofErr w:type="spellEnd"/>
            <w:r w:rsidRPr="00A33961">
              <w:rPr>
                <w:w w:val="105"/>
                <w:sz w:val="16"/>
                <w:szCs w:val="16"/>
              </w:rPr>
              <w:t>-</w:t>
            </w:r>
            <w:proofErr w:type="gramEnd"/>
            <w:r w:rsidRPr="00A33961">
              <w:rPr>
                <w:spacing w:val="-39"/>
                <w:w w:val="105"/>
                <w:sz w:val="16"/>
                <w:szCs w:val="16"/>
              </w:rPr>
              <w:t xml:space="preserve"> </w:t>
            </w:r>
            <w:r w:rsidRPr="00A33961">
              <w:rPr>
                <w:w w:val="105"/>
                <w:sz w:val="16"/>
                <w:szCs w:val="16"/>
              </w:rPr>
              <w:t>нения</w:t>
            </w:r>
            <w:r w:rsidRPr="00A33961">
              <w:rPr>
                <w:spacing w:val="-7"/>
                <w:w w:val="105"/>
                <w:sz w:val="16"/>
                <w:szCs w:val="16"/>
              </w:rPr>
              <w:t xml:space="preserve"> </w:t>
            </w:r>
            <w:r w:rsidRPr="00A33961">
              <w:rPr>
                <w:w w:val="105"/>
                <w:sz w:val="16"/>
                <w:szCs w:val="16"/>
              </w:rPr>
              <w:t>(10</w:t>
            </w:r>
            <w:r w:rsidRPr="00A33961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Pr="00A33961">
              <w:rPr>
                <w:w w:val="105"/>
                <w:sz w:val="16"/>
                <w:szCs w:val="16"/>
              </w:rPr>
              <w:t>ч)</w:t>
            </w:r>
          </w:p>
        </w:tc>
        <w:tc>
          <w:tcPr>
            <w:tcW w:w="1298" w:type="dxa"/>
            <w:gridSpan w:val="2"/>
            <w:tcBorders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228" w:lineRule="auto"/>
              <w:rPr>
                <w:sz w:val="16"/>
                <w:szCs w:val="16"/>
              </w:rPr>
            </w:pPr>
          </w:p>
        </w:tc>
        <w:tc>
          <w:tcPr>
            <w:tcW w:w="3969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228" w:lineRule="auto"/>
              <w:ind w:right="566"/>
              <w:rPr>
                <w:sz w:val="16"/>
                <w:szCs w:val="16"/>
              </w:rPr>
            </w:pPr>
          </w:p>
        </w:tc>
      </w:tr>
    </w:tbl>
    <w:p w:rsidR="00A33961" w:rsidRPr="00A33961" w:rsidRDefault="00A33961" w:rsidP="00A33961">
      <w:pPr>
        <w:spacing w:line="228" w:lineRule="auto"/>
        <w:rPr>
          <w:rFonts w:ascii="Times New Roman" w:hAnsi="Times New Roman" w:cs="Times New Roman"/>
          <w:sz w:val="16"/>
          <w:szCs w:val="16"/>
        </w:rPr>
        <w:sectPr w:rsidR="00A33961" w:rsidRPr="00A33961" w:rsidSect="00BD586D">
          <w:footerReference w:type="default" r:id="rId11"/>
          <w:type w:val="continuous"/>
          <w:pgSz w:w="7830" w:h="12020"/>
          <w:pgMar w:top="1020" w:right="700" w:bottom="620" w:left="280" w:header="0" w:footer="0" w:gutter="0"/>
          <w:cols w:space="720"/>
        </w:sectPr>
      </w:pPr>
    </w:p>
    <w:p w:rsidR="00A33961" w:rsidRPr="00A33961" w:rsidRDefault="00A33961" w:rsidP="00A33961">
      <w:pPr>
        <w:pStyle w:val="a5"/>
        <w:spacing w:before="7"/>
        <w:ind w:left="0"/>
        <w:rPr>
          <w:i/>
          <w:sz w:val="16"/>
          <w:szCs w:val="16"/>
        </w:rPr>
      </w:pPr>
    </w:p>
    <w:tbl>
      <w:tblPr>
        <w:tblStyle w:val="TableNormal"/>
        <w:tblW w:w="711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88"/>
        <w:gridCol w:w="13"/>
        <w:gridCol w:w="2148"/>
        <w:gridCol w:w="596"/>
        <w:gridCol w:w="34"/>
        <w:gridCol w:w="2489"/>
        <w:gridCol w:w="142"/>
      </w:tblGrid>
      <w:tr w:rsidR="00A33961" w:rsidRPr="00A33961" w:rsidTr="00A33961">
        <w:trPr>
          <w:trHeight w:val="315"/>
        </w:trPr>
        <w:tc>
          <w:tcPr>
            <w:tcW w:w="7110" w:type="dxa"/>
            <w:gridSpan w:val="7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40"/>
              <w:ind w:left="2021" w:right="2011"/>
              <w:jc w:val="center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Раздел</w:t>
            </w:r>
            <w:r w:rsidRPr="00A33961">
              <w:rPr>
                <w:spacing w:val="13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9.</w:t>
            </w:r>
            <w:r w:rsidRPr="00A33961">
              <w:rPr>
                <w:spacing w:val="13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Механические</w:t>
            </w:r>
            <w:r w:rsidRPr="00A33961">
              <w:rPr>
                <w:spacing w:val="13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колебания</w:t>
            </w:r>
            <w:r w:rsidRPr="00A33961">
              <w:rPr>
                <w:spacing w:val="13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и</w:t>
            </w:r>
            <w:r w:rsidRPr="00A33961">
              <w:rPr>
                <w:spacing w:val="13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волны</w:t>
            </w:r>
            <w:r w:rsidRPr="00A33961">
              <w:rPr>
                <w:spacing w:val="13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(15</w:t>
            </w:r>
            <w:r w:rsidRPr="00A33961">
              <w:rPr>
                <w:spacing w:val="13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ч)</w:t>
            </w:r>
          </w:p>
        </w:tc>
      </w:tr>
      <w:tr w:rsidR="00A33961" w:rsidRPr="00A33961" w:rsidTr="00A33961">
        <w:trPr>
          <w:trHeight w:val="484"/>
        </w:trPr>
        <w:tc>
          <w:tcPr>
            <w:tcW w:w="1688" w:type="dxa"/>
            <w:tcBorders>
              <w:left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50" w:line="225" w:lineRule="auto"/>
              <w:ind w:right="184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Механические</w:t>
            </w:r>
            <w:r w:rsidRPr="00A33961">
              <w:rPr>
                <w:spacing w:val="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колебания</w:t>
            </w:r>
            <w:r w:rsidRPr="00A33961">
              <w:rPr>
                <w:spacing w:val="-4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(7</w:t>
            </w:r>
            <w:r w:rsidRPr="00A33961">
              <w:rPr>
                <w:spacing w:val="-3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ч)</w:t>
            </w:r>
          </w:p>
        </w:tc>
        <w:tc>
          <w:tcPr>
            <w:tcW w:w="2757" w:type="dxa"/>
            <w:gridSpan w:val="3"/>
            <w:tcBorders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225" w:lineRule="auto"/>
              <w:ind w:right="289"/>
              <w:rPr>
                <w:sz w:val="16"/>
                <w:szCs w:val="16"/>
              </w:rPr>
            </w:pPr>
          </w:p>
        </w:tc>
        <w:tc>
          <w:tcPr>
            <w:tcW w:w="2665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225" w:lineRule="auto"/>
              <w:ind w:right="311"/>
              <w:rPr>
                <w:sz w:val="16"/>
                <w:szCs w:val="16"/>
              </w:rPr>
            </w:pPr>
          </w:p>
        </w:tc>
      </w:tr>
      <w:tr w:rsidR="00A33961" w:rsidRPr="00A33961" w:rsidTr="00A33961">
        <w:trPr>
          <w:trHeight w:val="716"/>
        </w:trPr>
        <w:tc>
          <w:tcPr>
            <w:tcW w:w="1688" w:type="dxa"/>
            <w:tcBorders>
              <w:lef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85" w:line="228" w:lineRule="auto"/>
              <w:ind w:right="115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Механические</w:t>
            </w:r>
            <w:r w:rsidRPr="00A33961">
              <w:rPr>
                <w:spacing w:val="1"/>
                <w:sz w:val="16"/>
                <w:szCs w:val="16"/>
              </w:rPr>
              <w:t xml:space="preserve"> </w:t>
            </w:r>
            <w:r w:rsidRPr="00A33961">
              <w:rPr>
                <w:w w:val="105"/>
                <w:sz w:val="16"/>
                <w:szCs w:val="16"/>
              </w:rPr>
              <w:t>волны.</w:t>
            </w:r>
            <w:r w:rsidRPr="00A33961">
              <w:rPr>
                <w:spacing w:val="-1"/>
                <w:w w:val="105"/>
                <w:sz w:val="16"/>
                <w:szCs w:val="16"/>
              </w:rPr>
              <w:t xml:space="preserve"> </w:t>
            </w:r>
            <w:r w:rsidRPr="00A33961">
              <w:rPr>
                <w:w w:val="105"/>
                <w:sz w:val="16"/>
                <w:szCs w:val="16"/>
              </w:rPr>
              <w:t>Звук</w:t>
            </w:r>
          </w:p>
          <w:p w:rsidR="00A33961" w:rsidRPr="00A33961" w:rsidRDefault="00A33961" w:rsidP="00B13EA8">
            <w:pPr>
              <w:pStyle w:val="TableParagraph"/>
              <w:spacing w:line="201" w:lineRule="exact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(8</w:t>
            </w:r>
            <w:r w:rsidRPr="00A33961">
              <w:rPr>
                <w:spacing w:val="-4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ч)</w:t>
            </w:r>
          </w:p>
        </w:tc>
        <w:tc>
          <w:tcPr>
            <w:tcW w:w="2757" w:type="dxa"/>
            <w:gridSpan w:val="3"/>
            <w:tcBorders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3" w:line="228" w:lineRule="auto"/>
              <w:ind w:right="166"/>
              <w:rPr>
                <w:sz w:val="16"/>
                <w:szCs w:val="16"/>
              </w:rPr>
            </w:pPr>
          </w:p>
        </w:tc>
        <w:tc>
          <w:tcPr>
            <w:tcW w:w="2665" w:type="dxa"/>
            <w:gridSpan w:val="3"/>
            <w:tcBorders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228" w:lineRule="auto"/>
              <w:ind w:right="253"/>
              <w:rPr>
                <w:sz w:val="16"/>
                <w:szCs w:val="16"/>
              </w:rPr>
            </w:pPr>
          </w:p>
        </w:tc>
      </w:tr>
      <w:tr w:rsidR="00A33961" w:rsidRPr="00A33961" w:rsidTr="00A33961">
        <w:trPr>
          <w:trHeight w:val="373"/>
        </w:trPr>
        <w:tc>
          <w:tcPr>
            <w:tcW w:w="7110" w:type="dxa"/>
            <w:gridSpan w:val="7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73"/>
              <w:ind w:left="2021" w:right="2011"/>
              <w:jc w:val="center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Раздел</w:t>
            </w:r>
            <w:r w:rsidRPr="00A33961">
              <w:rPr>
                <w:spacing w:val="1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10.</w:t>
            </w:r>
            <w:r w:rsidRPr="00A33961">
              <w:rPr>
                <w:spacing w:val="12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Электромагнитное</w:t>
            </w:r>
            <w:r w:rsidRPr="00A33961">
              <w:rPr>
                <w:spacing w:val="12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поле</w:t>
            </w:r>
            <w:r w:rsidRPr="00A33961">
              <w:rPr>
                <w:spacing w:val="1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и</w:t>
            </w:r>
            <w:r w:rsidRPr="00A33961">
              <w:rPr>
                <w:spacing w:val="12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электромагнитные</w:t>
            </w:r>
            <w:r w:rsidRPr="00A33961">
              <w:rPr>
                <w:spacing w:val="12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волны</w:t>
            </w:r>
            <w:r w:rsidRPr="00A33961">
              <w:rPr>
                <w:spacing w:val="12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(8</w:t>
            </w:r>
            <w:r w:rsidRPr="00A33961">
              <w:rPr>
                <w:spacing w:val="1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ч)</w:t>
            </w:r>
          </w:p>
        </w:tc>
      </w:tr>
      <w:tr w:rsidR="00A33961" w:rsidRPr="00A33961" w:rsidTr="00A33961">
        <w:trPr>
          <w:trHeight w:val="814"/>
        </w:trPr>
        <w:tc>
          <w:tcPr>
            <w:tcW w:w="1701" w:type="dxa"/>
            <w:gridSpan w:val="2"/>
            <w:tcBorders>
              <w:lef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68" w:line="228" w:lineRule="auto"/>
              <w:ind w:right="281"/>
              <w:jc w:val="both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Электромагни</w:t>
            </w:r>
            <w:proofErr w:type="gramStart"/>
            <w:r w:rsidRPr="00A33961">
              <w:rPr>
                <w:sz w:val="16"/>
                <w:szCs w:val="16"/>
              </w:rPr>
              <w:t>т-</w:t>
            </w:r>
            <w:proofErr w:type="gramEnd"/>
            <w:r w:rsidRPr="00A33961">
              <w:rPr>
                <w:spacing w:val="1"/>
                <w:sz w:val="16"/>
                <w:szCs w:val="16"/>
              </w:rPr>
              <w:t xml:space="preserve"> </w:t>
            </w:r>
            <w:proofErr w:type="spellStart"/>
            <w:r w:rsidRPr="00A33961">
              <w:rPr>
                <w:sz w:val="16"/>
                <w:szCs w:val="16"/>
              </w:rPr>
              <w:t>ное</w:t>
            </w:r>
            <w:proofErr w:type="spellEnd"/>
            <w:r w:rsidRPr="00A33961">
              <w:rPr>
                <w:spacing w:val="2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 xml:space="preserve">поле и </w:t>
            </w:r>
            <w:proofErr w:type="spellStart"/>
            <w:r w:rsidRPr="00A33961">
              <w:rPr>
                <w:sz w:val="16"/>
                <w:szCs w:val="16"/>
              </w:rPr>
              <w:t>электромаг</w:t>
            </w:r>
            <w:proofErr w:type="spellEnd"/>
            <w:r w:rsidRPr="00A33961">
              <w:rPr>
                <w:sz w:val="16"/>
                <w:szCs w:val="16"/>
              </w:rPr>
              <w:t>-</w:t>
            </w:r>
            <w:r w:rsidRPr="00A33961">
              <w:rPr>
                <w:spacing w:val="1"/>
                <w:sz w:val="16"/>
                <w:szCs w:val="16"/>
              </w:rPr>
              <w:t xml:space="preserve"> </w:t>
            </w:r>
            <w:proofErr w:type="spellStart"/>
            <w:r w:rsidRPr="00A33961">
              <w:rPr>
                <w:sz w:val="16"/>
                <w:szCs w:val="16"/>
              </w:rPr>
              <w:t>нитные</w:t>
            </w:r>
            <w:proofErr w:type="spellEnd"/>
            <w:r w:rsidRPr="00A33961">
              <w:rPr>
                <w:sz w:val="16"/>
                <w:szCs w:val="16"/>
              </w:rPr>
              <w:t xml:space="preserve"> волны</w:t>
            </w:r>
            <w:r w:rsidRPr="00A33961">
              <w:rPr>
                <w:spacing w:val="-37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(6</w:t>
            </w:r>
            <w:r w:rsidRPr="00A33961">
              <w:rPr>
                <w:spacing w:val="2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ч)</w:t>
            </w:r>
          </w:p>
        </w:tc>
        <w:tc>
          <w:tcPr>
            <w:tcW w:w="2778" w:type="dxa"/>
            <w:gridSpan w:val="3"/>
          </w:tcPr>
          <w:p w:rsidR="00A33961" w:rsidRPr="00A33961" w:rsidRDefault="00A33961" w:rsidP="00B13EA8">
            <w:pPr>
              <w:pStyle w:val="TableParagraph"/>
              <w:spacing w:line="201" w:lineRule="exact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6</w:t>
            </w:r>
          </w:p>
        </w:tc>
        <w:tc>
          <w:tcPr>
            <w:tcW w:w="2631" w:type="dxa"/>
            <w:gridSpan w:val="2"/>
            <w:tcBorders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228" w:lineRule="auto"/>
              <w:ind w:right="645"/>
              <w:rPr>
                <w:sz w:val="16"/>
                <w:szCs w:val="16"/>
              </w:rPr>
            </w:pPr>
          </w:p>
        </w:tc>
      </w:tr>
      <w:tr w:rsidR="00A33961" w:rsidRPr="00A33961" w:rsidTr="00A33961">
        <w:trPr>
          <w:trHeight w:val="334"/>
        </w:trPr>
        <w:tc>
          <w:tcPr>
            <w:tcW w:w="7110" w:type="dxa"/>
            <w:gridSpan w:val="7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57"/>
              <w:ind w:left="2021" w:right="2011"/>
              <w:jc w:val="center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Раздел</w:t>
            </w:r>
            <w:r w:rsidRPr="00A33961">
              <w:rPr>
                <w:spacing w:val="1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11.</w:t>
            </w:r>
            <w:r w:rsidRPr="00A33961">
              <w:rPr>
                <w:spacing w:val="12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Световые</w:t>
            </w:r>
            <w:r w:rsidRPr="00A33961">
              <w:rPr>
                <w:spacing w:val="1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явления</w:t>
            </w:r>
            <w:r w:rsidRPr="00A33961">
              <w:rPr>
                <w:spacing w:val="12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(15</w:t>
            </w:r>
            <w:r w:rsidRPr="00A33961">
              <w:rPr>
                <w:spacing w:val="1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ч)</w:t>
            </w:r>
          </w:p>
        </w:tc>
      </w:tr>
      <w:tr w:rsidR="00A33961" w:rsidRPr="00A33961" w:rsidTr="00A33961">
        <w:trPr>
          <w:trHeight w:val="477"/>
        </w:trPr>
        <w:tc>
          <w:tcPr>
            <w:tcW w:w="1701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65" w:line="228" w:lineRule="auto"/>
              <w:ind w:right="107"/>
              <w:jc w:val="both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 xml:space="preserve">Законы </w:t>
            </w:r>
            <w:proofErr w:type="spellStart"/>
            <w:r w:rsidRPr="00A33961">
              <w:rPr>
                <w:sz w:val="16"/>
                <w:szCs w:val="16"/>
              </w:rPr>
              <w:t>распр</w:t>
            </w:r>
            <w:proofErr w:type="gramStart"/>
            <w:r w:rsidRPr="00A33961">
              <w:rPr>
                <w:sz w:val="16"/>
                <w:szCs w:val="16"/>
              </w:rPr>
              <w:t>о</w:t>
            </w:r>
            <w:proofErr w:type="spellEnd"/>
            <w:r w:rsidRPr="00A33961">
              <w:rPr>
                <w:sz w:val="16"/>
                <w:szCs w:val="16"/>
              </w:rPr>
              <w:t>-</w:t>
            </w:r>
            <w:proofErr w:type="gramEnd"/>
            <w:r w:rsidRPr="00A33961">
              <w:rPr>
                <w:spacing w:val="1"/>
                <w:sz w:val="16"/>
                <w:szCs w:val="16"/>
              </w:rPr>
              <w:t xml:space="preserve"> </w:t>
            </w:r>
            <w:proofErr w:type="spellStart"/>
            <w:r w:rsidRPr="00A33961">
              <w:rPr>
                <w:sz w:val="16"/>
                <w:szCs w:val="16"/>
              </w:rPr>
              <w:t>странения</w:t>
            </w:r>
            <w:proofErr w:type="spellEnd"/>
            <w:r w:rsidRPr="00A33961">
              <w:rPr>
                <w:sz w:val="16"/>
                <w:szCs w:val="16"/>
              </w:rPr>
              <w:t xml:space="preserve"> света</w:t>
            </w:r>
            <w:r w:rsidRPr="00A33961">
              <w:rPr>
                <w:spacing w:val="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(6</w:t>
            </w:r>
            <w:r w:rsidRPr="00A33961">
              <w:rPr>
                <w:spacing w:val="2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ч)</w:t>
            </w:r>
          </w:p>
        </w:tc>
        <w:tc>
          <w:tcPr>
            <w:tcW w:w="2778" w:type="dxa"/>
            <w:gridSpan w:val="3"/>
            <w:tcBorders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228" w:lineRule="auto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6</w:t>
            </w:r>
          </w:p>
        </w:tc>
        <w:tc>
          <w:tcPr>
            <w:tcW w:w="263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228" w:lineRule="auto"/>
              <w:ind w:right="203"/>
              <w:rPr>
                <w:sz w:val="16"/>
                <w:szCs w:val="16"/>
              </w:rPr>
            </w:pPr>
          </w:p>
        </w:tc>
      </w:tr>
      <w:tr w:rsidR="00A33961" w:rsidRPr="00A33961" w:rsidTr="00A33961">
        <w:trPr>
          <w:trHeight w:val="362"/>
        </w:trPr>
        <w:tc>
          <w:tcPr>
            <w:tcW w:w="1701" w:type="dxa"/>
            <w:gridSpan w:val="2"/>
            <w:tcBorders>
              <w:lef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82" w:line="228" w:lineRule="auto"/>
              <w:ind w:right="115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Линзы</w:t>
            </w:r>
            <w:r w:rsidRPr="00A33961">
              <w:rPr>
                <w:spacing w:val="10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и</w:t>
            </w:r>
            <w:r w:rsidRPr="00A33961">
              <w:rPr>
                <w:spacing w:val="11"/>
                <w:sz w:val="16"/>
                <w:szCs w:val="16"/>
              </w:rPr>
              <w:t xml:space="preserve"> </w:t>
            </w:r>
            <w:proofErr w:type="spellStart"/>
            <w:r w:rsidRPr="00A33961">
              <w:rPr>
                <w:sz w:val="16"/>
                <w:szCs w:val="16"/>
              </w:rPr>
              <w:t>опт</w:t>
            </w:r>
            <w:proofErr w:type="gramStart"/>
            <w:r w:rsidRPr="00A33961">
              <w:rPr>
                <w:sz w:val="16"/>
                <w:szCs w:val="16"/>
              </w:rPr>
              <w:t>и</w:t>
            </w:r>
            <w:proofErr w:type="spellEnd"/>
            <w:r w:rsidRPr="00A33961">
              <w:rPr>
                <w:sz w:val="16"/>
                <w:szCs w:val="16"/>
              </w:rPr>
              <w:t>-</w:t>
            </w:r>
            <w:proofErr w:type="gramEnd"/>
            <w:r w:rsidRPr="00A33961">
              <w:rPr>
                <w:spacing w:val="1"/>
                <w:sz w:val="16"/>
                <w:szCs w:val="16"/>
              </w:rPr>
              <w:t xml:space="preserve"> </w:t>
            </w:r>
            <w:proofErr w:type="spellStart"/>
            <w:r w:rsidRPr="00A33961">
              <w:rPr>
                <w:sz w:val="16"/>
                <w:szCs w:val="16"/>
              </w:rPr>
              <w:t>ческие</w:t>
            </w:r>
            <w:proofErr w:type="spellEnd"/>
            <w:r w:rsidRPr="00A33961">
              <w:rPr>
                <w:spacing w:val="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приборы</w:t>
            </w:r>
            <w:r w:rsidRPr="00A33961">
              <w:rPr>
                <w:spacing w:val="-36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(6</w:t>
            </w:r>
            <w:r w:rsidRPr="00A33961">
              <w:rPr>
                <w:spacing w:val="2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ч)</w:t>
            </w:r>
          </w:p>
        </w:tc>
        <w:tc>
          <w:tcPr>
            <w:tcW w:w="2778" w:type="dxa"/>
            <w:gridSpan w:val="3"/>
          </w:tcPr>
          <w:p w:rsidR="00A33961" w:rsidRPr="00A33961" w:rsidRDefault="00A33961" w:rsidP="00B13EA8">
            <w:pPr>
              <w:pStyle w:val="TableParagraph"/>
              <w:spacing w:line="228" w:lineRule="auto"/>
              <w:ind w:right="101"/>
              <w:jc w:val="both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6</w:t>
            </w:r>
          </w:p>
        </w:tc>
        <w:tc>
          <w:tcPr>
            <w:tcW w:w="263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1" w:line="228" w:lineRule="auto"/>
              <w:ind w:right="183"/>
              <w:rPr>
                <w:sz w:val="16"/>
                <w:szCs w:val="16"/>
              </w:rPr>
            </w:pPr>
          </w:p>
        </w:tc>
      </w:tr>
      <w:tr w:rsidR="00A33961" w:rsidRPr="00A33961" w:rsidTr="00A33961">
        <w:trPr>
          <w:trHeight w:val="695"/>
        </w:trPr>
        <w:tc>
          <w:tcPr>
            <w:tcW w:w="1701" w:type="dxa"/>
            <w:gridSpan w:val="2"/>
            <w:tcBorders>
              <w:lef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82" w:line="228" w:lineRule="auto"/>
              <w:ind w:right="392"/>
              <w:jc w:val="both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Разложение</w:t>
            </w:r>
            <w:r w:rsidRPr="00A33961">
              <w:rPr>
                <w:spacing w:val="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белого света</w:t>
            </w:r>
            <w:r w:rsidRPr="00A33961">
              <w:rPr>
                <w:spacing w:val="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в</w:t>
            </w:r>
            <w:r w:rsidRPr="00A33961">
              <w:rPr>
                <w:spacing w:val="-3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спектр</w:t>
            </w:r>
            <w:r w:rsidRPr="00A33961">
              <w:rPr>
                <w:spacing w:val="-2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(3</w:t>
            </w:r>
            <w:r w:rsidRPr="00A33961">
              <w:rPr>
                <w:spacing w:val="-2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ч)</w:t>
            </w:r>
          </w:p>
        </w:tc>
        <w:tc>
          <w:tcPr>
            <w:tcW w:w="2778" w:type="dxa"/>
            <w:gridSpan w:val="3"/>
            <w:tcBorders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3" w:line="228" w:lineRule="auto"/>
              <w:ind w:right="256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3</w:t>
            </w:r>
          </w:p>
        </w:tc>
        <w:tc>
          <w:tcPr>
            <w:tcW w:w="263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228" w:lineRule="auto"/>
              <w:ind w:right="596"/>
              <w:jc w:val="both"/>
              <w:rPr>
                <w:sz w:val="16"/>
                <w:szCs w:val="16"/>
              </w:rPr>
            </w:pPr>
          </w:p>
        </w:tc>
      </w:tr>
      <w:tr w:rsidR="00A33961" w:rsidRPr="00A33961" w:rsidTr="00A33961">
        <w:trPr>
          <w:trHeight w:val="368"/>
        </w:trPr>
        <w:tc>
          <w:tcPr>
            <w:tcW w:w="7110" w:type="dxa"/>
            <w:gridSpan w:val="7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73"/>
              <w:ind w:left="2020" w:right="2011"/>
              <w:jc w:val="center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Раздел</w:t>
            </w:r>
            <w:r w:rsidRPr="00A33961">
              <w:rPr>
                <w:spacing w:val="14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12.</w:t>
            </w:r>
            <w:r w:rsidRPr="00A33961">
              <w:rPr>
                <w:spacing w:val="14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Квантовые</w:t>
            </w:r>
            <w:r w:rsidRPr="00A33961">
              <w:rPr>
                <w:spacing w:val="14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явления</w:t>
            </w:r>
            <w:r w:rsidRPr="00A33961">
              <w:rPr>
                <w:spacing w:val="14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(17</w:t>
            </w:r>
            <w:r w:rsidRPr="00A33961">
              <w:rPr>
                <w:spacing w:val="14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ч)</w:t>
            </w:r>
          </w:p>
        </w:tc>
      </w:tr>
      <w:tr w:rsidR="00A33961" w:rsidRPr="00A33961" w:rsidTr="00A33961">
        <w:trPr>
          <w:trHeight w:val="568"/>
        </w:trPr>
        <w:tc>
          <w:tcPr>
            <w:tcW w:w="1701" w:type="dxa"/>
            <w:gridSpan w:val="2"/>
            <w:tcBorders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73" w:line="206" w:lineRule="exact"/>
              <w:rPr>
                <w:sz w:val="16"/>
                <w:szCs w:val="16"/>
              </w:rPr>
            </w:pPr>
            <w:r w:rsidRPr="00A33961">
              <w:rPr>
                <w:w w:val="105"/>
                <w:sz w:val="16"/>
                <w:szCs w:val="16"/>
              </w:rPr>
              <w:t>Испускание</w:t>
            </w:r>
          </w:p>
          <w:p w:rsidR="00A33961" w:rsidRPr="00A33961" w:rsidRDefault="00A33961" w:rsidP="00B13EA8">
            <w:pPr>
              <w:pStyle w:val="TableParagraph"/>
              <w:spacing w:line="206" w:lineRule="exact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и</w:t>
            </w:r>
            <w:r w:rsidRPr="00A33961">
              <w:rPr>
                <w:spacing w:val="2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поглощение</w:t>
            </w:r>
          </w:p>
        </w:tc>
        <w:tc>
          <w:tcPr>
            <w:tcW w:w="277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82" w:line="228" w:lineRule="auto"/>
              <w:rPr>
                <w:sz w:val="16"/>
                <w:szCs w:val="16"/>
              </w:rPr>
            </w:pPr>
          </w:p>
        </w:tc>
        <w:tc>
          <w:tcPr>
            <w:tcW w:w="263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82" w:line="228" w:lineRule="auto"/>
              <w:ind w:right="311"/>
              <w:rPr>
                <w:sz w:val="16"/>
                <w:szCs w:val="16"/>
              </w:rPr>
            </w:pPr>
          </w:p>
        </w:tc>
      </w:tr>
      <w:tr w:rsidR="00A33961" w:rsidRPr="00A33961" w:rsidTr="00A33961">
        <w:trPr>
          <w:trHeight w:val="435"/>
        </w:trPr>
        <w:tc>
          <w:tcPr>
            <w:tcW w:w="1701" w:type="dxa"/>
            <w:gridSpan w:val="2"/>
            <w:tcBorders>
              <w:lef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96" w:line="228" w:lineRule="auto"/>
              <w:ind w:right="247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света</w:t>
            </w:r>
            <w:r w:rsidRPr="00A33961">
              <w:rPr>
                <w:spacing w:val="13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атомом</w:t>
            </w:r>
            <w:r w:rsidRPr="00A33961">
              <w:rPr>
                <w:spacing w:val="-37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(4</w:t>
            </w:r>
            <w:r w:rsidRPr="00A33961">
              <w:rPr>
                <w:spacing w:val="2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ч)</w:t>
            </w:r>
          </w:p>
        </w:tc>
        <w:tc>
          <w:tcPr>
            <w:tcW w:w="2778" w:type="dxa"/>
            <w:gridSpan w:val="3"/>
          </w:tcPr>
          <w:p w:rsidR="00A33961" w:rsidRPr="00A33961" w:rsidRDefault="00A33961" w:rsidP="00B13EA8">
            <w:pPr>
              <w:pStyle w:val="TableParagraph"/>
              <w:spacing w:before="96" w:line="228" w:lineRule="auto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4</w:t>
            </w:r>
          </w:p>
        </w:tc>
        <w:tc>
          <w:tcPr>
            <w:tcW w:w="2631" w:type="dxa"/>
            <w:gridSpan w:val="2"/>
            <w:tcBorders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228" w:lineRule="auto"/>
              <w:ind w:right="306"/>
              <w:rPr>
                <w:sz w:val="16"/>
                <w:szCs w:val="16"/>
              </w:rPr>
            </w:pPr>
          </w:p>
        </w:tc>
      </w:tr>
      <w:tr w:rsidR="00A33961" w:rsidRPr="00A33961" w:rsidTr="00A33961">
        <w:trPr>
          <w:trHeight w:val="554"/>
        </w:trPr>
        <w:tc>
          <w:tcPr>
            <w:tcW w:w="1701" w:type="dxa"/>
            <w:gridSpan w:val="2"/>
            <w:tcBorders>
              <w:lef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94" w:line="228" w:lineRule="auto"/>
              <w:ind w:right="233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Строение</w:t>
            </w:r>
            <w:r w:rsidRPr="00A33961">
              <w:rPr>
                <w:spacing w:val="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атомного</w:t>
            </w:r>
            <w:r w:rsidRPr="00A33961">
              <w:rPr>
                <w:spacing w:val="9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ядра</w:t>
            </w:r>
            <w:r w:rsidRPr="00A33961">
              <w:rPr>
                <w:spacing w:val="-36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(6</w:t>
            </w:r>
            <w:r w:rsidRPr="00A33961">
              <w:rPr>
                <w:spacing w:val="2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ч)</w:t>
            </w:r>
          </w:p>
        </w:tc>
        <w:tc>
          <w:tcPr>
            <w:tcW w:w="2778" w:type="dxa"/>
            <w:gridSpan w:val="3"/>
            <w:tcBorders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228" w:lineRule="auto"/>
              <w:ind w:right="340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6</w:t>
            </w:r>
          </w:p>
        </w:tc>
        <w:tc>
          <w:tcPr>
            <w:tcW w:w="263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228" w:lineRule="auto"/>
              <w:ind w:right="519"/>
              <w:rPr>
                <w:sz w:val="16"/>
                <w:szCs w:val="16"/>
              </w:rPr>
            </w:pPr>
          </w:p>
        </w:tc>
      </w:tr>
      <w:tr w:rsidR="00A33961" w:rsidRPr="00A33961" w:rsidTr="00A33961">
        <w:trPr>
          <w:trHeight w:val="619"/>
        </w:trPr>
        <w:tc>
          <w:tcPr>
            <w:tcW w:w="1701" w:type="dxa"/>
            <w:gridSpan w:val="2"/>
            <w:tcBorders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93" w:line="228" w:lineRule="auto"/>
              <w:ind w:right="378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Ядерные</w:t>
            </w:r>
            <w:r w:rsidRPr="00A33961">
              <w:rPr>
                <w:spacing w:val="1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реакции</w:t>
            </w:r>
            <w:r w:rsidRPr="00A33961">
              <w:rPr>
                <w:spacing w:val="-2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(7</w:t>
            </w:r>
            <w:r w:rsidRPr="00A33961">
              <w:rPr>
                <w:spacing w:val="-2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ч)</w:t>
            </w:r>
          </w:p>
        </w:tc>
        <w:tc>
          <w:tcPr>
            <w:tcW w:w="277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93" w:line="228" w:lineRule="auto"/>
              <w:ind w:right="266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7</w:t>
            </w:r>
          </w:p>
        </w:tc>
        <w:tc>
          <w:tcPr>
            <w:tcW w:w="263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93" w:line="228" w:lineRule="auto"/>
              <w:ind w:right="311"/>
              <w:rPr>
                <w:sz w:val="16"/>
                <w:szCs w:val="16"/>
              </w:rPr>
            </w:pPr>
          </w:p>
        </w:tc>
      </w:tr>
      <w:tr w:rsidR="00A33961" w:rsidRPr="00A33961" w:rsidTr="00A33961">
        <w:trPr>
          <w:gridAfter w:val="1"/>
          <w:wAfter w:w="142" w:type="dxa"/>
          <w:trHeight w:val="336"/>
        </w:trPr>
        <w:tc>
          <w:tcPr>
            <w:tcW w:w="6968" w:type="dxa"/>
            <w:gridSpan w:val="6"/>
            <w:tcBorders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59"/>
              <w:ind w:left="2020" w:right="2011"/>
              <w:jc w:val="center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  <w:lang w:eastAsia="en-US"/>
              </w:rPr>
              <w:pict>
                <v:shape id="_x0000_s1045" type="#_x0000_t202" style="position:absolute;left:0;text-align:left;margin-left:33.95pt;margin-top:35.85pt;width:12.5pt;height:84pt;z-index:251679744;mso-position-horizontal-relative:page;mso-position-vertical-relative:page" filled="f" stroked="f">
                  <v:textbox style="layout-flow:vertical" inset="0,0,0,0">
                    <w:txbxContent>
                      <w:p w:rsidR="00A33961" w:rsidRPr="001174E4" w:rsidRDefault="00A33961" w:rsidP="00A33961"/>
                    </w:txbxContent>
                  </v:textbox>
                  <w10:wrap anchorx="page" anchory="page"/>
                </v:shape>
              </w:pict>
            </w:r>
            <w:r w:rsidRPr="00A33961">
              <w:rPr>
                <w:sz w:val="16"/>
                <w:szCs w:val="16"/>
                <w:lang w:eastAsia="en-US"/>
              </w:rPr>
              <w:pict>
                <v:shape id="_x0000_s1046" type="#_x0000_t202" style="position:absolute;left:0;text-align:left;margin-left:33.85pt;margin-top:344.25pt;width:12.6pt;height:10.9pt;z-index:251680768;mso-position-horizontal-relative:page;mso-position-vertical-relative:page" filled="f" stroked="f">
                  <v:textbox style="layout-flow:vertical" inset="0,0,0,0">
                    <w:txbxContent>
                      <w:p w:rsidR="00A33961" w:rsidRPr="00BC257A" w:rsidRDefault="00A33961" w:rsidP="00A33961"/>
                    </w:txbxContent>
                  </v:textbox>
                  <w10:wrap anchorx="page" anchory="page"/>
                </v:shape>
              </w:pict>
            </w:r>
            <w:r w:rsidRPr="00A33961">
              <w:rPr>
                <w:sz w:val="16"/>
                <w:szCs w:val="16"/>
              </w:rPr>
              <w:t>Повторительно-обобщающий</w:t>
            </w:r>
            <w:r w:rsidRPr="00A33961">
              <w:rPr>
                <w:spacing w:val="9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модуль</w:t>
            </w:r>
            <w:r w:rsidRPr="00A33961">
              <w:rPr>
                <w:spacing w:val="9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(9</w:t>
            </w:r>
            <w:r w:rsidRPr="00A33961">
              <w:rPr>
                <w:spacing w:val="10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ч)</w:t>
            </w:r>
          </w:p>
        </w:tc>
      </w:tr>
      <w:tr w:rsidR="00A33961" w:rsidRPr="00A33961" w:rsidTr="00A33961">
        <w:trPr>
          <w:gridAfter w:val="1"/>
          <w:wAfter w:w="142" w:type="dxa"/>
          <w:trHeight w:val="1697"/>
        </w:trPr>
        <w:tc>
          <w:tcPr>
            <w:tcW w:w="1701" w:type="dxa"/>
            <w:gridSpan w:val="2"/>
            <w:tcBorders>
              <w:left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before="65" w:line="228" w:lineRule="auto"/>
              <w:ind w:right="115"/>
              <w:rPr>
                <w:sz w:val="16"/>
                <w:szCs w:val="16"/>
              </w:rPr>
            </w:pPr>
            <w:r w:rsidRPr="00A33961">
              <w:rPr>
                <w:w w:val="105"/>
                <w:sz w:val="16"/>
                <w:szCs w:val="16"/>
              </w:rPr>
              <w:t>Систематизация</w:t>
            </w:r>
            <w:r w:rsidRPr="00A33961">
              <w:rPr>
                <w:spacing w:val="1"/>
                <w:w w:val="105"/>
                <w:sz w:val="16"/>
                <w:szCs w:val="16"/>
              </w:rPr>
              <w:t xml:space="preserve"> </w:t>
            </w:r>
            <w:r w:rsidRPr="00A33961">
              <w:rPr>
                <w:w w:val="105"/>
                <w:sz w:val="16"/>
                <w:szCs w:val="16"/>
              </w:rPr>
              <w:t>и</w:t>
            </w:r>
            <w:r w:rsidRPr="00A33961">
              <w:rPr>
                <w:spacing w:val="1"/>
                <w:w w:val="105"/>
                <w:sz w:val="16"/>
                <w:szCs w:val="16"/>
              </w:rPr>
              <w:t xml:space="preserve"> </w:t>
            </w:r>
            <w:r w:rsidRPr="00A33961">
              <w:rPr>
                <w:w w:val="105"/>
                <w:sz w:val="16"/>
                <w:szCs w:val="16"/>
              </w:rPr>
              <w:t>обобщение</w:t>
            </w:r>
            <w:r w:rsidRPr="00A33961">
              <w:rPr>
                <w:spacing w:val="1"/>
                <w:w w:val="105"/>
                <w:sz w:val="16"/>
                <w:szCs w:val="16"/>
              </w:rPr>
              <w:t xml:space="preserve"> </w:t>
            </w:r>
            <w:r w:rsidRPr="00A33961">
              <w:rPr>
                <w:w w:val="105"/>
                <w:sz w:val="16"/>
                <w:szCs w:val="16"/>
              </w:rPr>
              <w:t>предметного</w:t>
            </w:r>
            <w:r w:rsidRPr="00A33961">
              <w:rPr>
                <w:spacing w:val="1"/>
                <w:w w:val="105"/>
                <w:sz w:val="16"/>
                <w:szCs w:val="16"/>
              </w:rPr>
              <w:t xml:space="preserve"> </w:t>
            </w:r>
            <w:r w:rsidRPr="00A33961">
              <w:rPr>
                <w:w w:val="105"/>
                <w:sz w:val="16"/>
                <w:szCs w:val="16"/>
              </w:rPr>
              <w:t>содержания</w:t>
            </w:r>
          </w:p>
          <w:p w:rsidR="00A33961" w:rsidRPr="00A33961" w:rsidRDefault="00A33961" w:rsidP="00B13EA8">
            <w:pPr>
              <w:pStyle w:val="TableParagraph"/>
              <w:spacing w:line="228" w:lineRule="auto"/>
              <w:ind w:right="115"/>
              <w:rPr>
                <w:sz w:val="16"/>
                <w:szCs w:val="16"/>
              </w:rPr>
            </w:pPr>
            <w:r w:rsidRPr="00A33961">
              <w:rPr>
                <w:w w:val="110"/>
                <w:sz w:val="16"/>
                <w:szCs w:val="16"/>
              </w:rPr>
              <w:t xml:space="preserve">и опыта </w:t>
            </w:r>
            <w:proofErr w:type="spellStart"/>
            <w:proofErr w:type="gramStart"/>
            <w:r w:rsidRPr="00A33961">
              <w:rPr>
                <w:w w:val="110"/>
                <w:sz w:val="16"/>
                <w:szCs w:val="16"/>
              </w:rPr>
              <w:t>дея</w:t>
            </w:r>
            <w:proofErr w:type="spellEnd"/>
            <w:r w:rsidRPr="00A33961">
              <w:rPr>
                <w:w w:val="110"/>
                <w:sz w:val="16"/>
                <w:szCs w:val="16"/>
              </w:rPr>
              <w:t>­</w:t>
            </w:r>
            <w:r w:rsidRPr="00A33961">
              <w:rPr>
                <w:spacing w:val="1"/>
                <w:w w:val="110"/>
                <w:sz w:val="16"/>
                <w:szCs w:val="16"/>
              </w:rPr>
              <w:t xml:space="preserve"> </w:t>
            </w:r>
            <w:proofErr w:type="spellStart"/>
            <w:r w:rsidRPr="00A33961">
              <w:rPr>
                <w:w w:val="110"/>
                <w:sz w:val="16"/>
                <w:szCs w:val="16"/>
              </w:rPr>
              <w:t>тельности</w:t>
            </w:r>
            <w:proofErr w:type="spellEnd"/>
            <w:proofErr w:type="gramEnd"/>
            <w:r w:rsidRPr="00A33961">
              <w:rPr>
                <w:w w:val="110"/>
                <w:sz w:val="16"/>
                <w:szCs w:val="16"/>
              </w:rPr>
              <w:t>,</w:t>
            </w:r>
            <w:r w:rsidRPr="00A33961">
              <w:rPr>
                <w:spacing w:val="1"/>
                <w:w w:val="110"/>
                <w:sz w:val="16"/>
                <w:szCs w:val="16"/>
              </w:rPr>
              <w:t xml:space="preserve"> </w:t>
            </w:r>
            <w:r w:rsidRPr="00A33961">
              <w:rPr>
                <w:sz w:val="16"/>
                <w:szCs w:val="16"/>
              </w:rPr>
              <w:t>приобретённого</w:t>
            </w:r>
            <w:r w:rsidRPr="00A33961">
              <w:rPr>
                <w:spacing w:val="1"/>
                <w:sz w:val="16"/>
                <w:szCs w:val="16"/>
              </w:rPr>
              <w:t xml:space="preserve"> </w:t>
            </w:r>
            <w:r w:rsidRPr="00A33961">
              <w:rPr>
                <w:w w:val="110"/>
                <w:sz w:val="16"/>
                <w:szCs w:val="16"/>
              </w:rPr>
              <w:t>при изучении</w:t>
            </w:r>
            <w:r w:rsidRPr="00A33961">
              <w:rPr>
                <w:spacing w:val="1"/>
                <w:w w:val="110"/>
                <w:sz w:val="16"/>
                <w:szCs w:val="16"/>
              </w:rPr>
              <w:t xml:space="preserve"> </w:t>
            </w:r>
            <w:r w:rsidRPr="00A33961">
              <w:rPr>
                <w:w w:val="110"/>
                <w:sz w:val="16"/>
                <w:szCs w:val="16"/>
              </w:rPr>
              <w:t>всего курса</w:t>
            </w:r>
            <w:r w:rsidRPr="00A33961">
              <w:rPr>
                <w:spacing w:val="1"/>
                <w:w w:val="110"/>
                <w:sz w:val="16"/>
                <w:szCs w:val="16"/>
              </w:rPr>
              <w:t xml:space="preserve"> </w:t>
            </w:r>
            <w:r w:rsidRPr="00A33961">
              <w:rPr>
                <w:w w:val="110"/>
                <w:sz w:val="16"/>
                <w:szCs w:val="16"/>
              </w:rPr>
              <w:t>физики</w:t>
            </w:r>
          </w:p>
        </w:tc>
        <w:tc>
          <w:tcPr>
            <w:tcW w:w="2148" w:type="dxa"/>
            <w:tcBorders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228" w:lineRule="auto"/>
              <w:ind w:right="323"/>
              <w:rPr>
                <w:sz w:val="16"/>
                <w:szCs w:val="16"/>
              </w:rPr>
            </w:pPr>
            <w:r w:rsidRPr="00A33961">
              <w:rPr>
                <w:sz w:val="16"/>
                <w:szCs w:val="16"/>
              </w:rPr>
              <w:t>9</w:t>
            </w:r>
          </w:p>
        </w:tc>
        <w:tc>
          <w:tcPr>
            <w:tcW w:w="3119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A33961" w:rsidRPr="00A33961" w:rsidRDefault="00A33961" w:rsidP="00B13EA8">
            <w:pPr>
              <w:pStyle w:val="TableParagraph"/>
              <w:spacing w:line="228" w:lineRule="auto"/>
              <w:ind w:right="2126"/>
              <w:rPr>
                <w:sz w:val="16"/>
                <w:szCs w:val="16"/>
              </w:rPr>
            </w:pPr>
          </w:p>
        </w:tc>
      </w:tr>
    </w:tbl>
    <w:p w:rsidR="00A33961" w:rsidRPr="00A33961" w:rsidRDefault="00A33961" w:rsidP="00A33961">
      <w:pPr>
        <w:rPr>
          <w:rFonts w:ascii="Times New Roman" w:hAnsi="Times New Roman" w:cs="Times New Roman"/>
          <w:sz w:val="16"/>
          <w:szCs w:val="16"/>
        </w:rPr>
      </w:pPr>
    </w:p>
    <w:p w:rsidR="00A33961" w:rsidRPr="00A33961" w:rsidRDefault="00A33961" w:rsidP="00A33961">
      <w:pPr>
        <w:rPr>
          <w:rFonts w:ascii="Times New Roman" w:hAnsi="Times New Roman" w:cs="Times New Roman"/>
          <w:sz w:val="16"/>
          <w:szCs w:val="16"/>
        </w:rPr>
      </w:pPr>
    </w:p>
    <w:p w:rsidR="00A33961" w:rsidRPr="00A33961" w:rsidRDefault="00A33961" w:rsidP="00A33961">
      <w:pPr>
        <w:rPr>
          <w:rFonts w:ascii="Times New Roman" w:hAnsi="Times New Roman" w:cs="Times New Roman"/>
          <w:sz w:val="16"/>
          <w:szCs w:val="16"/>
        </w:rPr>
      </w:pPr>
    </w:p>
    <w:p w:rsidR="00A33961" w:rsidRPr="00A33961" w:rsidRDefault="00A33961" w:rsidP="00A33961">
      <w:pPr>
        <w:pStyle w:val="a5"/>
        <w:spacing w:before="3" w:line="247" w:lineRule="auto"/>
        <w:ind w:hanging="227"/>
        <w:rPr>
          <w:sz w:val="16"/>
          <w:szCs w:val="16"/>
        </w:rPr>
      </w:pPr>
    </w:p>
    <w:p w:rsidR="00A33961" w:rsidRPr="00A33961" w:rsidRDefault="00A33961" w:rsidP="00A33961">
      <w:pPr>
        <w:pStyle w:val="a5"/>
        <w:spacing w:before="3" w:line="247" w:lineRule="auto"/>
        <w:ind w:hanging="227"/>
        <w:rPr>
          <w:sz w:val="16"/>
          <w:szCs w:val="16"/>
        </w:rPr>
      </w:pPr>
    </w:p>
    <w:p w:rsidR="00A33961" w:rsidRPr="00A33961" w:rsidRDefault="00A33961" w:rsidP="00A33961">
      <w:pPr>
        <w:pStyle w:val="a5"/>
        <w:spacing w:before="3" w:line="247" w:lineRule="auto"/>
        <w:ind w:hanging="227"/>
        <w:rPr>
          <w:sz w:val="16"/>
          <w:szCs w:val="16"/>
        </w:rPr>
      </w:pPr>
    </w:p>
    <w:p w:rsidR="00A33961" w:rsidRPr="00A33961" w:rsidRDefault="00A33961" w:rsidP="00A33961">
      <w:pPr>
        <w:pStyle w:val="a5"/>
        <w:spacing w:before="3" w:line="247" w:lineRule="auto"/>
        <w:ind w:hanging="227"/>
        <w:rPr>
          <w:sz w:val="16"/>
          <w:szCs w:val="16"/>
        </w:rPr>
      </w:pPr>
    </w:p>
    <w:p w:rsidR="00A33961" w:rsidRPr="00A33961" w:rsidRDefault="00A33961" w:rsidP="00A33961">
      <w:pPr>
        <w:pStyle w:val="a5"/>
        <w:spacing w:before="3" w:line="247" w:lineRule="auto"/>
        <w:ind w:hanging="227"/>
        <w:rPr>
          <w:sz w:val="16"/>
          <w:szCs w:val="16"/>
        </w:rPr>
      </w:pPr>
    </w:p>
    <w:p w:rsidR="00A33961" w:rsidRPr="00A33961" w:rsidRDefault="00A33961" w:rsidP="00A33961">
      <w:pPr>
        <w:pStyle w:val="a5"/>
        <w:spacing w:before="3" w:line="247" w:lineRule="auto"/>
        <w:ind w:hanging="227"/>
        <w:rPr>
          <w:sz w:val="16"/>
          <w:szCs w:val="16"/>
        </w:rPr>
      </w:pPr>
    </w:p>
    <w:p w:rsidR="00A33961" w:rsidRPr="00A33961" w:rsidRDefault="00A33961" w:rsidP="00A33961">
      <w:pPr>
        <w:pStyle w:val="a5"/>
        <w:spacing w:before="3" w:line="247" w:lineRule="auto"/>
        <w:ind w:hanging="227"/>
        <w:rPr>
          <w:sz w:val="16"/>
          <w:szCs w:val="16"/>
        </w:rPr>
      </w:pPr>
    </w:p>
    <w:p w:rsidR="00A33961" w:rsidRPr="00A33961" w:rsidRDefault="00A33961" w:rsidP="00A33961">
      <w:pPr>
        <w:pStyle w:val="a5"/>
        <w:spacing w:before="3" w:line="247" w:lineRule="auto"/>
        <w:ind w:hanging="227"/>
        <w:rPr>
          <w:sz w:val="16"/>
          <w:szCs w:val="16"/>
        </w:rPr>
      </w:pPr>
    </w:p>
    <w:p w:rsidR="00A33961" w:rsidRPr="00A33961" w:rsidRDefault="00A33961" w:rsidP="00A33961">
      <w:pPr>
        <w:pStyle w:val="a5"/>
        <w:spacing w:before="3" w:line="247" w:lineRule="auto"/>
        <w:ind w:hanging="227"/>
        <w:rPr>
          <w:sz w:val="16"/>
          <w:szCs w:val="16"/>
        </w:rPr>
      </w:pPr>
    </w:p>
    <w:p w:rsidR="00A33961" w:rsidRPr="00A33961" w:rsidRDefault="00A33961" w:rsidP="00A33961">
      <w:pPr>
        <w:pStyle w:val="a5"/>
        <w:spacing w:before="3" w:line="247" w:lineRule="auto"/>
        <w:ind w:hanging="227"/>
        <w:rPr>
          <w:sz w:val="16"/>
          <w:szCs w:val="16"/>
        </w:rPr>
      </w:pPr>
    </w:p>
    <w:p w:rsidR="00A33961" w:rsidRPr="00A33961" w:rsidRDefault="00A33961" w:rsidP="00A33961">
      <w:pPr>
        <w:pStyle w:val="a5"/>
        <w:spacing w:before="3" w:line="247" w:lineRule="auto"/>
        <w:ind w:hanging="227"/>
        <w:rPr>
          <w:sz w:val="16"/>
          <w:szCs w:val="16"/>
        </w:rPr>
      </w:pPr>
    </w:p>
    <w:p w:rsidR="00A33961" w:rsidRPr="00A33961" w:rsidRDefault="00A33961" w:rsidP="00A33961">
      <w:pPr>
        <w:pStyle w:val="a5"/>
        <w:spacing w:before="3" w:line="247" w:lineRule="auto"/>
        <w:ind w:hanging="227"/>
        <w:rPr>
          <w:sz w:val="16"/>
          <w:szCs w:val="16"/>
        </w:rPr>
      </w:pPr>
    </w:p>
    <w:p w:rsidR="00A33961" w:rsidRPr="00A33961" w:rsidRDefault="00A33961" w:rsidP="00A33961">
      <w:pPr>
        <w:pStyle w:val="a5"/>
        <w:spacing w:before="3" w:line="247" w:lineRule="auto"/>
        <w:ind w:hanging="227"/>
        <w:rPr>
          <w:sz w:val="16"/>
          <w:szCs w:val="16"/>
        </w:rPr>
      </w:pPr>
    </w:p>
    <w:p w:rsidR="00A33961" w:rsidRPr="00A33961" w:rsidRDefault="00A33961" w:rsidP="00A33961">
      <w:pPr>
        <w:pStyle w:val="a5"/>
        <w:spacing w:before="3" w:line="247" w:lineRule="auto"/>
        <w:ind w:hanging="227"/>
        <w:rPr>
          <w:sz w:val="16"/>
          <w:szCs w:val="16"/>
        </w:rPr>
      </w:pPr>
    </w:p>
    <w:p w:rsidR="00A33961" w:rsidRPr="00A33961" w:rsidRDefault="00A33961" w:rsidP="00A33961">
      <w:pPr>
        <w:pStyle w:val="a5"/>
        <w:spacing w:before="3" w:line="247" w:lineRule="auto"/>
        <w:ind w:hanging="227"/>
        <w:rPr>
          <w:sz w:val="16"/>
          <w:szCs w:val="16"/>
        </w:rPr>
      </w:pPr>
    </w:p>
    <w:p w:rsidR="00A33961" w:rsidRPr="00A33961" w:rsidRDefault="00A33961" w:rsidP="00A33961">
      <w:pPr>
        <w:pStyle w:val="a5"/>
        <w:spacing w:before="3" w:line="247" w:lineRule="auto"/>
        <w:ind w:hanging="227"/>
        <w:rPr>
          <w:sz w:val="16"/>
          <w:szCs w:val="16"/>
        </w:rPr>
      </w:pPr>
    </w:p>
    <w:p w:rsidR="00A33961" w:rsidRPr="00A33961" w:rsidRDefault="00A33961" w:rsidP="00A33961">
      <w:pPr>
        <w:pStyle w:val="a5"/>
        <w:spacing w:before="3" w:line="247" w:lineRule="auto"/>
        <w:ind w:hanging="227"/>
        <w:rPr>
          <w:sz w:val="16"/>
          <w:szCs w:val="16"/>
        </w:rPr>
      </w:pPr>
    </w:p>
    <w:p w:rsidR="00A33961" w:rsidRPr="00A33961" w:rsidRDefault="00A33961" w:rsidP="00A33961">
      <w:pPr>
        <w:pStyle w:val="a5"/>
        <w:spacing w:before="3" w:line="247" w:lineRule="auto"/>
        <w:ind w:hanging="227"/>
        <w:rPr>
          <w:sz w:val="16"/>
          <w:szCs w:val="16"/>
        </w:rPr>
      </w:pPr>
    </w:p>
    <w:p w:rsidR="00A33961" w:rsidRPr="00A33961" w:rsidRDefault="00A33961" w:rsidP="00A33961">
      <w:pPr>
        <w:pStyle w:val="a5"/>
        <w:spacing w:before="3" w:line="247" w:lineRule="auto"/>
        <w:ind w:hanging="227"/>
        <w:rPr>
          <w:sz w:val="16"/>
          <w:szCs w:val="16"/>
        </w:rPr>
      </w:pPr>
    </w:p>
    <w:p w:rsidR="00A33961" w:rsidRPr="00A33961" w:rsidRDefault="00A33961" w:rsidP="00A33961">
      <w:pPr>
        <w:pStyle w:val="a5"/>
        <w:spacing w:before="3" w:line="247" w:lineRule="auto"/>
        <w:ind w:hanging="227"/>
        <w:rPr>
          <w:sz w:val="16"/>
          <w:szCs w:val="16"/>
        </w:rPr>
      </w:pPr>
    </w:p>
    <w:p w:rsidR="00A33961" w:rsidRPr="00A33961" w:rsidRDefault="00A33961" w:rsidP="00A33961">
      <w:pPr>
        <w:pStyle w:val="a5"/>
        <w:spacing w:before="3" w:line="247" w:lineRule="auto"/>
        <w:ind w:hanging="227"/>
        <w:rPr>
          <w:sz w:val="16"/>
          <w:szCs w:val="16"/>
        </w:rPr>
      </w:pPr>
    </w:p>
    <w:p w:rsidR="00A33961" w:rsidRPr="00A33961" w:rsidRDefault="00A33961" w:rsidP="00A33961">
      <w:pPr>
        <w:pStyle w:val="a5"/>
        <w:spacing w:before="3" w:line="247" w:lineRule="auto"/>
        <w:ind w:hanging="227"/>
        <w:rPr>
          <w:sz w:val="16"/>
          <w:szCs w:val="16"/>
        </w:rPr>
      </w:pPr>
    </w:p>
    <w:p w:rsidR="00A33961" w:rsidRPr="00A33961" w:rsidRDefault="00A33961" w:rsidP="00A33961">
      <w:pPr>
        <w:pStyle w:val="a5"/>
        <w:spacing w:before="3" w:line="247" w:lineRule="auto"/>
        <w:ind w:hanging="227"/>
        <w:rPr>
          <w:sz w:val="16"/>
          <w:szCs w:val="16"/>
        </w:rPr>
      </w:pPr>
    </w:p>
    <w:p w:rsidR="00A33961" w:rsidRPr="00A33961" w:rsidRDefault="00A33961">
      <w:pPr>
        <w:rPr>
          <w:rFonts w:ascii="Times New Roman" w:hAnsi="Times New Roman" w:cs="Times New Roman"/>
          <w:sz w:val="16"/>
          <w:szCs w:val="16"/>
        </w:rPr>
      </w:pPr>
    </w:p>
    <w:sectPr w:rsidR="00A33961" w:rsidRPr="00A33961" w:rsidSect="00275676">
      <w:footerReference w:type="even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7AB" w:rsidRDefault="00A33961">
    <w:pPr>
      <w:pStyle w:val="a5"/>
      <w:spacing w:line="14" w:lineRule="auto"/>
      <w:ind w:left="0"/>
      <w:rPr>
        <w:sz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7AB" w:rsidRDefault="00A33961">
    <w:pPr>
      <w:pStyle w:val="a5"/>
      <w:spacing w:line="14" w:lineRule="auto"/>
      <w:ind w:left="0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7AB" w:rsidRDefault="00A33961">
    <w:pPr>
      <w:pStyle w:val="a5"/>
      <w:spacing w:line="14" w:lineRule="auto"/>
      <w:ind w:left="0"/>
      <w:rPr>
        <w:sz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7AB" w:rsidRDefault="00A33961">
    <w:pPr>
      <w:pStyle w:val="a5"/>
      <w:spacing w:line="14" w:lineRule="auto"/>
      <w:ind w:left="0"/>
      <w:rPr>
        <w:sz w:val="2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7AB" w:rsidRDefault="00A33961">
    <w:pPr>
      <w:pStyle w:val="a5"/>
      <w:spacing w:line="14" w:lineRule="auto"/>
      <w:ind w:left="0"/>
      <w:rPr>
        <w:sz w:val="2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7AB" w:rsidRDefault="00A33961">
    <w:pPr>
      <w:pStyle w:val="a5"/>
      <w:spacing w:line="14" w:lineRule="auto"/>
      <w:ind w:left="0"/>
      <w:rPr>
        <w:sz w:val="2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F205925"/>
    <w:multiLevelType w:val="multilevel"/>
    <w:tmpl w:val="BF205925"/>
    <w:lvl w:ilvl="0">
      <w:start w:val="7"/>
      <w:numFmt w:val="decimal"/>
      <w:lvlText w:val="%1"/>
      <w:lvlJc w:val="left"/>
      <w:pPr>
        <w:ind w:left="701" w:hanging="18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630" w:hanging="183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560" w:hanging="18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1" w:hanging="18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1" w:hanging="1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2" w:hanging="1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2" w:hanging="1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12" w:hanging="1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3" w:hanging="183"/>
      </w:pPr>
      <w:rPr>
        <w:rFonts w:hint="default"/>
        <w:lang w:val="ru-RU" w:eastAsia="en-US" w:bidi="ar-SA"/>
      </w:rPr>
    </w:lvl>
  </w:abstractNum>
  <w:abstractNum w:abstractNumId="1">
    <w:nsid w:val="CF092B84"/>
    <w:multiLevelType w:val="multilevel"/>
    <w:tmpl w:val="CF092B84"/>
    <w:lvl w:ilvl="0">
      <w:numFmt w:val="bullet"/>
      <w:lvlText w:val=""/>
      <w:lvlJc w:val="left"/>
      <w:pPr>
        <w:ind w:left="663" w:hanging="221"/>
      </w:pPr>
      <w:rPr>
        <w:rFonts w:hint="default"/>
        <w:w w:val="100"/>
        <w:lang w:val="ru-RU" w:eastAsia="en-US" w:bidi="ar-SA"/>
      </w:rPr>
    </w:lvl>
    <w:lvl w:ilvl="1">
      <w:numFmt w:val="bullet"/>
      <w:lvlText w:val="•"/>
      <w:lvlJc w:val="left"/>
      <w:pPr>
        <w:ind w:left="1594" w:hanging="22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528" w:hanging="2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63" w:hanging="2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97" w:hanging="2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2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6" w:hanging="2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00" w:hanging="2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5" w:hanging="221"/>
      </w:pPr>
      <w:rPr>
        <w:rFonts w:hint="default"/>
        <w:lang w:val="ru-RU" w:eastAsia="en-US" w:bidi="ar-SA"/>
      </w:rPr>
    </w:lvl>
  </w:abstractNum>
  <w:abstractNum w:abstractNumId="2">
    <w:nsid w:val="0053208E"/>
    <w:multiLevelType w:val="multilevel"/>
    <w:tmpl w:val="0053208E"/>
    <w:lvl w:ilvl="0">
      <w:start w:val="7"/>
      <w:numFmt w:val="decimal"/>
      <w:lvlText w:val="%1"/>
      <w:lvlJc w:val="left"/>
      <w:pPr>
        <w:ind w:left="701" w:hanging="18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630" w:hanging="183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560" w:hanging="18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1" w:hanging="18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1" w:hanging="1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2" w:hanging="1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2" w:hanging="1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12" w:hanging="1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3" w:hanging="183"/>
      </w:pPr>
      <w:rPr>
        <w:rFonts w:hint="default"/>
        <w:lang w:val="ru-RU" w:eastAsia="en-US" w:bidi="ar-SA"/>
      </w:rPr>
    </w:lvl>
  </w:abstractNum>
  <w:abstractNum w:abstractNumId="3">
    <w:nsid w:val="00A26372"/>
    <w:multiLevelType w:val="multilevel"/>
    <w:tmpl w:val="CEC25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0EF0F80"/>
    <w:multiLevelType w:val="hybridMultilevel"/>
    <w:tmpl w:val="CBECC98A"/>
    <w:lvl w:ilvl="0" w:tplc="6C80DFD8">
      <w:start w:val="7"/>
      <w:numFmt w:val="decimal"/>
      <w:lvlText w:val="%1"/>
      <w:lvlJc w:val="left"/>
      <w:pPr>
        <w:ind w:left="291" w:hanging="178"/>
      </w:pPr>
      <w:rPr>
        <w:rFonts w:hint="default"/>
        <w:b/>
        <w:bCs/>
        <w:w w:val="84"/>
        <w:lang w:val="ru-RU" w:eastAsia="en-US" w:bidi="ar-SA"/>
      </w:rPr>
    </w:lvl>
    <w:lvl w:ilvl="1" w:tplc="02585BD0">
      <w:numFmt w:val="bullet"/>
      <w:lvlText w:val="•"/>
      <w:lvlJc w:val="left"/>
      <w:pPr>
        <w:ind w:left="1307" w:hanging="178"/>
      </w:pPr>
      <w:rPr>
        <w:rFonts w:hint="default"/>
        <w:lang w:val="ru-RU" w:eastAsia="en-US" w:bidi="ar-SA"/>
      </w:rPr>
    </w:lvl>
    <w:lvl w:ilvl="2" w:tplc="CDFCB21E">
      <w:numFmt w:val="bullet"/>
      <w:lvlText w:val="•"/>
      <w:lvlJc w:val="left"/>
      <w:pPr>
        <w:ind w:left="2315" w:hanging="178"/>
      </w:pPr>
      <w:rPr>
        <w:rFonts w:hint="default"/>
        <w:lang w:val="ru-RU" w:eastAsia="en-US" w:bidi="ar-SA"/>
      </w:rPr>
    </w:lvl>
    <w:lvl w:ilvl="3" w:tplc="9F82D352">
      <w:numFmt w:val="bullet"/>
      <w:lvlText w:val="•"/>
      <w:lvlJc w:val="left"/>
      <w:pPr>
        <w:ind w:left="3323" w:hanging="178"/>
      </w:pPr>
      <w:rPr>
        <w:rFonts w:hint="default"/>
        <w:lang w:val="ru-RU" w:eastAsia="en-US" w:bidi="ar-SA"/>
      </w:rPr>
    </w:lvl>
    <w:lvl w:ilvl="4" w:tplc="B18E2056">
      <w:numFmt w:val="bullet"/>
      <w:lvlText w:val="•"/>
      <w:lvlJc w:val="left"/>
      <w:pPr>
        <w:ind w:left="4331" w:hanging="178"/>
      </w:pPr>
      <w:rPr>
        <w:rFonts w:hint="default"/>
        <w:lang w:val="ru-RU" w:eastAsia="en-US" w:bidi="ar-SA"/>
      </w:rPr>
    </w:lvl>
    <w:lvl w:ilvl="5" w:tplc="E8EC3858">
      <w:numFmt w:val="bullet"/>
      <w:lvlText w:val="•"/>
      <w:lvlJc w:val="left"/>
      <w:pPr>
        <w:ind w:left="5339" w:hanging="178"/>
      </w:pPr>
      <w:rPr>
        <w:rFonts w:hint="default"/>
        <w:lang w:val="ru-RU" w:eastAsia="en-US" w:bidi="ar-SA"/>
      </w:rPr>
    </w:lvl>
    <w:lvl w:ilvl="6" w:tplc="EBBC3A40">
      <w:numFmt w:val="bullet"/>
      <w:lvlText w:val="•"/>
      <w:lvlJc w:val="left"/>
      <w:pPr>
        <w:ind w:left="6347" w:hanging="178"/>
      </w:pPr>
      <w:rPr>
        <w:rFonts w:hint="default"/>
        <w:lang w:val="ru-RU" w:eastAsia="en-US" w:bidi="ar-SA"/>
      </w:rPr>
    </w:lvl>
    <w:lvl w:ilvl="7" w:tplc="0200F2F8">
      <w:numFmt w:val="bullet"/>
      <w:lvlText w:val="•"/>
      <w:lvlJc w:val="left"/>
      <w:pPr>
        <w:ind w:left="7355" w:hanging="178"/>
      </w:pPr>
      <w:rPr>
        <w:rFonts w:hint="default"/>
        <w:lang w:val="ru-RU" w:eastAsia="en-US" w:bidi="ar-SA"/>
      </w:rPr>
    </w:lvl>
    <w:lvl w:ilvl="8" w:tplc="AAC8470C">
      <w:numFmt w:val="bullet"/>
      <w:lvlText w:val="•"/>
      <w:lvlJc w:val="left"/>
      <w:pPr>
        <w:ind w:left="8363" w:hanging="178"/>
      </w:pPr>
      <w:rPr>
        <w:rFonts w:hint="default"/>
        <w:lang w:val="ru-RU" w:eastAsia="en-US" w:bidi="ar-SA"/>
      </w:rPr>
    </w:lvl>
  </w:abstractNum>
  <w:abstractNum w:abstractNumId="5">
    <w:nsid w:val="04986144"/>
    <w:multiLevelType w:val="hybridMultilevel"/>
    <w:tmpl w:val="7BEA5940"/>
    <w:lvl w:ilvl="0" w:tplc="58287B06">
      <w:start w:val="1"/>
      <w:numFmt w:val="decimal"/>
      <w:lvlText w:val="%1."/>
      <w:lvlJc w:val="left"/>
      <w:pPr>
        <w:ind w:left="513" w:hanging="248"/>
      </w:pPr>
      <w:rPr>
        <w:rFonts w:ascii="Cambria" w:eastAsia="Cambria" w:hAnsi="Cambria" w:cs="Cambria" w:hint="default"/>
        <w:w w:val="107"/>
        <w:sz w:val="20"/>
        <w:szCs w:val="20"/>
        <w:lang w:val="ru-RU" w:eastAsia="en-US" w:bidi="ar-SA"/>
      </w:rPr>
    </w:lvl>
    <w:lvl w:ilvl="1" w:tplc="1B6C54CA">
      <w:numFmt w:val="bullet"/>
      <w:lvlText w:val="•"/>
      <w:lvlJc w:val="left"/>
      <w:pPr>
        <w:ind w:left="1130" w:hanging="248"/>
      </w:pPr>
      <w:rPr>
        <w:rFonts w:hint="default"/>
        <w:lang w:val="ru-RU" w:eastAsia="en-US" w:bidi="ar-SA"/>
      </w:rPr>
    </w:lvl>
    <w:lvl w:ilvl="2" w:tplc="25ACB7F0">
      <w:numFmt w:val="bullet"/>
      <w:lvlText w:val="•"/>
      <w:lvlJc w:val="left"/>
      <w:pPr>
        <w:ind w:left="1740" w:hanging="248"/>
      </w:pPr>
      <w:rPr>
        <w:rFonts w:hint="default"/>
        <w:lang w:val="ru-RU" w:eastAsia="en-US" w:bidi="ar-SA"/>
      </w:rPr>
    </w:lvl>
    <w:lvl w:ilvl="3" w:tplc="ED56A658">
      <w:numFmt w:val="bullet"/>
      <w:lvlText w:val="•"/>
      <w:lvlJc w:val="left"/>
      <w:pPr>
        <w:ind w:left="2351" w:hanging="248"/>
      </w:pPr>
      <w:rPr>
        <w:rFonts w:hint="default"/>
        <w:lang w:val="ru-RU" w:eastAsia="en-US" w:bidi="ar-SA"/>
      </w:rPr>
    </w:lvl>
    <w:lvl w:ilvl="4" w:tplc="0338EB4C">
      <w:numFmt w:val="bullet"/>
      <w:lvlText w:val="•"/>
      <w:lvlJc w:val="left"/>
      <w:pPr>
        <w:ind w:left="2961" w:hanging="248"/>
      </w:pPr>
      <w:rPr>
        <w:rFonts w:hint="default"/>
        <w:lang w:val="ru-RU" w:eastAsia="en-US" w:bidi="ar-SA"/>
      </w:rPr>
    </w:lvl>
    <w:lvl w:ilvl="5" w:tplc="58D2F946">
      <w:numFmt w:val="bullet"/>
      <w:lvlText w:val="•"/>
      <w:lvlJc w:val="left"/>
      <w:pPr>
        <w:ind w:left="3571" w:hanging="248"/>
      </w:pPr>
      <w:rPr>
        <w:rFonts w:hint="default"/>
        <w:lang w:val="ru-RU" w:eastAsia="en-US" w:bidi="ar-SA"/>
      </w:rPr>
    </w:lvl>
    <w:lvl w:ilvl="6" w:tplc="900A61CC">
      <w:numFmt w:val="bullet"/>
      <w:lvlText w:val="•"/>
      <w:lvlJc w:val="left"/>
      <w:pPr>
        <w:ind w:left="4182" w:hanging="248"/>
      </w:pPr>
      <w:rPr>
        <w:rFonts w:hint="default"/>
        <w:lang w:val="ru-RU" w:eastAsia="en-US" w:bidi="ar-SA"/>
      </w:rPr>
    </w:lvl>
    <w:lvl w:ilvl="7" w:tplc="2828CBD0">
      <w:numFmt w:val="bullet"/>
      <w:lvlText w:val="•"/>
      <w:lvlJc w:val="left"/>
      <w:pPr>
        <w:ind w:left="4792" w:hanging="248"/>
      </w:pPr>
      <w:rPr>
        <w:rFonts w:hint="default"/>
        <w:lang w:val="ru-RU" w:eastAsia="en-US" w:bidi="ar-SA"/>
      </w:rPr>
    </w:lvl>
    <w:lvl w:ilvl="8" w:tplc="6EDC49FC">
      <w:numFmt w:val="bullet"/>
      <w:lvlText w:val="•"/>
      <w:lvlJc w:val="left"/>
      <w:pPr>
        <w:ind w:left="5402" w:hanging="248"/>
      </w:pPr>
      <w:rPr>
        <w:rFonts w:hint="default"/>
        <w:lang w:val="ru-RU" w:eastAsia="en-US" w:bidi="ar-SA"/>
      </w:rPr>
    </w:lvl>
  </w:abstractNum>
  <w:abstractNum w:abstractNumId="6">
    <w:nsid w:val="04CF33A1"/>
    <w:multiLevelType w:val="multilevel"/>
    <w:tmpl w:val="C8BC5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B6F581A"/>
    <w:multiLevelType w:val="multilevel"/>
    <w:tmpl w:val="37702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DE37947"/>
    <w:multiLevelType w:val="multilevel"/>
    <w:tmpl w:val="B524D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F2A772C"/>
    <w:multiLevelType w:val="multilevel"/>
    <w:tmpl w:val="51942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0A13595"/>
    <w:multiLevelType w:val="multilevel"/>
    <w:tmpl w:val="91A02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F7D3FED"/>
    <w:multiLevelType w:val="multilevel"/>
    <w:tmpl w:val="568ED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1B265CB"/>
    <w:multiLevelType w:val="multilevel"/>
    <w:tmpl w:val="E6000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51D71F2"/>
    <w:multiLevelType w:val="multilevel"/>
    <w:tmpl w:val="526A2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69F547E"/>
    <w:multiLevelType w:val="multilevel"/>
    <w:tmpl w:val="355ED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A996738"/>
    <w:multiLevelType w:val="multilevel"/>
    <w:tmpl w:val="1B481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AAD649D"/>
    <w:multiLevelType w:val="hybridMultilevel"/>
    <w:tmpl w:val="6F8A59CE"/>
    <w:lvl w:ilvl="0" w:tplc="C7D273DE">
      <w:start w:val="1"/>
      <w:numFmt w:val="decimal"/>
      <w:lvlText w:val="%1."/>
      <w:lvlJc w:val="left"/>
      <w:pPr>
        <w:ind w:left="513" w:hanging="248"/>
      </w:pPr>
      <w:rPr>
        <w:rFonts w:ascii="Cambria" w:eastAsia="Cambria" w:hAnsi="Cambria" w:cs="Cambria" w:hint="default"/>
        <w:w w:val="107"/>
        <w:sz w:val="20"/>
        <w:szCs w:val="20"/>
        <w:lang w:val="ru-RU" w:eastAsia="en-US" w:bidi="ar-SA"/>
      </w:rPr>
    </w:lvl>
    <w:lvl w:ilvl="1" w:tplc="A72841AE">
      <w:numFmt w:val="bullet"/>
      <w:lvlText w:val="•"/>
      <w:lvlJc w:val="left"/>
      <w:pPr>
        <w:ind w:left="1130" w:hanging="248"/>
      </w:pPr>
      <w:rPr>
        <w:rFonts w:hint="default"/>
        <w:lang w:val="ru-RU" w:eastAsia="en-US" w:bidi="ar-SA"/>
      </w:rPr>
    </w:lvl>
    <w:lvl w:ilvl="2" w:tplc="0BC02D0E">
      <w:numFmt w:val="bullet"/>
      <w:lvlText w:val="•"/>
      <w:lvlJc w:val="left"/>
      <w:pPr>
        <w:ind w:left="1740" w:hanging="248"/>
      </w:pPr>
      <w:rPr>
        <w:rFonts w:hint="default"/>
        <w:lang w:val="ru-RU" w:eastAsia="en-US" w:bidi="ar-SA"/>
      </w:rPr>
    </w:lvl>
    <w:lvl w:ilvl="3" w:tplc="E2CADC56">
      <w:numFmt w:val="bullet"/>
      <w:lvlText w:val="•"/>
      <w:lvlJc w:val="left"/>
      <w:pPr>
        <w:ind w:left="2351" w:hanging="248"/>
      </w:pPr>
      <w:rPr>
        <w:rFonts w:hint="default"/>
        <w:lang w:val="ru-RU" w:eastAsia="en-US" w:bidi="ar-SA"/>
      </w:rPr>
    </w:lvl>
    <w:lvl w:ilvl="4" w:tplc="6B3A0AD4">
      <w:numFmt w:val="bullet"/>
      <w:lvlText w:val="•"/>
      <w:lvlJc w:val="left"/>
      <w:pPr>
        <w:ind w:left="2961" w:hanging="248"/>
      </w:pPr>
      <w:rPr>
        <w:rFonts w:hint="default"/>
        <w:lang w:val="ru-RU" w:eastAsia="en-US" w:bidi="ar-SA"/>
      </w:rPr>
    </w:lvl>
    <w:lvl w:ilvl="5" w:tplc="DF60EE7A">
      <w:numFmt w:val="bullet"/>
      <w:lvlText w:val="•"/>
      <w:lvlJc w:val="left"/>
      <w:pPr>
        <w:ind w:left="3571" w:hanging="248"/>
      </w:pPr>
      <w:rPr>
        <w:rFonts w:hint="default"/>
        <w:lang w:val="ru-RU" w:eastAsia="en-US" w:bidi="ar-SA"/>
      </w:rPr>
    </w:lvl>
    <w:lvl w:ilvl="6" w:tplc="51AEF034">
      <w:numFmt w:val="bullet"/>
      <w:lvlText w:val="•"/>
      <w:lvlJc w:val="left"/>
      <w:pPr>
        <w:ind w:left="4182" w:hanging="248"/>
      </w:pPr>
      <w:rPr>
        <w:rFonts w:hint="default"/>
        <w:lang w:val="ru-RU" w:eastAsia="en-US" w:bidi="ar-SA"/>
      </w:rPr>
    </w:lvl>
    <w:lvl w:ilvl="7" w:tplc="98EAEA7C">
      <w:numFmt w:val="bullet"/>
      <w:lvlText w:val="•"/>
      <w:lvlJc w:val="left"/>
      <w:pPr>
        <w:ind w:left="4792" w:hanging="248"/>
      </w:pPr>
      <w:rPr>
        <w:rFonts w:hint="default"/>
        <w:lang w:val="ru-RU" w:eastAsia="en-US" w:bidi="ar-SA"/>
      </w:rPr>
    </w:lvl>
    <w:lvl w:ilvl="8" w:tplc="3738C716">
      <w:numFmt w:val="bullet"/>
      <w:lvlText w:val="•"/>
      <w:lvlJc w:val="left"/>
      <w:pPr>
        <w:ind w:left="5402" w:hanging="248"/>
      </w:pPr>
      <w:rPr>
        <w:rFonts w:hint="default"/>
        <w:lang w:val="ru-RU" w:eastAsia="en-US" w:bidi="ar-SA"/>
      </w:rPr>
    </w:lvl>
  </w:abstractNum>
  <w:abstractNum w:abstractNumId="17">
    <w:nsid w:val="2B2D08E6"/>
    <w:multiLevelType w:val="hybridMultilevel"/>
    <w:tmpl w:val="20F25F0A"/>
    <w:lvl w:ilvl="0" w:tplc="80B66B74">
      <w:start w:val="1"/>
      <w:numFmt w:val="decimal"/>
      <w:lvlText w:val="%1."/>
      <w:lvlJc w:val="left"/>
      <w:pPr>
        <w:ind w:left="513" w:hanging="248"/>
      </w:pPr>
      <w:rPr>
        <w:rFonts w:ascii="Cambria" w:eastAsia="Cambria" w:hAnsi="Cambria" w:cs="Cambria" w:hint="default"/>
        <w:w w:val="107"/>
        <w:sz w:val="20"/>
        <w:szCs w:val="20"/>
        <w:lang w:val="ru-RU" w:eastAsia="en-US" w:bidi="ar-SA"/>
      </w:rPr>
    </w:lvl>
    <w:lvl w:ilvl="1" w:tplc="D856E45E">
      <w:numFmt w:val="bullet"/>
      <w:lvlText w:val="•"/>
      <w:lvlJc w:val="left"/>
      <w:pPr>
        <w:ind w:left="1130" w:hanging="248"/>
      </w:pPr>
      <w:rPr>
        <w:rFonts w:hint="default"/>
        <w:lang w:val="ru-RU" w:eastAsia="en-US" w:bidi="ar-SA"/>
      </w:rPr>
    </w:lvl>
    <w:lvl w:ilvl="2" w:tplc="991AF318">
      <w:numFmt w:val="bullet"/>
      <w:lvlText w:val="•"/>
      <w:lvlJc w:val="left"/>
      <w:pPr>
        <w:ind w:left="1740" w:hanging="248"/>
      </w:pPr>
      <w:rPr>
        <w:rFonts w:hint="default"/>
        <w:lang w:val="ru-RU" w:eastAsia="en-US" w:bidi="ar-SA"/>
      </w:rPr>
    </w:lvl>
    <w:lvl w:ilvl="3" w:tplc="97D095B0">
      <w:numFmt w:val="bullet"/>
      <w:lvlText w:val="•"/>
      <w:lvlJc w:val="left"/>
      <w:pPr>
        <w:ind w:left="2351" w:hanging="248"/>
      </w:pPr>
      <w:rPr>
        <w:rFonts w:hint="default"/>
        <w:lang w:val="ru-RU" w:eastAsia="en-US" w:bidi="ar-SA"/>
      </w:rPr>
    </w:lvl>
    <w:lvl w:ilvl="4" w:tplc="FC0E4244">
      <w:numFmt w:val="bullet"/>
      <w:lvlText w:val="•"/>
      <w:lvlJc w:val="left"/>
      <w:pPr>
        <w:ind w:left="2961" w:hanging="248"/>
      </w:pPr>
      <w:rPr>
        <w:rFonts w:hint="default"/>
        <w:lang w:val="ru-RU" w:eastAsia="en-US" w:bidi="ar-SA"/>
      </w:rPr>
    </w:lvl>
    <w:lvl w:ilvl="5" w:tplc="855A3E02">
      <w:numFmt w:val="bullet"/>
      <w:lvlText w:val="•"/>
      <w:lvlJc w:val="left"/>
      <w:pPr>
        <w:ind w:left="3571" w:hanging="248"/>
      </w:pPr>
      <w:rPr>
        <w:rFonts w:hint="default"/>
        <w:lang w:val="ru-RU" w:eastAsia="en-US" w:bidi="ar-SA"/>
      </w:rPr>
    </w:lvl>
    <w:lvl w:ilvl="6" w:tplc="23780EDC">
      <w:numFmt w:val="bullet"/>
      <w:lvlText w:val="•"/>
      <w:lvlJc w:val="left"/>
      <w:pPr>
        <w:ind w:left="4182" w:hanging="248"/>
      </w:pPr>
      <w:rPr>
        <w:rFonts w:hint="default"/>
        <w:lang w:val="ru-RU" w:eastAsia="en-US" w:bidi="ar-SA"/>
      </w:rPr>
    </w:lvl>
    <w:lvl w:ilvl="7" w:tplc="4C7C9222">
      <w:numFmt w:val="bullet"/>
      <w:lvlText w:val="•"/>
      <w:lvlJc w:val="left"/>
      <w:pPr>
        <w:ind w:left="4792" w:hanging="248"/>
      </w:pPr>
      <w:rPr>
        <w:rFonts w:hint="default"/>
        <w:lang w:val="ru-RU" w:eastAsia="en-US" w:bidi="ar-SA"/>
      </w:rPr>
    </w:lvl>
    <w:lvl w:ilvl="8" w:tplc="B0206BA6">
      <w:numFmt w:val="bullet"/>
      <w:lvlText w:val="•"/>
      <w:lvlJc w:val="left"/>
      <w:pPr>
        <w:ind w:left="5402" w:hanging="248"/>
      </w:pPr>
      <w:rPr>
        <w:rFonts w:hint="default"/>
        <w:lang w:val="ru-RU" w:eastAsia="en-US" w:bidi="ar-SA"/>
      </w:rPr>
    </w:lvl>
  </w:abstractNum>
  <w:abstractNum w:abstractNumId="18">
    <w:nsid w:val="30101F83"/>
    <w:multiLevelType w:val="multilevel"/>
    <w:tmpl w:val="27DCA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0373F54"/>
    <w:multiLevelType w:val="multilevel"/>
    <w:tmpl w:val="9B8A8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8E41AAD"/>
    <w:multiLevelType w:val="multilevel"/>
    <w:tmpl w:val="50507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C1A3514"/>
    <w:multiLevelType w:val="multilevel"/>
    <w:tmpl w:val="DFDEF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8BA11A3"/>
    <w:multiLevelType w:val="multilevel"/>
    <w:tmpl w:val="A0543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9ADCABA"/>
    <w:multiLevelType w:val="multilevel"/>
    <w:tmpl w:val="59ADCABA"/>
    <w:lvl w:ilvl="0">
      <w:start w:val="8"/>
      <w:numFmt w:val="decimal"/>
      <w:lvlText w:val="%1"/>
      <w:lvlJc w:val="left"/>
      <w:pPr>
        <w:ind w:left="701" w:hanging="18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630" w:hanging="183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560" w:hanging="18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1" w:hanging="18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1" w:hanging="1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2" w:hanging="1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2" w:hanging="1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12" w:hanging="1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3" w:hanging="183"/>
      </w:pPr>
      <w:rPr>
        <w:rFonts w:hint="default"/>
        <w:lang w:val="ru-RU" w:eastAsia="en-US" w:bidi="ar-SA"/>
      </w:rPr>
    </w:lvl>
  </w:abstractNum>
  <w:abstractNum w:abstractNumId="24">
    <w:nsid w:val="5A485169"/>
    <w:multiLevelType w:val="multilevel"/>
    <w:tmpl w:val="EA929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BA34F26"/>
    <w:multiLevelType w:val="multilevel"/>
    <w:tmpl w:val="5BFC3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50D60C6"/>
    <w:multiLevelType w:val="multilevel"/>
    <w:tmpl w:val="CEE24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8734621"/>
    <w:multiLevelType w:val="multilevel"/>
    <w:tmpl w:val="4AC6D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B4F77F9"/>
    <w:multiLevelType w:val="hybridMultilevel"/>
    <w:tmpl w:val="D47AFCEC"/>
    <w:lvl w:ilvl="0" w:tplc="724662B6">
      <w:start w:val="7"/>
      <w:numFmt w:val="decimal"/>
      <w:lvlText w:val="%1"/>
      <w:lvlJc w:val="left"/>
      <w:pPr>
        <w:ind w:left="294" w:hanging="178"/>
      </w:pPr>
      <w:rPr>
        <w:rFonts w:hint="default"/>
        <w:b/>
        <w:bCs/>
        <w:w w:val="84"/>
        <w:lang w:val="ru-RU" w:eastAsia="en-US" w:bidi="ar-SA"/>
      </w:rPr>
    </w:lvl>
    <w:lvl w:ilvl="1" w:tplc="4E244AA6">
      <w:start w:val="1"/>
      <w:numFmt w:val="decimal"/>
      <w:lvlText w:val="%2."/>
      <w:lvlJc w:val="left"/>
      <w:pPr>
        <w:ind w:left="513" w:hanging="248"/>
        <w:jc w:val="right"/>
      </w:pPr>
      <w:rPr>
        <w:rFonts w:ascii="Cambria" w:eastAsia="Cambria" w:hAnsi="Cambria" w:cs="Cambria" w:hint="default"/>
        <w:w w:val="93"/>
        <w:sz w:val="20"/>
        <w:szCs w:val="20"/>
        <w:lang w:val="ru-RU" w:eastAsia="en-US" w:bidi="ar-SA"/>
      </w:rPr>
    </w:lvl>
    <w:lvl w:ilvl="2" w:tplc="490250CE">
      <w:numFmt w:val="bullet"/>
      <w:lvlText w:val="•"/>
      <w:lvlJc w:val="left"/>
      <w:pPr>
        <w:ind w:left="1198" w:hanging="248"/>
      </w:pPr>
      <w:rPr>
        <w:rFonts w:hint="default"/>
        <w:lang w:val="ru-RU" w:eastAsia="en-US" w:bidi="ar-SA"/>
      </w:rPr>
    </w:lvl>
    <w:lvl w:ilvl="3" w:tplc="5EAA129E">
      <w:numFmt w:val="bullet"/>
      <w:lvlText w:val="•"/>
      <w:lvlJc w:val="left"/>
      <w:pPr>
        <w:ind w:left="1876" w:hanging="248"/>
      </w:pPr>
      <w:rPr>
        <w:rFonts w:hint="default"/>
        <w:lang w:val="ru-RU" w:eastAsia="en-US" w:bidi="ar-SA"/>
      </w:rPr>
    </w:lvl>
    <w:lvl w:ilvl="4" w:tplc="933623DE">
      <w:numFmt w:val="bullet"/>
      <w:lvlText w:val="•"/>
      <w:lvlJc w:val="left"/>
      <w:pPr>
        <w:ind w:left="2554" w:hanging="248"/>
      </w:pPr>
      <w:rPr>
        <w:rFonts w:hint="default"/>
        <w:lang w:val="ru-RU" w:eastAsia="en-US" w:bidi="ar-SA"/>
      </w:rPr>
    </w:lvl>
    <w:lvl w:ilvl="5" w:tplc="86C01A44">
      <w:numFmt w:val="bullet"/>
      <w:lvlText w:val="•"/>
      <w:lvlJc w:val="left"/>
      <w:pPr>
        <w:ind w:left="3232" w:hanging="248"/>
      </w:pPr>
      <w:rPr>
        <w:rFonts w:hint="default"/>
        <w:lang w:val="ru-RU" w:eastAsia="en-US" w:bidi="ar-SA"/>
      </w:rPr>
    </w:lvl>
    <w:lvl w:ilvl="6" w:tplc="F5F209C2">
      <w:numFmt w:val="bullet"/>
      <w:lvlText w:val="•"/>
      <w:lvlJc w:val="left"/>
      <w:pPr>
        <w:ind w:left="3910" w:hanging="248"/>
      </w:pPr>
      <w:rPr>
        <w:rFonts w:hint="default"/>
        <w:lang w:val="ru-RU" w:eastAsia="en-US" w:bidi="ar-SA"/>
      </w:rPr>
    </w:lvl>
    <w:lvl w:ilvl="7" w:tplc="A5AEA684">
      <w:numFmt w:val="bullet"/>
      <w:lvlText w:val="•"/>
      <w:lvlJc w:val="left"/>
      <w:pPr>
        <w:ind w:left="4589" w:hanging="248"/>
      </w:pPr>
      <w:rPr>
        <w:rFonts w:hint="default"/>
        <w:lang w:val="ru-RU" w:eastAsia="en-US" w:bidi="ar-SA"/>
      </w:rPr>
    </w:lvl>
    <w:lvl w:ilvl="8" w:tplc="977AA698">
      <w:numFmt w:val="bullet"/>
      <w:lvlText w:val="•"/>
      <w:lvlJc w:val="left"/>
      <w:pPr>
        <w:ind w:left="5267" w:hanging="248"/>
      </w:pPr>
      <w:rPr>
        <w:rFonts w:hint="default"/>
        <w:lang w:val="ru-RU" w:eastAsia="en-US" w:bidi="ar-SA"/>
      </w:rPr>
    </w:lvl>
  </w:abstractNum>
  <w:abstractNum w:abstractNumId="29">
    <w:nsid w:val="79686549"/>
    <w:multiLevelType w:val="hybridMultilevel"/>
    <w:tmpl w:val="BE22B3D2"/>
    <w:lvl w:ilvl="0" w:tplc="FE7C66F8">
      <w:start w:val="7"/>
      <w:numFmt w:val="decimal"/>
      <w:lvlText w:val="%1"/>
      <w:lvlJc w:val="left"/>
      <w:pPr>
        <w:ind w:left="294" w:hanging="178"/>
      </w:pPr>
      <w:rPr>
        <w:rFonts w:hint="default"/>
        <w:b/>
        <w:bCs/>
        <w:w w:val="84"/>
        <w:lang w:val="ru-RU" w:eastAsia="en-US" w:bidi="ar-SA"/>
      </w:rPr>
    </w:lvl>
    <w:lvl w:ilvl="1" w:tplc="A9443372">
      <w:numFmt w:val="bullet"/>
      <w:lvlText w:val="•"/>
      <w:lvlJc w:val="left"/>
      <w:pPr>
        <w:ind w:left="932" w:hanging="178"/>
      </w:pPr>
      <w:rPr>
        <w:rFonts w:hint="default"/>
        <w:lang w:val="ru-RU" w:eastAsia="en-US" w:bidi="ar-SA"/>
      </w:rPr>
    </w:lvl>
    <w:lvl w:ilvl="2" w:tplc="21981966">
      <w:numFmt w:val="bullet"/>
      <w:lvlText w:val="•"/>
      <w:lvlJc w:val="left"/>
      <w:pPr>
        <w:ind w:left="1564" w:hanging="178"/>
      </w:pPr>
      <w:rPr>
        <w:rFonts w:hint="default"/>
        <w:lang w:val="ru-RU" w:eastAsia="en-US" w:bidi="ar-SA"/>
      </w:rPr>
    </w:lvl>
    <w:lvl w:ilvl="3" w:tplc="9ED499C2">
      <w:numFmt w:val="bullet"/>
      <w:lvlText w:val="•"/>
      <w:lvlJc w:val="left"/>
      <w:pPr>
        <w:ind w:left="2197" w:hanging="178"/>
      </w:pPr>
      <w:rPr>
        <w:rFonts w:hint="default"/>
        <w:lang w:val="ru-RU" w:eastAsia="en-US" w:bidi="ar-SA"/>
      </w:rPr>
    </w:lvl>
    <w:lvl w:ilvl="4" w:tplc="3432B110">
      <w:numFmt w:val="bullet"/>
      <w:lvlText w:val="•"/>
      <w:lvlJc w:val="left"/>
      <w:pPr>
        <w:ind w:left="2829" w:hanging="178"/>
      </w:pPr>
      <w:rPr>
        <w:rFonts w:hint="default"/>
        <w:lang w:val="ru-RU" w:eastAsia="en-US" w:bidi="ar-SA"/>
      </w:rPr>
    </w:lvl>
    <w:lvl w:ilvl="5" w:tplc="44946D88">
      <w:numFmt w:val="bullet"/>
      <w:lvlText w:val="•"/>
      <w:lvlJc w:val="left"/>
      <w:pPr>
        <w:ind w:left="3461" w:hanging="178"/>
      </w:pPr>
      <w:rPr>
        <w:rFonts w:hint="default"/>
        <w:lang w:val="ru-RU" w:eastAsia="en-US" w:bidi="ar-SA"/>
      </w:rPr>
    </w:lvl>
    <w:lvl w:ilvl="6" w:tplc="5D364BEC">
      <w:numFmt w:val="bullet"/>
      <w:lvlText w:val="•"/>
      <w:lvlJc w:val="left"/>
      <w:pPr>
        <w:ind w:left="4094" w:hanging="178"/>
      </w:pPr>
      <w:rPr>
        <w:rFonts w:hint="default"/>
        <w:lang w:val="ru-RU" w:eastAsia="en-US" w:bidi="ar-SA"/>
      </w:rPr>
    </w:lvl>
    <w:lvl w:ilvl="7" w:tplc="2126F418">
      <w:numFmt w:val="bullet"/>
      <w:lvlText w:val="•"/>
      <w:lvlJc w:val="left"/>
      <w:pPr>
        <w:ind w:left="4726" w:hanging="178"/>
      </w:pPr>
      <w:rPr>
        <w:rFonts w:hint="default"/>
        <w:lang w:val="ru-RU" w:eastAsia="en-US" w:bidi="ar-SA"/>
      </w:rPr>
    </w:lvl>
    <w:lvl w:ilvl="8" w:tplc="DDC42ACC">
      <w:numFmt w:val="bullet"/>
      <w:lvlText w:val="•"/>
      <w:lvlJc w:val="left"/>
      <w:pPr>
        <w:ind w:left="5358" w:hanging="178"/>
      </w:pPr>
      <w:rPr>
        <w:rFonts w:hint="default"/>
        <w:lang w:val="ru-RU" w:eastAsia="en-US" w:bidi="ar-SA"/>
      </w:rPr>
    </w:lvl>
  </w:abstractNum>
  <w:abstractNum w:abstractNumId="30">
    <w:nsid w:val="7A765AF0"/>
    <w:multiLevelType w:val="hybridMultilevel"/>
    <w:tmpl w:val="05525D4E"/>
    <w:lvl w:ilvl="0" w:tplc="F6A81016">
      <w:numFmt w:val="bullet"/>
      <w:lvlText w:val="—"/>
      <w:lvlJc w:val="left"/>
      <w:pPr>
        <w:ind w:left="113" w:hanging="239"/>
      </w:pPr>
      <w:rPr>
        <w:rFonts w:ascii="Cambria" w:eastAsia="Cambria" w:hAnsi="Cambria" w:cs="Cambria" w:hint="default"/>
        <w:w w:val="108"/>
        <w:sz w:val="18"/>
        <w:szCs w:val="18"/>
        <w:lang w:val="ru-RU" w:eastAsia="en-US" w:bidi="ar-SA"/>
      </w:rPr>
    </w:lvl>
    <w:lvl w:ilvl="1" w:tplc="78B4079E">
      <w:numFmt w:val="bullet"/>
      <w:lvlText w:val="•"/>
      <w:lvlJc w:val="left"/>
      <w:pPr>
        <w:ind w:left="673" w:hanging="239"/>
      </w:pPr>
      <w:rPr>
        <w:rFonts w:hint="default"/>
        <w:lang w:val="ru-RU" w:eastAsia="en-US" w:bidi="ar-SA"/>
      </w:rPr>
    </w:lvl>
    <w:lvl w:ilvl="2" w:tplc="ABFA3632">
      <w:numFmt w:val="bullet"/>
      <w:lvlText w:val="•"/>
      <w:lvlJc w:val="left"/>
      <w:pPr>
        <w:ind w:left="1227" w:hanging="239"/>
      </w:pPr>
      <w:rPr>
        <w:rFonts w:hint="default"/>
        <w:lang w:val="ru-RU" w:eastAsia="en-US" w:bidi="ar-SA"/>
      </w:rPr>
    </w:lvl>
    <w:lvl w:ilvl="3" w:tplc="81725F26">
      <w:numFmt w:val="bullet"/>
      <w:lvlText w:val="•"/>
      <w:lvlJc w:val="left"/>
      <w:pPr>
        <w:ind w:left="1781" w:hanging="239"/>
      </w:pPr>
      <w:rPr>
        <w:rFonts w:hint="default"/>
        <w:lang w:val="ru-RU" w:eastAsia="en-US" w:bidi="ar-SA"/>
      </w:rPr>
    </w:lvl>
    <w:lvl w:ilvl="4" w:tplc="BF246E00">
      <w:numFmt w:val="bullet"/>
      <w:lvlText w:val="•"/>
      <w:lvlJc w:val="left"/>
      <w:pPr>
        <w:ind w:left="2335" w:hanging="239"/>
      </w:pPr>
      <w:rPr>
        <w:rFonts w:hint="default"/>
        <w:lang w:val="ru-RU" w:eastAsia="en-US" w:bidi="ar-SA"/>
      </w:rPr>
    </w:lvl>
    <w:lvl w:ilvl="5" w:tplc="858A72FC">
      <w:numFmt w:val="bullet"/>
      <w:lvlText w:val="•"/>
      <w:lvlJc w:val="left"/>
      <w:pPr>
        <w:ind w:left="2889" w:hanging="239"/>
      </w:pPr>
      <w:rPr>
        <w:rFonts w:hint="default"/>
        <w:lang w:val="ru-RU" w:eastAsia="en-US" w:bidi="ar-SA"/>
      </w:rPr>
    </w:lvl>
    <w:lvl w:ilvl="6" w:tplc="8C4220D6">
      <w:numFmt w:val="bullet"/>
      <w:lvlText w:val="•"/>
      <w:lvlJc w:val="left"/>
      <w:pPr>
        <w:ind w:left="3443" w:hanging="239"/>
      </w:pPr>
      <w:rPr>
        <w:rFonts w:hint="default"/>
        <w:lang w:val="ru-RU" w:eastAsia="en-US" w:bidi="ar-SA"/>
      </w:rPr>
    </w:lvl>
    <w:lvl w:ilvl="7" w:tplc="F5708A9C">
      <w:numFmt w:val="bullet"/>
      <w:lvlText w:val="•"/>
      <w:lvlJc w:val="left"/>
      <w:pPr>
        <w:ind w:left="3997" w:hanging="239"/>
      </w:pPr>
      <w:rPr>
        <w:rFonts w:hint="default"/>
        <w:lang w:val="ru-RU" w:eastAsia="en-US" w:bidi="ar-SA"/>
      </w:rPr>
    </w:lvl>
    <w:lvl w:ilvl="8" w:tplc="194AA3B0">
      <w:numFmt w:val="bullet"/>
      <w:lvlText w:val="•"/>
      <w:lvlJc w:val="left"/>
      <w:pPr>
        <w:ind w:left="4551" w:hanging="239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23"/>
  </w:num>
  <w:num w:numId="4">
    <w:abstractNumId w:val="0"/>
  </w:num>
  <w:num w:numId="5">
    <w:abstractNumId w:val="10"/>
  </w:num>
  <w:num w:numId="6">
    <w:abstractNumId w:val="14"/>
  </w:num>
  <w:num w:numId="7">
    <w:abstractNumId w:val="11"/>
  </w:num>
  <w:num w:numId="8">
    <w:abstractNumId w:val="6"/>
  </w:num>
  <w:num w:numId="9">
    <w:abstractNumId w:val="18"/>
  </w:num>
  <w:num w:numId="10">
    <w:abstractNumId w:val="7"/>
  </w:num>
  <w:num w:numId="11">
    <w:abstractNumId w:val="15"/>
  </w:num>
  <w:num w:numId="12">
    <w:abstractNumId w:val="19"/>
  </w:num>
  <w:num w:numId="13">
    <w:abstractNumId w:val="21"/>
  </w:num>
  <w:num w:numId="14">
    <w:abstractNumId w:val="8"/>
  </w:num>
  <w:num w:numId="15">
    <w:abstractNumId w:val="26"/>
  </w:num>
  <w:num w:numId="16">
    <w:abstractNumId w:val="24"/>
  </w:num>
  <w:num w:numId="17">
    <w:abstractNumId w:val="9"/>
  </w:num>
  <w:num w:numId="18">
    <w:abstractNumId w:val="12"/>
  </w:num>
  <w:num w:numId="19">
    <w:abstractNumId w:val="25"/>
  </w:num>
  <w:num w:numId="20">
    <w:abstractNumId w:val="3"/>
  </w:num>
  <w:num w:numId="21">
    <w:abstractNumId w:val="13"/>
  </w:num>
  <w:num w:numId="22">
    <w:abstractNumId w:val="22"/>
  </w:num>
  <w:num w:numId="23">
    <w:abstractNumId w:val="20"/>
  </w:num>
  <w:num w:numId="24">
    <w:abstractNumId w:val="27"/>
  </w:num>
  <w:num w:numId="25">
    <w:abstractNumId w:val="30"/>
  </w:num>
  <w:num w:numId="26">
    <w:abstractNumId w:val="4"/>
  </w:num>
  <w:num w:numId="27">
    <w:abstractNumId w:val="29"/>
  </w:num>
  <w:num w:numId="28">
    <w:abstractNumId w:val="17"/>
  </w:num>
  <w:num w:numId="29">
    <w:abstractNumId w:val="16"/>
  </w:num>
  <w:num w:numId="30">
    <w:abstractNumId w:val="5"/>
  </w:num>
  <w:num w:numId="31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A33961"/>
    <w:rsid w:val="00275676"/>
    <w:rsid w:val="00A33961"/>
    <w:rsid w:val="00DB1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676"/>
  </w:style>
  <w:style w:type="paragraph" w:styleId="1">
    <w:name w:val="heading 1"/>
    <w:basedOn w:val="a"/>
    <w:next w:val="a"/>
    <w:link w:val="10"/>
    <w:uiPriority w:val="9"/>
    <w:qFormat/>
    <w:rsid w:val="00A33961"/>
    <w:pPr>
      <w:widowControl w:val="0"/>
      <w:autoSpaceDE w:val="0"/>
      <w:autoSpaceDN w:val="0"/>
      <w:spacing w:before="7" w:line="273" w:lineRule="exact"/>
      <w:ind w:left="663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A33961"/>
    <w:pPr>
      <w:keepNext/>
      <w:keepLines/>
      <w:widowControl w:val="0"/>
      <w:autoSpaceDE w:val="0"/>
      <w:autoSpaceDN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A33961"/>
    <w:pPr>
      <w:widowControl w:val="0"/>
      <w:autoSpaceDE w:val="0"/>
      <w:autoSpaceDN w:val="0"/>
      <w:spacing w:before="71"/>
      <w:ind w:left="118"/>
      <w:outlineLvl w:val="2"/>
    </w:pPr>
    <w:rPr>
      <w:rFonts w:ascii="Trebuchet MS" w:eastAsia="Trebuchet MS" w:hAnsi="Trebuchet MS" w:cs="Trebuchet MS"/>
    </w:rPr>
  </w:style>
  <w:style w:type="paragraph" w:styleId="4">
    <w:name w:val="heading 4"/>
    <w:basedOn w:val="a"/>
    <w:next w:val="a"/>
    <w:link w:val="40"/>
    <w:uiPriority w:val="9"/>
    <w:unhideWhenUsed/>
    <w:qFormat/>
    <w:rsid w:val="00A33961"/>
    <w:pPr>
      <w:keepNext/>
      <w:keepLines/>
      <w:widowControl w:val="0"/>
      <w:autoSpaceDE w:val="0"/>
      <w:autoSpaceDN w:val="0"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A33961"/>
    <w:pPr>
      <w:keepNext/>
      <w:keepLines/>
      <w:widowControl w:val="0"/>
      <w:autoSpaceDE w:val="0"/>
      <w:autoSpaceDN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39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396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3396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A339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33961"/>
    <w:rPr>
      <w:rFonts w:ascii="Trebuchet MS" w:eastAsia="Trebuchet MS" w:hAnsi="Trebuchet MS" w:cs="Trebuchet MS"/>
    </w:rPr>
  </w:style>
  <w:style w:type="character" w:customStyle="1" w:styleId="40">
    <w:name w:val="Заголовок 4 Знак"/>
    <w:basedOn w:val="a0"/>
    <w:link w:val="4"/>
    <w:uiPriority w:val="9"/>
    <w:rsid w:val="00A3396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A33961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5">
    <w:name w:val="Body Text"/>
    <w:basedOn w:val="a"/>
    <w:link w:val="a6"/>
    <w:uiPriority w:val="1"/>
    <w:qFormat/>
    <w:rsid w:val="00A33961"/>
    <w:pPr>
      <w:widowControl w:val="0"/>
      <w:autoSpaceDE w:val="0"/>
      <w:autoSpaceDN w:val="0"/>
      <w:ind w:left="663" w:hanging="22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A33961"/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A33961"/>
    <w:rPr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basedOn w:val="a"/>
    <w:uiPriority w:val="1"/>
    <w:qFormat/>
    <w:rsid w:val="00A33961"/>
    <w:pPr>
      <w:widowControl w:val="0"/>
      <w:autoSpaceDE w:val="0"/>
      <w:autoSpaceDN w:val="0"/>
      <w:ind w:left="663" w:hanging="221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A33961"/>
    <w:pPr>
      <w:widowControl w:val="0"/>
      <w:autoSpaceDE w:val="0"/>
      <w:autoSpaceDN w:val="0"/>
      <w:ind w:left="110"/>
    </w:pPr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A33961"/>
    <w:pPr>
      <w:widowControl w:val="0"/>
      <w:tabs>
        <w:tab w:val="center" w:pos="4677"/>
        <w:tab w:val="right" w:pos="9355"/>
      </w:tabs>
      <w:autoSpaceDE w:val="0"/>
      <w:autoSpaceDN w:val="0"/>
    </w:pPr>
    <w:rPr>
      <w:rFonts w:ascii="Times New Roman" w:eastAsia="Times New Roman" w:hAnsi="Times New Roman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A33961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A33961"/>
    <w:pPr>
      <w:widowControl w:val="0"/>
      <w:tabs>
        <w:tab w:val="center" w:pos="4677"/>
        <w:tab w:val="right" w:pos="9355"/>
      </w:tabs>
      <w:autoSpaceDE w:val="0"/>
      <w:autoSpaceDN w:val="0"/>
    </w:pPr>
    <w:rPr>
      <w:rFonts w:ascii="Times New Roman" w:eastAsia="Times New Roman" w:hAnsi="Times New Roman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A33961"/>
    <w:rPr>
      <w:rFonts w:ascii="Times New Roman" w:eastAsia="Times New Roman" w:hAnsi="Times New Roman" w:cs="Times New Roman"/>
    </w:rPr>
  </w:style>
  <w:style w:type="paragraph" w:styleId="ac">
    <w:name w:val="Normal (Web)"/>
    <w:basedOn w:val="a"/>
    <w:uiPriority w:val="99"/>
    <w:semiHidden/>
    <w:unhideWhenUsed/>
    <w:rsid w:val="00A3396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A33961"/>
    <w:rPr>
      <w:color w:val="0000FF" w:themeColor="hyperlink"/>
      <w:u w:val="single"/>
    </w:rPr>
  </w:style>
  <w:style w:type="paragraph" w:styleId="ae">
    <w:name w:val="TOC Heading"/>
    <w:basedOn w:val="1"/>
    <w:next w:val="a"/>
    <w:uiPriority w:val="39"/>
    <w:unhideWhenUsed/>
    <w:qFormat/>
    <w:rsid w:val="00A33961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A33961"/>
    <w:pPr>
      <w:widowControl w:val="0"/>
      <w:autoSpaceDE w:val="0"/>
      <w:autoSpaceDN w:val="0"/>
      <w:spacing w:after="100"/>
    </w:pPr>
    <w:rPr>
      <w:rFonts w:ascii="Cambria" w:eastAsia="Cambria" w:hAnsi="Cambria" w:cs="Cambria"/>
    </w:rPr>
  </w:style>
  <w:style w:type="paragraph" w:styleId="31">
    <w:name w:val="toc 3"/>
    <w:basedOn w:val="a"/>
    <w:next w:val="a"/>
    <w:autoRedefine/>
    <w:uiPriority w:val="39"/>
    <w:unhideWhenUsed/>
    <w:rsid w:val="00A33961"/>
    <w:pPr>
      <w:widowControl w:val="0"/>
      <w:autoSpaceDE w:val="0"/>
      <w:autoSpaceDN w:val="0"/>
      <w:spacing w:after="100"/>
      <w:ind w:left="440"/>
    </w:pPr>
    <w:rPr>
      <w:rFonts w:ascii="Cambria" w:eastAsia="Cambria" w:hAnsi="Cambria" w:cs="Cambria"/>
    </w:rPr>
  </w:style>
  <w:style w:type="paragraph" w:styleId="21">
    <w:name w:val="toc 2"/>
    <w:basedOn w:val="a"/>
    <w:next w:val="a"/>
    <w:autoRedefine/>
    <w:uiPriority w:val="39"/>
    <w:unhideWhenUsed/>
    <w:rsid w:val="00A33961"/>
    <w:pPr>
      <w:widowControl w:val="0"/>
      <w:autoSpaceDE w:val="0"/>
      <w:autoSpaceDN w:val="0"/>
      <w:spacing w:after="100"/>
      <w:ind w:left="220"/>
    </w:pPr>
    <w:rPr>
      <w:rFonts w:ascii="Cambria" w:eastAsia="Cambria" w:hAnsi="Cambria" w:cs="Cambria"/>
    </w:rPr>
  </w:style>
  <w:style w:type="paragraph" w:styleId="af">
    <w:name w:val="No Spacing"/>
    <w:uiPriority w:val="1"/>
    <w:qFormat/>
    <w:rsid w:val="00A339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oter" Target="footer5.xml"/><Relationship Id="rId5" Type="http://schemas.openxmlformats.org/officeDocument/2006/relationships/image" Target="media/image1.jpeg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27</Pages>
  <Words>8323</Words>
  <Characters>47444</Characters>
  <Application>Microsoft Office Word</Application>
  <DocSecurity>0</DocSecurity>
  <Lines>395</Lines>
  <Paragraphs>111</Paragraphs>
  <ScaleCrop>false</ScaleCrop>
  <Company/>
  <LinksUpToDate>false</LinksUpToDate>
  <CharactersWithSpaces>55656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Расима</dc:creator>
  <cp:keywords/>
  <dc:description/>
  <cp:lastModifiedBy>Расима</cp:lastModifiedBy>
  <cp:revision>2</cp:revision>
  <dcterms:created xsi:type="dcterms:W3CDTF">2023-01-22T12:54:00Z</dcterms:created>
  <dcterms:modified xsi:type="dcterms:W3CDTF">2023-01-22T13:11:00Z</dcterms:modified>
</cp:coreProperties>
</file>